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526BA" w:rsidRPr="00DD6F31" w:rsidRDefault="001526BA" w:rsidP="001526BA">
      <w:pPr>
        <w:spacing w:before="0" w:after="200"/>
        <w:rPr>
          <w:rFonts w:asciiTheme="minorHAnsi" w:hAnsiTheme="minorHAnsi"/>
          <w:b/>
          <w:color w:val="000000" w:themeColor="text1"/>
          <w:sz w:val="48"/>
          <w:szCs w:val="48"/>
        </w:rPr>
      </w:pPr>
      <w:bookmarkStart w:id="0" w:name="_GoBack"/>
      <w:bookmarkEnd w:id="0"/>
      <w:r w:rsidRPr="00DD6F31">
        <w:rPr>
          <w:rFonts w:asciiTheme="minorHAnsi" w:hAnsiTheme="minorHAnsi"/>
          <w:b/>
          <w:color w:val="000000" w:themeColor="text1"/>
          <w:sz w:val="48"/>
          <w:szCs w:val="48"/>
        </w:rPr>
        <w:t>Leadership</w:t>
      </w:r>
      <w:r w:rsidRPr="00DD6F31">
        <w:rPr>
          <w:rFonts w:asciiTheme="minorHAnsi" w:hAnsiTheme="minorHAnsi"/>
          <w:b/>
          <w:i/>
          <w:color w:val="000000" w:themeColor="text1"/>
          <w:sz w:val="48"/>
          <w:szCs w:val="48"/>
        </w:rPr>
        <w:t>for</w:t>
      </w:r>
      <w:r w:rsidRPr="00DD6F31">
        <w:rPr>
          <w:rFonts w:asciiTheme="minorHAnsi" w:hAnsiTheme="minorHAnsi"/>
          <w:b/>
          <w:color w:val="000000" w:themeColor="text1"/>
          <w:sz w:val="48"/>
          <w:szCs w:val="48"/>
        </w:rPr>
        <w:t>Life:  research</w:t>
      </w:r>
    </w:p>
    <w:p w:rsidR="001526BA" w:rsidRDefault="00340A27">
      <w:pPr>
        <w:spacing w:before="0" w:after="200"/>
        <w:rPr>
          <w:rFonts w:asciiTheme="minorHAnsi" w:hAnsiTheme="minorHAnsi"/>
          <w:b/>
          <w:sz w:val="28"/>
        </w:rPr>
      </w:pPr>
      <w:r>
        <w:rPr>
          <w:rFonts w:asciiTheme="minorHAnsi" w:hAnsiTheme="minorHAnsi"/>
          <w:noProof/>
          <w:sz w:val="28"/>
          <w:lang w:val="en-US"/>
        </w:rPr>
        <mc:AlternateContent>
          <mc:Choice Requires="wpg">
            <w:drawing>
              <wp:anchor distT="0" distB="0" distL="114300" distR="114300" simplePos="0" relativeHeight="251675648" behindDoc="0" locked="0" layoutInCell="1" allowOverlap="1">
                <wp:simplePos x="0" y="0"/>
                <wp:positionH relativeFrom="column">
                  <wp:posOffset>-27940</wp:posOffset>
                </wp:positionH>
                <wp:positionV relativeFrom="paragraph">
                  <wp:posOffset>196215</wp:posOffset>
                </wp:positionV>
                <wp:extent cx="3302635" cy="1719580"/>
                <wp:effectExtent l="0" t="0" r="0" b="0"/>
                <wp:wrapTight wrapText="bothSides">
                  <wp:wrapPolygon edited="0">
                    <wp:start x="10964" y="0"/>
                    <wp:lineTo x="0" y="0"/>
                    <wp:lineTo x="0" y="21297"/>
                    <wp:lineTo x="21430" y="21297"/>
                    <wp:lineTo x="21430" y="0"/>
                    <wp:lineTo x="10964" y="0"/>
                  </wp:wrapPolygon>
                </wp:wrapTight>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02635" cy="1719580"/>
                          <a:chOff x="0" y="0"/>
                          <a:chExt cx="3302758" cy="1719618"/>
                        </a:xfrm>
                      </wpg:grpSpPr>
                      <pic:pic xmlns:pic="http://schemas.openxmlformats.org/drawingml/2006/picture">
                        <pic:nvPicPr>
                          <pic:cNvPr id="7" name="Picture 4" descr="C:\Users\Katrina\Documents\leeds\ugrl\pregnancy\IMG_0321.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3648"/>
                            <a:ext cx="1705970" cy="1705970"/>
                          </a:xfrm>
                          <a:prstGeom prst="rect">
                            <a:avLst/>
                          </a:prstGeom>
                          <a:noFill/>
                          <a:extLst/>
                        </pic:spPr>
                      </pic:pic>
                      <pic:pic xmlns:pic="http://schemas.openxmlformats.org/drawingml/2006/picture">
                        <pic:nvPicPr>
                          <pic:cNvPr id="8" name="Picture 5" descr="C:\Users\Katrina\Documents\leeds\ugrl\pregnancy\IMG_0336.JPG"/>
                          <pic:cNvPicPr/>
                        </pic:nvPicPr>
                        <pic:blipFill rotWithShape="1">
                          <a:blip r:embed="rId9" cstate="print">
                            <a:extLst>
                              <a:ext uri="{28A0092B-C50C-407E-A947-70E740481C1C}">
                                <a14:useLocalDpi xmlns:a14="http://schemas.microsoft.com/office/drawing/2010/main" val="0"/>
                              </a:ext>
                            </a:extLst>
                          </a:blip>
                          <a:srcRect t="2269" r="14215"/>
                          <a:stretch/>
                        </pic:blipFill>
                        <pic:spPr bwMode="auto">
                          <a:xfrm>
                            <a:off x="1705970" y="0"/>
                            <a:ext cx="1596788" cy="1719618"/>
                          </a:xfrm>
                          <a:prstGeom prst="rect">
                            <a:avLst/>
                          </a:prstGeom>
                          <a:noFill/>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3D84A32" id="Group 9" o:spid="_x0000_s1026" style="position:absolute;margin-left:-2.2pt;margin-top:15.45pt;width:260.05pt;height:135.4pt;z-index:251675648" coordsize="33027,171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top:136;width:17059;height:17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4/3DBAAAA2gAAAA8AAABkcnMvZG93bnJldi54bWxEj0FrwkAUhO+F/oflCb2UuqvQtEQ3QUSx&#10;V2O9P7LPTTD7Ns2umv77bkHwOMzMN8yyHF0nrjSE1rOG2VSBIK69adlq+D5s3z5BhIhssPNMGn4p&#10;QFk8Py0xN/7Ge7pW0YoE4ZCjhibGPpcy1A05DFPfEyfv5AeHMcnBSjPgLcFdJ+dKZdJhy2mhwZ7W&#10;DdXn6uI0ZO/7zB6rXa1CNn/dHdVPt7Go9ctkXC1ARBrjI3xvfxkNH/B/Jd0AWf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g4/3DBAAAA2gAAAA8AAAAAAAAAAAAAAAAAnwIA&#10;AGRycy9kb3ducmV2LnhtbFBLBQYAAAAABAAEAPcAAACNAwAAAAA=&#10;">
                  <v:imagedata r:id="rId10" o:title="IMG_0321"/>
                </v:shape>
                <v:shape id="Picture 5" o:spid="_x0000_s1028" type="#_x0000_t75" style="position:absolute;left:17059;width:15968;height:17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Drfi/AAAA2gAAAA8AAABkcnMvZG93bnJldi54bWxET02LwjAQvQv+hzCCN01VEKlGWVZF2YOw&#10;Ve9DMzbdbSalibburzcHYY+P973adLYSD2p86VjBZJyAIM6dLrlQcDnvRwsQPiBrrByTgid52Kz7&#10;vRWm2rX8TY8sFCKGsE9RgQmhTqX0uSGLfuxq4sjdXGMxRNgUUjfYxnBbyWmSzKXFkmODwZo+DeW/&#10;2d0q+Nue/I4O3twPX7OfxV4W1+u5VWo46D6WIAJ14V/8dh+1grg1Xok3QK5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5Q634vwAAANoAAAAPAAAAAAAAAAAAAAAAAJ8CAABk&#10;cnMvZG93bnJldi54bWxQSwUGAAAAAAQABAD3AAAAiwMAAAAA&#10;">
                  <v:imagedata r:id="rId11" o:title="IMG_0336" croptop="1487f" cropright="9316f"/>
                </v:shape>
                <w10:wrap type="tight"/>
              </v:group>
            </w:pict>
          </mc:Fallback>
        </mc:AlternateContent>
      </w:r>
    </w:p>
    <w:p w:rsidR="001526BA" w:rsidRDefault="00A4480F">
      <w:pPr>
        <w:spacing w:before="0" w:after="200"/>
        <w:rPr>
          <w:rFonts w:asciiTheme="minorHAnsi" w:hAnsiTheme="minorHAnsi"/>
          <w:b/>
          <w:sz w:val="28"/>
        </w:rPr>
      </w:pPr>
      <w:r>
        <w:rPr>
          <w:rFonts w:asciiTheme="minorHAnsi" w:hAnsiTheme="minorHAnsi"/>
          <w:b/>
          <w:noProof/>
          <w:sz w:val="28"/>
          <w:lang w:val="en-US"/>
        </w:rPr>
        <w:drawing>
          <wp:anchor distT="0" distB="0" distL="114300" distR="114300" simplePos="0" relativeHeight="251667456" behindDoc="1" locked="0" layoutInCell="1" allowOverlap="1">
            <wp:simplePos x="0" y="0"/>
            <wp:positionH relativeFrom="column">
              <wp:posOffset>672465</wp:posOffset>
            </wp:positionH>
            <wp:positionV relativeFrom="paragraph">
              <wp:posOffset>227330</wp:posOffset>
            </wp:positionV>
            <wp:extent cx="1713230" cy="3766185"/>
            <wp:effectExtent l="0" t="0" r="1270" b="5715"/>
            <wp:wrapTight wrapText="bothSides">
              <wp:wrapPolygon edited="0">
                <wp:start x="0" y="0"/>
                <wp:lineTo x="0" y="21524"/>
                <wp:lineTo x="21376" y="21524"/>
                <wp:lineTo x="21376" y="0"/>
                <wp:lineTo x="0" y="0"/>
              </wp:wrapPolygon>
            </wp:wrapTight>
            <wp:docPr id="12" name="Picture 12" descr="N:\Administration\Student-Opportunity\Leeds for Life\Leadership Programme\UGRL Scheme\New 2015 scheme\Processes\Photos from Damian of 2014\WOOHOO 3 12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Administration\Student-Opportunity\Leeds for Life\Leadership Programme\UGRL Scheme\New 2015 scheme\Processes\Photos from Damian of 2014\WOOHOO 3 12cm.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13230" cy="3766185"/>
                    </a:xfrm>
                    <a:prstGeom prst="rect">
                      <a:avLst/>
                    </a:prstGeom>
                    <a:noFill/>
                    <a:ln>
                      <a:noFill/>
                    </a:ln>
                  </pic:spPr>
                </pic:pic>
              </a:graphicData>
            </a:graphic>
          </wp:anchor>
        </w:drawing>
      </w: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B55D69">
      <w:pPr>
        <w:spacing w:before="0" w:after="200"/>
        <w:rPr>
          <w:rFonts w:asciiTheme="minorHAnsi" w:hAnsiTheme="minorHAnsi"/>
          <w:b/>
          <w:sz w:val="28"/>
        </w:rPr>
      </w:pPr>
      <w:r>
        <w:rPr>
          <w:noProof/>
          <w:lang w:val="en-US"/>
        </w:rPr>
        <w:drawing>
          <wp:anchor distT="0" distB="0" distL="114300" distR="114300" simplePos="0" relativeHeight="251676672" behindDoc="1" locked="0" layoutInCell="1" allowOverlap="1">
            <wp:simplePos x="0" y="0"/>
            <wp:positionH relativeFrom="column">
              <wp:posOffset>532130</wp:posOffset>
            </wp:positionH>
            <wp:positionV relativeFrom="paragraph">
              <wp:posOffset>175895</wp:posOffset>
            </wp:positionV>
            <wp:extent cx="2172335" cy="1869440"/>
            <wp:effectExtent l="0" t="0" r="0" b="0"/>
            <wp:wrapTight wrapText="bothSides">
              <wp:wrapPolygon edited="0">
                <wp:start x="0" y="0"/>
                <wp:lineTo x="0" y="21351"/>
                <wp:lineTo x="21404" y="21351"/>
                <wp:lineTo x="21404" y="0"/>
                <wp:lineTo x="0" y="0"/>
              </wp:wrapPolygon>
            </wp:wrapTight>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72335" cy="1869440"/>
                    </a:xfrm>
                    <a:prstGeom prst="rect">
                      <a:avLst/>
                    </a:prstGeom>
                    <a:noFill/>
                    <a:ln w="9525">
                      <a:noFill/>
                      <a:miter lim="800000"/>
                      <a:headEnd/>
                      <a:tailEnd/>
                    </a:ln>
                  </pic:spPr>
                </pic:pic>
              </a:graphicData>
            </a:graphic>
          </wp:anchor>
        </w:drawing>
      </w: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A4480F">
      <w:pPr>
        <w:spacing w:before="0" w:after="200"/>
        <w:rPr>
          <w:rFonts w:asciiTheme="minorHAnsi" w:hAnsiTheme="minorHAnsi"/>
          <w:b/>
          <w:sz w:val="28"/>
        </w:rPr>
      </w:pPr>
      <w:r>
        <w:rPr>
          <w:rFonts w:asciiTheme="minorHAnsi" w:hAnsiTheme="minorHAnsi"/>
          <w:b/>
          <w:noProof/>
          <w:sz w:val="28"/>
          <w:lang w:val="en-US"/>
        </w:rPr>
        <w:drawing>
          <wp:anchor distT="0" distB="0" distL="114300" distR="114300" simplePos="0" relativeHeight="251669504" behindDoc="1" locked="0" layoutInCell="1" allowOverlap="1">
            <wp:simplePos x="0" y="0"/>
            <wp:positionH relativeFrom="column">
              <wp:posOffset>1473200</wp:posOffset>
            </wp:positionH>
            <wp:positionV relativeFrom="paragraph">
              <wp:posOffset>274320</wp:posOffset>
            </wp:positionV>
            <wp:extent cx="2872740" cy="2148205"/>
            <wp:effectExtent l="0" t="0" r="3810" b="4445"/>
            <wp:wrapTight wrapText="bothSides">
              <wp:wrapPolygon edited="0">
                <wp:start x="0" y="0"/>
                <wp:lineTo x="0" y="21453"/>
                <wp:lineTo x="21485" y="21453"/>
                <wp:lineTo x="21485" y="0"/>
                <wp:lineTo x="0" y="0"/>
              </wp:wrapPolygon>
            </wp:wrapTight>
            <wp:docPr id="14" name="Picture 14" descr="N:\Administration\Student-Opportunity\Leeds for Life\Leadership Programme\UGRL Scheme\New 2015 scheme\Processes\Photos from Damian of 2014\THE GREAT OUTDOORS 12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Administration\Student-Opportunity\Leeds for Life\Leadership Programme\UGRL Scheme\New 2015 scheme\Processes\Photos from Damian of 2014\THE GREAT OUTDOORS 12cm.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2740" cy="2148205"/>
                    </a:xfrm>
                    <a:prstGeom prst="rect">
                      <a:avLst/>
                    </a:prstGeom>
                    <a:noFill/>
                    <a:ln>
                      <a:noFill/>
                    </a:ln>
                  </pic:spPr>
                </pic:pic>
              </a:graphicData>
            </a:graphic>
          </wp:anchor>
        </w:drawing>
      </w: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1526BA" w:rsidRDefault="001526BA">
      <w:pPr>
        <w:spacing w:before="0" w:after="200"/>
        <w:rPr>
          <w:rFonts w:asciiTheme="minorHAnsi" w:hAnsiTheme="minorHAnsi"/>
          <w:b/>
          <w:sz w:val="28"/>
        </w:rPr>
      </w:pPr>
    </w:p>
    <w:p w:rsidR="00C32569" w:rsidRDefault="00C32569">
      <w:pPr>
        <w:spacing w:before="0" w:after="200"/>
        <w:rPr>
          <w:rFonts w:asciiTheme="minorHAnsi" w:hAnsiTheme="minorHAnsi"/>
          <w:b/>
          <w:sz w:val="40"/>
        </w:rPr>
      </w:pPr>
    </w:p>
    <w:p w:rsidR="00C32569" w:rsidRDefault="00C32569">
      <w:pPr>
        <w:spacing w:before="0" w:after="200"/>
        <w:rPr>
          <w:rFonts w:asciiTheme="minorHAnsi" w:hAnsiTheme="minorHAnsi"/>
          <w:b/>
          <w:sz w:val="40"/>
        </w:rPr>
      </w:pPr>
    </w:p>
    <w:p w:rsidR="001526BA" w:rsidRPr="001526BA" w:rsidRDefault="001526BA">
      <w:pPr>
        <w:spacing w:before="0" w:after="200"/>
        <w:rPr>
          <w:rFonts w:asciiTheme="minorHAnsi" w:hAnsiTheme="minorHAnsi"/>
          <w:b/>
          <w:sz w:val="40"/>
        </w:rPr>
      </w:pPr>
      <w:r w:rsidRPr="001526BA">
        <w:rPr>
          <w:rFonts w:asciiTheme="minorHAnsi" w:hAnsiTheme="minorHAnsi"/>
          <w:b/>
          <w:sz w:val="40"/>
        </w:rPr>
        <w:t xml:space="preserve">Undergraduate Research and </w:t>
      </w:r>
      <w:r>
        <w:rPr>
          <w:rFonts w:asciiTheme="minorHAnsi" w:hAnsiTheme="minorHAnsi"/>
          <w:b/>
          <w:sz w:val="40"/>
        </w:rPr>
        <w:t xml:space="preserve">Leadership </w:t>
      </w:r>
      <w:r w:rsidRPr="001526BA">
        <w:rPr>
          <w:rFonts w:asciiTheme="minorHAnsi" w:hAnsiTheme="minorHAnsi"/>
          <w:b/>
          <w:sz w:val="40"/>
        </w:rPr>
        <w:t>Scholarship</w:t>
      </w:r>
      <w:r>
        <w:rPr>
          <w:rFonts w:asciiTheme="minorHAnsi" w:hAnsiTheme="minorHAnsi"/>
          <w:b/>
          <w:sz w:val="40"/>
        </w:rPr>
        <w:t>s</w:t>
      </w:r>
    </w:p>
    <w:p w:rsidR="001526BA" w:rsidRDefault="00EE0170">
      <w:pPr>
        <w:spacing w:before="0" w:after="200"/>
        <w:rPr>
          <w:rFonts w:asciiTheme="minorHAnsi" w:hAnsiTheme="minorHAnsi"/>
          <w:b/>
          <w:sz w:val="40"/>
        </w:rPr>
        <w:sectPr w:rsidR="001526BA" w:rsidSect="007837F6">
          <w:footerReference w:type="default" r:id="rId15"/>
          <w:footerReference w:type="first" r:id="rId16"/>
          <w:pgSz w:w="11906" w:h="16838"/>
          <w:pgMar w:top="1440" w:right="991" w:bottom="1134" w:left="1440" w:header="708" w:footer="708" w:gutter="0"/>
          <w:pgNumType w:start="1"/>
          <w:cols w:space="708"/>
          <w:titlePg/>
          <w:docGrid w:linePitch="360"/>
        </w:sectPr>
      </w:pPr>
      <w:r>
        <w:rPr>
          <w:rFonts w:asciiTheme="minorHAnsi" w:hAnsiTheme="minorHAnsi"/>
          <w:b/>
          <w:sz w:val="40"/>
        </w:rPr>
        <w:t xml:space="preserve">Student </w:t>
      </w:r>
      <w:r w:rsidR="001526BA" w:rsidRPr="001526BA">
        <w:rPr>
          <w:rFonts w:asciiTheme="minorHAnsi" w:hAnsiTheme="minorHAnsi"/>
          <w:b/>
          <w:sz w:val="40"/>
        </w:rPr>
        <w:t>Guidelines</w:t>
      </w:r>
      <w:r w:rsidR="00D97BE7">
        <w:rPr>
          <w:rFonts w:asciiTheme="minorHAnsi" w:hAnsiTheme="minorHAnsi"/>
          <w:b/>
          <w:sz w:val="40"/>
        </w:rPr>
        <w:t xml:space="preserve"> </w:t>
      </w:r>
      <w:r w:rsidR="003F6623">
        <w:rPr>
          <w:rFonts w:asciiTheme="minorHAnsi" w:hAnsiTheme="minorHAnsi"/>
          <w:b/>
          <w:sz w:val="40"/>
        </w:rPr>
        <w:t xml:space="preserve">January </w:t>
      </w:r>
      <w:r w:rsidR="00D97BE7">
        <w:rPr>
          <w:rFonts w:asciiTheme="minorHAnsi" w:hAnsiTheme="minorHAnsi"/>
          <w:b/>
          <w:sz w:val="40"/>
        </w:rPr>
        <w:t>201</w:t>
      </w:r>
      <w:r w:rsidR="003F6623">
        <w:rPr>
          <w:rFonts w:asciiTheme="minorHAnsi" w:hAnsiTheme="minorHAnsi"/>
          <w:b/>
          <w:sz w:val="40"/>
        </w:rPr>
        <w:t>6</w:t>
      </w:r>
      <w:r w:rsidR="00114DA6">
        <w:rPr>
          <w:rFonts w:asciiTheme="minorHAnsi" w:hAnsiTheme="minorHAnsi"/>
          <w:b/>
          <w:sz w:val="40"/>
        </w:rPr>
        <w:t xml:space="preserve"> </w:t>
      </w:r>
      <w:r w:rsidR="00114DA6" w:rsidRPr="00114DA6">
        <w:rPr>
          <w:rFonts w:asciiTheme="minorHAnsi" w:hAnsiTheme="minorHAnsi"/>
          <w:i/>
          <w:sz w:val="18"/>
        </w:rPr>
        <w:t>v</w:t>
      </w:r>
      <w:r w:rsidR="003F6623">
        <w:rPr>
          <w:rFonts w:asciiTheme="minorHAnsi" w:hAnsiTheme="minorHAnsi"/>
          <w:i/>
          <w:sz w:val="18"/>
        </w:rPr>
        <w:t>5</w:t>
      </w:r>
      <w:r w:rsidR="001526BA" w:rsidRPr="001526BA">
        <w:rPr>
          <w:rFonts w:asciiTheme="minorHAnsi" w:hAnsiTheme="minorHAnsi"/>
          <w:b/>
          <w:sz w:val="40"/>
        </w:rPr>
        <w:br w:type="page"/>
      </w:r>
    </w:p>
    <w:p w:rsidR="001526BA" w:rsidRDefault="001526BA">
      <w:pPr>
        <w:spacing w:before="0" w:after="200"/>
        <w:rPr>
          <w:rFonts w:asciiTheme="minorHAnsi" w:hAnsiTheme="minorHAnsi"/>
          <w:b/>
          <w:sz w:val="28"/>
        </w:rPr>
      </w:pPr>
    </w:p>
    <w:sdt>
      <w:sdtPr>
        <w:rPr>
          <w:rFonts w:eastAsiaTheme="minorHAnsi" w:cs="Arial"/>
          <w:b w:val="0"/>
          <w:bCs w:val="0"/>
          <w:sz w:val="24"/>
          <w:szCs w:val="24"/>
        </w:rPr>
        <w:id w:val="424415354"/>
        <w:docPartObj>
          <w:docPartGallery w:val="Table of Contents"/>
          <w:docPartUnique/>
        </w:docPartObj>
      </w:sdtPr>
      <w:sdtEndPr/>
      <w:sdtContent>
        <w:p w:rsidR="008866D7" w:rsidRDefault="008866D7" w:rsidP="00167603">
          <w:pPr>
            <w:pStyle w:val="TOCHeading"/>
          </w:pPr>
          <w:r>
            <w:t>Contents</w:t>
          </w:r>
        </w:p>
        <w:p w:rsidR="002E04C0" w:rsidRDefault="00120098">
          <w:pPr>
            <w:pStyle w:val="TOC1"/>
            <w:tabs>
              <w:tab w:val="right" w:leader="dot" w:pos="9465"/>
            </w:tabs>
            <w:rPr>
              <w:rFonts w:asciiTheme="minorHAnsi" w:eastAsiaTheme="minorEastAsia" w:hAnsiTheme="minorHAnsi" w:cstheme="minorBidi"/>
              <w:noProof/>
              <w:sz w:val="22"/>
              <w:szCs w:val="22"/>
              <w:lang w:eastAsia="en-GB"/>
            </w:rPr>
          </w:pPr>
          <w:r>
            <w:fldChar w:fldCharType="begin"/>
          </w:r>
          <w:r w:rsidR="008866D7">
            <w:instrText xml:space="preserve"> TOC \o "1-3" \h \z \u </w:instrText>
          </w:r>
          <w:r>
            <w:fldChar w:fldCharType="separate"/>
          </w:r>
          <w:hyperlink w:anchor="_Toc415491008" w:history="1">
            <w:r w:rsidR="002E04C0" w:rsidRPr="00BC382C">
              <w:rPr>
                <w:rStyle w:val="Hyperlink"/>
                <w:noProof/>
              </w:rPr>
              <w:t>Overview of the UGRL Scholarship scheme</w:t>
            </w:r>
            <w:r w:rsidR="002E04C0">
              <w:rPr>
                <w:noProof/>
                <w:webHidden/>
              </w:rPr>
              <w:tab/>
            </w:r>
            <w:r w:rsidR="002E04C0">
              <w:rPr>
                <w:noProof/>
                <w:webHidden/>
              </w:rPr>
              <w:fldChar w:fldCharType="begin"/>
            </w:r>
            <w:r w:rsidR="002E04C0">
              <w:rPr>
                <w:noProof/>
                <w:webHidden/>
              </w:rPr>
              <w:instrText xml:space="preserve"> PAGEREF _Toc415491008 \h </w:instrText>
            </w:r>
            <w:r w:rsidR="002E04C0">
              <w:rPr>
                <w:noProof/>
                <w:webHidden/>
              </w:rPr>
            </w:r>
            <w:r w:rsidR="002E04C0">
              <w:rPr>
                <w:noProof/>
                <w:webHidden/>
              </w:rPr>
              <w:fldChar w:fldCharType="separate"/>
            </w:r>
            <w:r w:rsidR="001C1B72">
              <w:rPr>
                <w:noProof/>
                <w:webHidden/>
              </w:rPr>
              <w:t>2</w:t>
            </w:r>
            <w:r w:rsidR="002E04C0">
              <w:rPr>
                <w:noProof/>
                <w:webHidden/>
              </w:rPr>
              <w:fldChar w:fldCharType="end"/>
            </w:r>
          </w:hyperlink>
        </w:p>
        <w:p w:rsidR="002E04C0" w:rsidRDefault="00A564B7">
          <w:pPr>
            <w:pStyle w:val="TOC1"/>
            <w:tabs>
              <w:tab w:val="right" w:leader="dot" w:pos="9465"/>
            </w:tabs>
            <w:rPr>
              <w:rFonts w:asciiTheme="minorHAnsi" w:eastAsiaTheme="minorEastAsia" w:hAnsiTheme="minorHAnsi" w:cstheme="minorBidi"/>
              <w:noProof/>
              <w:sz w:val="22"/>
              <w:szCs w:val="22"/>
              <w:lang w:eastAsia="en-GB"/>
            </w:rPr>
          </w:pPr>
          <w:hyperlink w:anchor="_Toc415491009" w:history="1">
            <w:r w:rsidR="002E04C0" w:rsidRPr="00BC382C">
              <w:rPr>
                <w:rStyle w:val="Hyperlink"/>
                <w:noProof/>
              </w:rPr>
              <w:t>Funding details</w:t>
            </w:r>
            <w:r w:rsidR="002E04C0">
              <w:rPr>
                <w:noProof/>
                <w:webHidden/>
              </w:rPr>
              <w:tab/>
            </w:r>
            <w:r w:rsidR="002E04C0">
              <w:rPr>
                <w:noProof/>
                <w:webHidden/>
              </w:rPr>
              <w:fldChar w:fldCharType="begin"/>
            </w:r>
            <w:r w:rsidR="002E04C0">
              <w:rPr>
                <w:noProof/>
                <w:webHidden/>
              </w:rPr>
              <w:instrText xml:space="preserve"> PAGEREF _Toc415491009 \h </w:instrText>
            </w:r>
            <w:r w:rsidR="002E04C0">
              <w:rPr>
                <w:noProof/>
                <w:webHidden/>
              </w:rPr>
            </w:r>
            <w:r w:rsidR="002E04C0">
              <w:rPr>
                <w:noProof/>
                <w:webHidden/>
              </w:rPr>
              <w:fldChar w:fldCharType="separate"/>
            </w:r>
            <w:r w:rsidR="001C1B72">
              <w:rPr>
                <w:noProof/>
                <w:webHidden/>
              </w:rPr>
              <w:t>4</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0" w:history="1">
            <w:r w:rsidR="002E04C0" w:rsidRPr="00BC382C">
              <w:rPr>
                <w:rStyle w:val="Hyperlink"/>
                <w:noProof/>
              </w:rPr>
              <w:t>Annex 1:  Timesheet for Ambassadorial work</w:t>
            </w:r>
            <w:r w:rsidR="002E04C0">
              <w:rPr>
                <w:noProof/>
                <w:webHidden/>
              </w:rPr>
              <w:tab/>
            </w:r>
            <w:r w:rsidR="002E04C0">
              <w:rPr>
                <w:noProof/>
                <w:webHidden/>
              </w:rPr>
              <w:fldChar w:fldCharType="begin"/>
            </w:r>
            <w:r w:rsidR="002E04C0">
              <w:rPr>
                <w:noProof/>
                <w:webHidden/>
              </w:rPr>
              <w:instrText xml:space="preserve"> PAGEREF _Toc415491010 \h </w:instrText>
            </w:r>
            <w:r w:rsidR="002E04C0">
              <w:rPr>
                <w:noProof/>
                <w:webHidden/>
              </w:rPr>
            </w:r>
            <w:r w:rsidR="002E04C0">
              <w:rPr>
                <w:noProof/>
                <w:webHidden/>
              </w:rPr>
              <w:fldChar w:fldCharType="separate"/>
            </w:r>
            <w:r w:rsidR="001C1B72">
              <w:rPr>
                <w:noProof/>
                <w:webHidden/>
              </w:rPr>
              <w:t>6</w:t>
            </w:r>
            <w:r w:rsidR="002E04C0">
              <w:rPr>
                <w:noProof/>
                <w:webHidden/>
              </w:rPr>
              <w:fldChar w:fldCharType="end"/>
            </w:r>
          </w:hyperlink>
        </w:p>
        <w:p w:rsidR="002E04C0" w:rsidRDefault="00A564B7">
          <w:pPr>
            <w:pStyle w:val="TOC1"/>
            <w:tabs>
              <w:tab w:val="right" w:leader="dot" w:pos="9465"/>
            </w:tabs>
            <w:rPr>
              <w:rFonts w:asciiTheme="minorHAnsi" w:eastAsiaTheme="minorEastAsia" w:hAnsiTheme="minorHAnsi" w:cstheme="minorBidi"/>
              <w:noProof/>
              <w:sz w:val="22"/>
              <w:szCs w:val="22"/>
              <w:lang w:eastAsia="en-GB"/>
            </w:rPr>
          </w:pPr>
          <w:hyperlink w:anchor="_Toc415491011" w:history="1">
            <w:r w:rsidR="002E04C0" w:rsidRPr="00BC382C">
              <w:rPr>
                <w:rStyle w:val="Hyperlink"/>
                <w:noProof/>
              </w:rPr>
              <w:t>Responsibilities of the Scholar</w:t>
            </w:r>
            <w:r w:rsidR="002E04C0">
              <w:rPr>
                <w:noProof/>
                <w:webHidden/>
              </w:rPr>
              <w:tab/>
            </w:r>
            <w:r w:rsidR="002E04C0">
              <w:rPr>
                <w:noProof/>
                <w:webHidden/>
              </w:rPr>
              <w:fldChar w:fldCharType="begin"/>
            </w:r>
            <w:r w:rsidR="002E04C0">
              <w:rPr>
                <w:noProof/>
                <w:webHidden/>
              </w:rPr>
              <w:instrText xml:space="preserve"> PAGEREF _Toc415491011 \h </w:instrText>
            </w:r>
            <w:r w:rsidR="002E04C0">
              <w:rPr>
                <w:noProof/>
                <w:webHidden/>
              </w:rPr>
            </w:r>
            <w:r w:rsidR="002E04C0">
              <w:rPr>
                <w:noProof/>
                <w:webHidden/>
              </w:rPr>
              <w:fldChar w:fldCharType="separate"/>
            </w:r>
            <w:r w:rsidR="001C1B72">
              <w:rPr>
                <w:noProof/>
                <w:webHidden/>
              </w:rPr>
              <w:t>7</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2" w:history="1">
            <w:r w:rsidR="002E04C0" w:rsidRPr="00BC382C">
              <w:rPr>
                <w:rStyle w:val="Hyperlink"/>
                <w:noProof/>
              </w:rPr>
              <w:t>Annex 2a:  The Scholar Network and being a Scholarship Ambassador</w:t>
            </w:r>
            <w:r w:rsidR="002E04C0">
              <w:rPr>
                <w:noProof/>
                <w:webHidden/>
              </w:rPr>
              <w:tab/>
            </w:r>
            <w:r w:rsidR="002E04C0">
              <w:rPr>
                <w:noProof/>
                <w:webHidden/>
              </w:rPr>
              <w:fldChar w:fldCharType="begin"/>
            </w:r>
            <w:r w:rsidR="002E04C0">
              <w:rPr>
                <w:noProof/>
                <w:webHidden/>
              </w:rPr>
              <w:instrText xml:space="preserve"> PAGEREF _Toc415491012 \h </w:instrText>
            </w:r>
            <w:r w:rsidR="002E04C0">
              <w:rPr>
                <w:noProof/>
                <w:webHidden/>
              </w:rPr>
            </w:r>
            <w:r w:rsidR="002E04C0">
              <w:rPr>
                <w:noProof/>
                <w:webHidden/>
              </w:rPr>
              <w:fldChar w:fldCharType="separate"/>
            </w:r>
            <w:r w:rsidR="001C1B72">
              <w:rPr>
                <w:noProof/>
                <w:webHidden/>
              </w:rPr>
              <w:t>8</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3" w:history="1">
            <w:r w:rsidR="002E04C0" w:rsidRPr="00BC382C">
              <w:rPr>
                <w:rStyle w:val="Hyperlink"/>
                <w:noProof/>
              </w:rPr>
              <w:t>Annex 2b:  Application Form for UG Research and Leadership Scholarship</w:t>
            </w:r>
            <w:r w:rsidR="002E04C0">
              <w:rPr>
                <w:noProof/>
                <w:webHidden/>
              </w:rPr>
              <w:tab/>
            </w:r>
            <w:r w:rsidR="002E04C0">
              <w:rPr>
                <w:noProof/>
                <w:webHidden/>
              </w:rPr>
              <w:fldChar w:fldCharType="begin"/>
            </w:r>
            <w:r w:rsidR="002E04C0">
              <w:rPr>
                <w:noProof/>
                <w:webHidden/>
              </w:rPr>
              <w:instrText xml:space="preserve"> PAGEREF _Toc415491013 \h </w:instrText>
            </w:r>
            <w:r w:rsidR="002E04C0">
              <w:rPr>
                <w:noProof/>
                <w:webHidden/>
              </w:rPr>
            </w:r>
            <w:r w:rsidR="002E04C0">
              <w:rPr>
                <w:noProof/>
                <w:webHidden/>
              </w:rPr>
              <w:fldChar w:fldCharType="separate"/>
            </w:r>
            <w:r w:rsidR="001C1B72">
              <w:rPr>
                <w:noProof/>
                <w:webHidden/>
              </w:rPr>
              <w:t>9</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4" w:history="1">
            <w:r w:rsidR="002E04C0" w:rsidRPr="00BC382C">
              <w:rPr>
                <w:rStyle w:val="Hyperlink"/>
                <w:noProof/>
              </w:rPr>
              <w:t>Annex 2c:  Leadership and Management Standard</w:t>
            </w:r>
            <w:r w:rsidR="002E04C0">
              <w:rPr>
                <w:noProof/>
                <w:webHidden/>
              </w:rPr>
              <w:tab/>
            </w:r>
            <w:r w:rsidR="002E04C0">
              <w:rPr>
                <w:noProof/>
                <w:webHidden/>
              </w:rPr>
              <w:fldChar w:fldCharType="begin"/>
            </w:r>
            <w:r w:rsidR="002E04C0">
              <w:rPr>
                <w:noProof/>
                <w:webHidden/>
              </w:rPr>
              <w:instrText xml:space="preserve"> PAGEREF _Toc415491014 \h </w:instrText>
            </w:r>
            <w:r w:rsidR="002E04C0">
              <w:rPr>
                <w:noProof/>
                <w:webHidden/>
              </w:rPr>
            </w:r>
            <w:r w:rsidR="002E04C0">
              <w:rPr>
                <w:noProof/>
                <w:webHidden/>
              </w:rPr>
              <w:fldChar w:fldCharType="separate"/>
            </w:r>
            <w:r w:rsidR="001C1B72">
              <w:rPr>
                <w:noProof/>
                <w:webHidden/>
              </w:rPr>
              <w:t>10</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5" w:history="1">
            <w:r w:rsidR="002E04C0" w:rsidRPr="00BC382C">
              <w:rPr>
                <w:rStyle w:val="Hyperlink"/>
                <w:noProof/>
              </w:rPr>
              <w:t>Annex 2d:  Scholarship Donor Report guidance and examples</w:t>
            </w:r>
            <w:r w:rsidR="002E04C0">
              <w:rPr>
                <w:noProof/>
                <w:webHidden/>
              </w:rPr>
              <w:tab/>
            </w:r>
            <w:r w:rsidR="002E04C0">
              <w:rPr>
                <w:noProof/>
                <w:webHidden/>
              </w:rPr>
              <w:fldChar w:fldCharType="begin"/>
            </w:r>
            <w:r w:rsidR="002E04C0">
              <w:rPr>
                <w:noProof/>
                <w:webHidden/>
              </w:rPr>
              <w:instrText xml:space="preserve"> PAGEREF _Toc415491015 \h </w:instrText>
            </w:r>
            <w:r w:rsidR="002E04C0">
              <w:rPr>
                <w:noProof/>
                <w:webHidden/>
              </w:rPr>
            </w:r>
            <w:r w:rsidR="002E04C0">
              <w:rPr>
                <w:noProof/>
                <w:webHidden/>
              </w:rPr>
              <w:fldChar w:fldCharType="separate"/>
            </w:r>
            <w:r w:rsidR="001C1B72">
              <w:rPr>
                <w:noProof/>
                <w:webHidden/>
              </w:rPr>
              <w:t>11</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6" w:history="1">
            <w:r w:rsidR="002E04C0" w:rsidRPr="00BC382C">
              <w:rPr>
                <w:rStyle w:val="Hyperlink"/>
                <w:noProof/>
              </w:rPr>
              <w:t>Annex 2e:  Draft Pro-forma for UGRL Scholarship Report</w:t>
            </w:r>
            <w:r w:rsidR="002E04C0">
              <w:rPr>
                <w:noProof/>
                <w:webHidden/>
              </w:rPr>
              <w:tab/>
            </w:r>
            <w:r w:rsidR="002E04C0">
              <w:rPr>
                <w:noProof/>
                <w:webHidden/>
              </w:rPr>
              <w:fldChar w:fldCharType="begin"/>
            </w:r>
            <w:r w:rsidR="002E04C0">
              <w:rPr>
                <w:noProof/>
                <w:webHidden/>
              </w:rPr>
              <w:instrText xml:space="preserve"> PAGEREF _Toc415491016 \h </w:instrText>
            </w:r>
            <w:r w:rsidR="002E04C0">
              <w:rPr>
                <w:noProof/>
                <w:webHidden/>
              </w:rPr>
            </w:r>
            <w:r w:rsidR="002E04C0">
              <w:rPr>
                <w:noProof/>
                <w:webHidden/>
              </w:rPr>
              <w:fldChar w:fldCharType="separate"/>
            </w:r>
            <w:r w:rsidR="001C1B72">
              <w:rPr>
                <w:noProof/>
                <w:webHidden/>
              </w:rPr>
              <w:t>14</w:t>
            </w:r>
            <w:r w:rsidR="002E04C0">
              <w:rPr>
                <w:noProof/>
                <w:webHidden/>
              </w:rPr>
              <w:fldChar w:fldCharType="end"/>
            </w:r>
          </w:hyperlink>
        </w:p>
        <w:p w:rsidR="002E04C0" w:rsidRDefault="00A564B7">
          <w:pPr>
            <w:pStyle w:val="TOC1"/>
            <w:tabs>
              <w:tab w:val="right" w:leader="dot" w:pos="9465"/>
            </w:tabs>
            <w:rPr>
              <w:rFonts w:asciiTheme="minorHAnsi" w:eastAsiaTheme="minorEastAsia" w:hAnsiTheme="minorHAnsi" w:cstheme="minorBidi"/>
              <w:noProof/>
              <w:sz w:val="22"/>
              <w:szCs w:val="22"/>
              <w:lang w:eastAsia="en-GB"/>
            </w:rPr>
          </w:pPr>
          <w:hyperlink w:anchor="_Toc415491017" w:history="1">
            <w:r w:rsidR="002E04C0" w:rsidRPr="00BC382C">
              <w:rPr>
                <w:rStyle w:val="Hyperlink"/>
                <w:noProof/>
              </w:rPr>
              <w:t>Annex 3:  Faculty roles and responsibilities</w:t>
            </w:r>
            <w:r w:rsidR="002E04C0">
              <w:rPr>
                <w:noProof/>
                <w:webHidden/>
              </w:rPr>
              <w:tab/>
            </w:r>
            <w:r w:rsidR="002E04C0">
              <w:rPr>
                <w:noProof/>
                <w:webHidden/>
              </w:rPr>
              <w:fldChar w:fldCharType="begin"/>
            </w:r>
            <w:r w:rsidR="002E04C0">
              <w:rPr>
                <w:noProof/>
                <w:webHidden/>
              </w:rPr>
              <w:instrText xml:space="preserve"> PAGEREF _Toc415491017 \h </w:instrText>
            </w:r>
            <w:r w:rsidR="002E04C0">
              <w:rPr>
                <w:noProof/>
                <w:webHidden/>
              </w:rPr>
            </w:r>
            <w:r w:rsidR="002E04C0">
              <w:rPr>
                <w:noProof/>
                <w:webHidden/>
              </w:rPr>
              <w:fldChar w:fldCharType="separate"/>
            </w:r>
            <w:r w:rsidR="001C1B72">
              <w:rPr>
                <w:noProof/>
                <w:webHidden/>
              </w:rPr>
              <w:t>15</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8" w:history="1">
            <w:r w:rsidR="002E04C0" w:rsidRPr="00BC382C">
              <w:rPr>
                <w:rStyle w:val="Hyperlink"/>
                <w:noProof/>
              </w:rPr>
              <w:t>Annex 3a:  UGRL Scholarship Learning Contract</w:t>
            </w:r>
            <w:r w:rsidR="002E04C0">
              <w:rPr>
                <w:noProof/>
                <w:webHidden/>
              </w:rPr>
              <w:tab/>
            </w:r>
            <w:r w:rsidR="002E04C0">
              <w:rPr>
                <w:noProof/>
                <w:webHidden/>
              </w:rPr>
              <w:fldChar w:fldCharType="begin"/>
            </w:r>
            <w:r w:rsidR="002E04C0">
              <w:rPr>
                <w:noProof/>
                <w:webHidden/>
              </w:rPr>
              <w:instrText xml:space="preserve"> PAGEREF _Toc415491018 \h </w:instrText>
            </w:r>
            <w:r w:rsidR="002E04C0">
              <w:rPr>
                <w:noProof/>
                <w:webHidden/>
              </w:rPr>
            </w:r>
            <w:r w:rsidR="002E04C0">
              <w:rPr>
                <w:noProof/>
                <w:webHidden/>
              </w:rPr>
              <w:fldChar w:fldCharType="separate"/>
            </w:r>
            <w:r w:rsidR="001C1B72">
              <w:rPr>
                <w:noProof/>
                <w:webHidden/>
              </w:rPr>
              <w:t>18</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19" w:history="1">
            <w:r w:rsidR="002E04C0" w:rsidRPr="00BC382C">
              <w:rPr>
                <w:rStyle w:val="Hyperlink"/>
                <w:noProof/>
              </w:rPr>
              <w:t>Annex 3b:  Examples of Scholarship Leadership roles</w:t>
            </w:r>
            <w:r w:rsidR="002E04C0">
              <w:rPr>
                <w:noProof/>
                <w:webHidden/>
              </w:rPr>
              <w:tab/>
            </w:r>
            <w:r w:rsidR="002E04C0">
              <w:rPr>
                <w:noProof/>
                <w:webHidden/>
              </w:rPr>
              <w:fldChar w:fldCharType="begin"/>
            </w:r>
            <w:r w:rsidR="002E04C0">
              <w:rPr>
                <w:noProof/>
                <w:webHidden/>
              </w:rPr>
              <w:instrText xml:space="preserve"> PAGEREF _Toc415491019 \h </w:instrText>
            </w:r>
            <w:r w:rsidR="002E04C0">
              <w:rPr>
                <w:noProof/>
                <w:webHidden/>
              </w:rPr>
            </w:r>
            <w:r w:rsidR="002E04C0">
              <w:rPr>
                <w:noProof/>
                <w:webHidden/>
              </w:rPr>
              <w:fldChar w:fldCharType="separate"/>
            </w:r>
            <w:r w:rsidR="001C1B72">
              <w:rPr>
                <w:noProof/>
                <w:webHidden/>
              </w:rPr>
              <w:t>20</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20" w:history="1">
            <w:r w:rsidR="002E04C0" w:rsidRPr="00BC382C">
              <w:rPr>
                <w:rStyle w:val="Hyperlink"/>
                <w:noProof/>
              </w:rPr>
              <w:t>Annex 3c:  UGRL Scholarship Administrators</w:t>
            </w:r>
            <w:r w:rsidR="002E04C0">
              <w:rPr>
                <w:noProof/>
                <w:webHidden/>
              </w:rPr>
              <w:tab/>
            </w:r>
            <w:r w:rsidR="002E04C0">
              <w:rPr>
                <w:noProof/>
                <w:webHidden/>
              </w:rPr>
              <w:fldChar w:fldCharType="begin"/>
            </w:r>
            <w:r w:rsidR="002E04C0">
              <w:rPr>
                <w:noProof/>
                <w:webHidden/>
              </w:rPr>
              <w:instrText xml:space="preserve"> PAGEREF _Toc415491020 \h </w:instrText>
            </w:r>
            <w:r w:rsidR="002E04C0">
              <w:rPr>
                <w:noProof/>
                <w:webHidden/>
              </w:rPr>
            </w:r>
            <w:r w:rsidR="002E04C0">
              <w:rPr>
                <w:noProof/>
                <w:webHidden/>
              </w:rPr>
              <w:fldChar w:fldCharType="separate"/>
            </w:r>
            <w:r w:rsidR="001C1B72">
              <w:rPr>
                <w:noProof/>
                <w:webHidden/>
              </w:rPr>
              <w:t>22</w:t>
            </w:r>
            <w:r w:rsidR="002E04C0">
              <w:rPr>
                <w:noProof/>
                <w:webHidden/>
              </w:rPr>
              <w:fldChar w:fldCharType="end"/>
            </w:r>
          </w:hyperlink>
        </w:p>
        <w:p w:rsidR="002E04C0" w:rsidRDefault="00A564B7">
          <w:pPr>
            <w:pStyle w:val="TOC2"/>
            <w:tabs>
              <w:tab w:val="right" w:leader="dot" w:pos="9465"/>
            </w:tabs>
            <w:rPr>
              <w:rFonts w:asciiTheme="minorHAnsi" w:eastAsiaTheme="minorEastAsia" w:hAnsiTheme="minorHAnsi" w:cstheme="minorBidi"/>
              <w:noProof/>
              <w:sz w:val="22"/>
              <w:szCs w:val="22"/>
              <w:lang w:eastAsia="en-GB"/>
            </w:rPr>
          </w:pPr>
          <w:hyperlink w:anchor="_Toc415491021" w:history="1">
            <w:r w:rsidR="002E04C0" w:rsidRPr="00BC382C">
              <w:rPr>
                <w:rStyle w:val="Hyperlink"/>
                <w:noProof/>
              </w:rPr>
              <w:t>Annex 3d:  Scholarships in difficulty</w:t>
            </w:r>
            <w:r w:rsidR="002E04C0">
              <w:rPr>
                <w:noProof/>
                <w:webHidden/>
              </w:rPr>
              <w:tab/>
            </w:r>
            <w:r w:rsidR="002E04C0">
              <w:rPr>
                <w:noProof/>
                <w:webHidden/>
              </w:rPr>
              <w:fldChar w:fldCharType="begin"/>
            </w:r>
            <w:r w:rsidR="002E04C0">
              <w:rPr>
                <w:noProof/>
                <w:webHidden/>
              </w:rPr>
              <w:instrText xml:space="preserve"> PAGEREF _Toc415491021 \h </w:instrText>
            </w:r>
            <w:r w:rsidR="002E04C0">
              <w:rPr>
                <w:noProof/>
                <w:webHidden/>
              </w:rPr>
            </w:r>
            <w:r w:rsidR="002E04C0">
              <w:rPr>
                <w:noProof/>
                <w:webHidden/>
              </w:rPr>
              <w:fldChar w:fldCharType="separate"/>
            </w:r>
            <w:r w:rsidR="001C1B72">
              <w:rPr>
                <w:noProof/>
                <w:webHidden/>
              </w:rPr>
              <w:t>23</w:t>
            </w:r>
            <w:r w:rsidR="002E04C0">
              <w:rPr>
                <w:noProof/>
                <w:webHidden/>
              </w:rPr>
              <w:fldChar w:fldCharType="end"/>
            </w:r>
          </w:hyperlink>
        </w:p>
        <w:p w:rsidR="002E04C0" w:rsidRDefault="00A564B7">
          <w:pPr>
            <w:pStyle w:val="TOC1"/>
            <w:tabs>
              <w:tab w:val="right" w:leader="dot" w:pos="9465"/>
            </w:tabs>
            <w:rPr>
              <w:rFonts w:asciiTheme="minorHAnsi" w:eastAsiaTheme="minorEastAsia" w:hAnsiTheme="minorHAnsi" w:cstheme="minorBidi"/>
              <w:noProof/>
              <w:sz w:val="22"/>
              <w:szCs w:val="22"/>
              <w:lang w:eastAsia="en-GB"/>
            </w:rPr>
          </w:pPr>
          <w:hyperlink w:anchor="_Toc415491022" w:history="1">
            <w:r w:rsidR="002E04C0" w:rsidRPr="00BC382C">
              <w:rPr>
                <w:rStyle w:val="Hyperlink"/>
                <w:noProof/>
              </w:rPr>
              <w:t>Annex 4:  Governance</w:t>
            </w:r>
            <w:r w:rsidR="002E04C0">
              <w:rPr>
                <w:noProof/>
                <w:webHidden/>
              </w:rPr>
              <w:tab/>
            </w:r>
            <w:r w:rsidR="002E04C0">
              <w:rPr>
                <w:noProof/>
                <w:webHidden/>
              </w:rPr>
              <w:fldChar w:fldCharType="begin"/>
            </w:r>
            <w:r w:rsidR="002E04C0">
              <w:rPr>
                <w:noProof/>
                <w:webHidden/>
              </w:rPr>
              <w:instrText xml:space="preserve"> PAGEREF _Toc415491022 \h </w:instrText>
            </w:r>
            <w:r w:rsidR="002E04C0">
              <w:rPr>
                <w:noProof/>
                <w:webHidden/>
              </w:rPr>
            </w:r>
            <w:r w:rsidR="002E04C0">
              <w:rPr>
                <w:noProof/>
                <w:webHidden/>
              </w:rPr>
              <w:fldChar w:fldCharType="separate"/>
            </w:r>
            <w:r w:rsidR="001C1B72">
              <w:rPr>
                <w:noProof/>
                <w:webHidden/>
              </w:rPr>
              <w:t>24</w:t>
            </w:r>
            <w:r w:rsidR="002E04C0">
              <w:rPr>
                <w:noProof/>
                <w:webHidden/>
              </w:rPr>
              <w:fldChar w:fldCharType="end"/>
            </w:r>
          </w:hyperlink>
        </w:p>
        <w:p w:rsidR="002E04C0" w:rsidRDefault="00A564B7">
          <w:pPr>
            <w:pStyle w:val="TOC1"/>
            <w:tabs>
              <w:tab w:val="right" w:leader="dot" w:pos="9465"/>
            </w:tabs>
            <w:rPr>
              <w:rFonts w:asciiTheme="minorHAnsi" w:eastAsiaTheme="minorEastAsia" w:hAnsiTheme="minorHAnsi" w:cstheme="minorBidi"/>
              <w:noProof/>
              <w:sz w:val="22"/>
              <w:szCs w:val="22"/>
              <w:lang w:eastAsia="en-GB"/>
            </w:rPr>
          </w:pPr>
          <w:hyperlink w:anchor="_Toc415491023" w:history="1">
            <w:r w:rsidR="002E04C0" w:rsidRPr="00BC382C">
              <w:rPr>
                <w:rStyle w:val="Hyperlink"/>
                <w:noProof/>
              </w:rPr>
              <w:t>Annex 5:  Events</w:t>
            </w:r>
            <w:r w:rsidR="002E04C0">
              <w:rPr>
                <w:noProof/>
                <w:webHidden/>
              </w:rPr>
              <w:tab/>
            </w:r>
            <w:r w:rsidR="002E04C0">
              <w:rPr>
                <w:noProof/>
                <w:webHidden/>
              </w:rPr>
              <w:fldChar w:fldCharType="begin"/>
            </w:r>
            <w:r w:rsidR="002E04C0">
              <w:rPr>
                <w:noProof/>
                <w:webHidden/>
              </w:rPr>
              <w:instrText xml:space="preserve"> PAGEREF _Toc415491023 \h </w:instrText>
            </w:r>
            <w:r w:rsidR="002E04C0">
              <w:rPr>
                <w:noProof/>
                <w:webHidden/>
              </w:rPr>
            </w:r>
            <w:r w:rsidR="002E04C0">
              <w:rPr>
                <w:noProof/>
                <w:webHidden/>
              </w:rPr>
              <w:fldChar w:fldCharType="separate"/>
            </w:r>
            <w:r w:rsidR="001C1B72">
              <w:rPr>
                <w:noProof/>
                <w:webHidden/>
              </w:rPr>
              <w:t>25</w:t>
            </w:r>
            <w:r w:rsidR="002E04C0">
              <w:rPr>
                <w:noProof/>
                <w:webHidden/>
              </w:rPr>
              <w:fldChar w:fldCharType="end"/>
            </w:r>
          </w:hyperlink>
        </w:p>
        <w:p w:rsidR="002E04C0" w:rsidRDefault="00A564B7">
          <w:pPr>
            <w:pStyle w:val="TOC1"/>
            <w:tabs>
              <w:tab w:val="right" w:leader="dot" w:pos="9465"/>
            </w:tabs>
            <w:rPr>
              <w:rFonts w:asciiTheme="minorHAnsi" w:eastAsiaTheme="minorEastAsia" w:hAnsiTheme="minorHAnsi" w:cstheme="minorBidi"/>
              <w:noProof/>
              <w:sz w:val="22"/>
              <w:szCs w:val="22"/>
              <w:lang w:eastAsia="en-GB"/>
            </w:rPr>
          </w:pPr>
          <w:hyperlink w:anchor="_Toc415491024" w:history="1">
            <w:r w:rsidR="002E04C0" w:rsidRPr="00BC382C">
              <w:rPr>
                <w:rStyle w:val="Hyperlink"/>
                <w:noProof/>
              </w:rPr>
              <w:t>Annex 6: Timeline</w:t>
            </w:r>
            <w:r w:rsidR="002E04C0">
              <w:rPr>
                <w:noProof/>
                <w:webHidden/>
              </w:rPr>
              <w:tab/>
            </w:r>
            <w:r w:rsidR="002E04C0">
              <w:rPr>
                <w:noProof/>
                <w:webHidden/>
              </w:rPr>
              <w:fldChar w:fldCharType="begin"/>
            </w:r>
            <w:r w:rsidR="002E04C0">
              <w:rPr>
                <w:noProof/>
                <w:webHidden/>
              </w:rPr>
              <w:instrText xml:space="preserve"> PAGEREF _Toc415491024 \h </w:instrText>
            </w:r>
            <w:r w:rsidR="002E04C0">
              <w:rPr>
                <w:noProof/>
                <w:webHidden/>
              </w:rPr>
            </w:r>
            <w:r w:rsidR="002E04C0">
              <w:rPr>
                <w:noProof/>
                <w:webHidden/>
              </w:rPr>
              <w:fldChar w:fldCharType="separate"/>
            </w:r>
            <w:r w:rsidR="001C1B72">
              <w:rPr>
                <w:noProof/>
                <w:webHidden/>
              </w:rPr>
              <w:t>26</w:t>
            </w:r>
            <w:r w:rsidR="002E04C0">
              <w:rPr>
                <w:noProof/>
                <w:webHidden/>
              </w:rPr>
              <w:fldChar w:fldCharType="end"/>
            </w:r>
          </w:hyperlink>
        </w:p>
        <w:p w:rsidR="008866D7" w:rsidRDefault="00120098">
          <w:r>
            <w:fldChar w:fldCharType="end"/>
          </w:r>
        </w:p>
      </w:sdtContent>
    </w:sdt>
    <w:p w:rsidR="00F342AC" w:rsidRPr="00377863" w:rsidRDefault="001526BA" w:rsidP="00167603">
      <w:pPr>
        <w:pStyle w:val="Heading1"/>
      </w:pPr>
      <w:r>
        <w:rPr>
          <w:rFonts w:asciiTheme="minorHAnsi" w:hAnsiTheme="minorHAnsi"/>
          <w:sz w:val="28"/>
        </w:rPr>
        <w:br w:type="page"/>
      </w:r>
      <w:bookmarkStart w:id="1" w:name="_Toc415491008"/>
      <w:r w:rsidR="0088328A" w:rsidRPr="00377863">
        <w:lastRenderedPageBreak/>
        <w:t>Overview</w:t>
      </w:r>
      <w:r w:rsidR="007A3E31">
        <w:t xml:space="preserve"> of the </w:t>
      </w:r>
      <w:r w:rsidR="007A3E31" w:rsidRPr="00377863">
        <w:t xml:space="preserve">UGRL </w:t>
      </w:r>
      <w:r w:rsidR="007A3E31">
        <w:t>Scholarship scheme</w:t>
      </w:r>
      <w:bookmarkEnd w:id="1"/>
    </w:p>
    <w:p w:rsidR="00350FCE" w:rsidRDefault="0063056A" w:rsidP="001C193E">
      <w:pPr>
        <w:pStyle w:val="Default"/>
        <w:rPr>
          <w:rFonts w:ascii="Calibri" w:hAnsi="Calibri"/>
          <w:color w:val="000000" w:themeColor="text1"/>
          <w:szCs w:val="22"/>
        </w:rPr>
      </w:pPr>
      <w:r w:rsidRPr="00415EDD">
        <w:rPr>
          <w:rFonts w:ascii="Calibri" w:hAnsi="Calibri"/>
          <w:color w:val="000000" w:themeColor="text1"/>
          <w:szCs w:val="22"/>
        </w:rPr>
        <w:t xml:space="preserve">Undergraduate Research and Leadership Scholarships are generously funded by our alumni to enable </w:t>
      </w:r>
      <w:r w:rsidR="00350FCE">
        <w:rPr>
          <w:rFonts w:ascii="Calibri" w:hAnsi="Calibri"/>
          <w:color w:val="000000" w:themeColor="text1"/>
          <w:szCs w:val="22"/>
        </w:rPr>
        <w:t xml:space="preserve">you </w:t>
      </w:r>
      <w:r w:rsidRPr="00415EDD">
        <w:rPr>
          <w:rFonts w:ascii="Calibri" w:hAnsi="Calibri"/>
          <w:color w:val="000000" w:themeColor="text1"/>
          <w:szCs w:val="22"/>
        </w:rPr>
        <w:t xml:space="preserve">to develop </w:t>
      </w:r>
      <w:r w:rsidR="00350FCE">
        <w:rPr>
          <w:rFonts w:ascii="Calibri" w:hAnsi="Calibri"/>
          <w:color w:val="000000" w:themeColor="text1"/>
          <w:szCs w:val="22"/>
        </w:rPr>
        <w:t xml:space="preserve">your </w:t>
      </w:r>
      <w:r w:rsidRPr="00415EDD">
        <w:rPr>
          <w:rFonts w:ascii="Calibri" w:hAnsi="Calibri"/>
          <w:color w:val="000000" w:themeColor="text1"/>
          <w:szCs w:val="22"/>
        </w:rPr>
        <w:t>research and leadership capability by participating in established academic research projects as preparation for future research and leadership roles in further study or employment.</w:t>
      </w:r>
    </w:p>
    <w:p w:rsidR="009C17E9" w:rsidRPr="00A82378" w:rsidRDefault="009C17E9" w:rsidP="001C193E">
      <w:pPr>
        <w:pStyle w:val="Default"/>
        <w:rPr>
          <w:rFonts w:ascii="Calibri" w:hAnsi="Calibri"/>
          <w:color w:val="000000" w:themeColor="text1"/>
          <w:sz w:val="22"/>
          <w:szCs w:val="22"/>
        </w:rPr>
      </w:pPr>
    </w:p>
    <w:p w:rsidR="009C17E9" w:rsidRDefault="009C17E9" w:rsidP="001C193E">
      <w:pPr>
        <w:pStyle w:val="Default"/>
        <w:rPr>
          <w:rFonts w:ascii="Calibri" w:hAnsi="Calibri"/>
          <w:color w:val="000000" w:themeColor="text1"/>
          <w:szCs w:val="22"/>
        </w:rPr>
      </w:pPr>
      <w:r>
        <w:rPr>
          <w:rFonts w:ascii="Calibri" w:hAnsi="Calibri"/>
          <w:color w:val="000000" w:themeColor="text1"/>
          <w:szCs w:val="22"/>
        </w:rPr>
        <w:t xml:space="preserve">Scholars join </w:t>
      </w:r>
      <w:r w:rsidR="002A08E8">
        <w:rPr>
          <w:rFonts w:ascii="Calibri" w:hAnsi="Calibri"/>
          <w:color w:val="000000" w:themeColor="text1"/>
          <w:szCs w:val="22"/>
        </w:rPr>
        <w:t xml:space="preserve">established </w:t>
      </w:r>
      <w:r>
        <w:rPr>
          <w:rFonts w:ascii="Calibri" w:hAnsi="Calibri"/>
          <w:color w:val="000000" w:themeColor="text1"/>
          <w:szCs w:val="22"/>
        </w:rPr>
        <w:t xml:space="preserve">research projects </w:t>
      </w:r>
      <w:r w:rsidR="002A08E8">
        <w:rPr>
          <w:rFonts w:ascii="Calibri" w:hAnsi="Calibri"/>
          <w:color w:val="000000" w:themeColor="text1"/>
          <w:szCs w:val="22"/>
        </w:rPr>
        <w:t xml:space="preserve">to undertake tasks designed </w:t>
      </w:r>
      <w:r>
        <w:rPr>
          <w:rFonts w:ascii="Calibri" w:hAnsi="Calibri"/>
          <w:color w:val="000000" w:themeColor="text1"/>
          <w:szCs w:val="22"/>
        </w:rPr>
        <w:t xml:space="preserve">to develop their research and leadership skills over two summers at the end of their first and second year.  The </w:t>
      </w:r>
      <w:r w:rsidR="002A08E8">
        <w:rPr>
          <w:rFonts w:ascii="Calibri" w:hAnsi="Calibri"/>
          <w:color w:val="000000" w:themeColor="text1"/>
          <w:szCs w:val="22"/>
        </w:rPr>
        <w:t>nature of the research project and the role of the scholar is set out in a ‘learning contract’ (see Annex 3a, on page 1</w:t>
      </w:r>
      <w:r w:rsidR="00534FCD">
        <w:rPr>
          <w:rFonts w:ascii="Calibri" w:hAnsi="Calibri"/>
          <w:color w:val="000000" w:themeColor="text1"/>
          <w:szCs w:val="22"/>
        </w:rPr>
        <w:t>8</w:t>
      </w:r>
      <w:r w:rsidR="002A08E8">
        <w:rPr>
          <w:rFonts w:ascii="Calibri" w:hAnsi="Calibri"/>
          <w:color w:val="000000" w:themeColor="text1"/>
          <w:szCs w:val="22"/>
        </w:rPr>
        <w:t>).</w:t>
      </w:r>
    </w:p>
    <w:p w:rsidR="009C17E9" w:rsidRPr="00F77F8C" w:rsidRDefault="009C17E9" w:rsidP="001C193E">
      <w:pPr>
        <w:pStyle w:val="Default"/>
        <w:rPr>
          <w:rFonts w:ascii="Calibri" w:hAnsi="Calibri"/>
          <w:color w:val="000000" w:themeColor="text1"/>
          <w:sz w:val="22"/>
          <w:szCs w:val="22"/>
        </w:rPr>
      </w:pPr>
    </w:p>
    <w:p w:rsidR="00EE0170" w:rsidRDefault="00415EDD" w:rsidP="001C193E">
      <w:pPr>
        <w:pStyle w:val="Default"/>
        <w:rPr>
          <w:rFonts w:asciiTheme="minorHAnsi" w:hAnsiTheme="minorHAnsi"/>
        </w:rPr>
      </w:pPr>
      <w:r>
        <w:rPr>
          <w:rFonts w:asciiTheme="minorHAnsi" w:hAnsiTheme="minorHAnsi"/>
        </w:rPr>
        <w:t xml:space="preserve">The </w:t>
      </w:r>
      <w:r w:rsidR="00F213CD">
        <w:rPr>
          <w:rFonts w:asciiTheme="minorHAnsi" w:hAnsiTheme="minorHAnsi"/>
        </w:rPr>
        <w:t xml:space="preserve">aims of the 3 year </w:t>
      </w:r>
      <w:r w:rsidR="001C193E">
        <w:rPr>
          <w:rFonts w:asciiTheme="minorHAnsi" w:hAnsiTheme="minorHAnsi"/>
        </w:rPr>
        <w:t>Scholars</w:t>
      </w:r>
      <w:r w:rsidR="0063056A">
        <w:rPr>
          <w:rFonts w:asciiTheme="minorHAnsi" w:hAnsiTheme="minorHAnsi"/>
        </w:rPr>
        <w:t xml:space="preserve">hips </w:t>
      </w:r>
      <w:r>
        <w:rPr>
          <w:rFonts w:asciiTheme="minorHAnsi" w:hAnsiTheme="minorHAnsi"/>
        </w:rPr>
        <w:t>are supported by a combination of events and funding</w:t>
      </w:r>
      <w:r w:rsidR="00EE0170">
        <w:rPr>
          <w:rFonts w:asciiTheme="minorHAnsi" w:hAnsiTheme="minorHAnsi"/>
        </w:rPr>
        <w:t>:</w:t>
      </w:r>
    </w:p>
    <w:p w:rsidR="00350FCE" w:rsidRDefault="00350FCE" w:rsidP="001C193E">
      <w:pPr>
        <w:pStyle w:val="Default"/>
        <w:rPr>
          <w:rFonts w:asciiTheme="minorHAnsi" w:hAnsiTheme="minorHAnsi"/>
          <w:b/>
        </w:rPr>
      </w:pPr>
    </w:p>
    <w:p w:rsidR="00415EDD" w:rsidRPr="0063703E" w:rsidRDefault="00415EDD" w:rsidP="001C193E">
      <w:pPr>
        <w:pStyle w:val="Default"/>
        <w:rPr>
          <w:rFonts w:asciiTheme="minorHAnsi" w:hAnsiTheme="minorHAnsi"/>
          <w:b/>
        </w:rPr>
      </w:pPr>
      <w:r w:rsidRPr="0063703E">
        <w:rPr>
          <w:rFonts w:asciiTheme="minorHAnsi" w:hAnsiTheme="minorHAnsi"/>
          <w:b/>
        </w:rPr>
        <w:t>Events</w:t>
      </w:r>
    </w:p>
    <w:p w:rsidR="008B0283" w:rsidRDefault="008B0283" w:rsidP="00415EDD">
      <w:pPr>
        <w:pStyle w:val="Default"/>
        <w:rPr>
          <w:rFonts w:asciiTheme="minorHAnsi" w:hAnsiTheme="minorHAnsi"/>
        </w:rPr>
      </w:pPr>
      <w:r>
        <w:rPr>
          <w:rFonts w:asciiTheme="minorHAnsi" w:hAnsiTheme="minorHAnsi"/>
        </w:rPr>
        <w:t xml:space="preserve">A residential </w:t>
      </w:r>
      <w:r w:rsidR="00415EDD" w:rsidRPr="00A32A93">
        <w:rPr>
          <w:rFonts w:asciiTheme="minorHAnsi" w:hAnsiTheme="minorHAnsi"/>
        </w:rPr>
        <w:t xml:space="preserve">induction event </w:t>
      </w:r>
      <w:r w:rsidR="00415EDD">
        <w:rPr>
          <w:rFonts w:asciiTheme="minorHAnsi" w:hAnsiTheme="minorHAnsi"/>
        </w:rPr>
        <w:t>introduce</w:t>
      </w:r>
      <w:r>
        <w:rPr>
          <w:rFonts w:asciiTheme="minorHAnsi" w:hAnsiTheme="minorHAnsi"/>
        </w:rPr>
        <w:t xml:space="preserve">s new scholars to the scheme and to the principles of research and leadership skills.  This is followed by a more in-depth leadership training event on campus and a residential team building and leadership training ‘outward-bound’ event.  </w:t>
      </w:r>
    </w:p>
    <w:p w:rsidR="00350FCE" w:rsidRPr="00350FCE" w:rsidRDefault="00350FCE" w:rsidP="00415EDD">
      <w:pPr>
        <w:pStyle w:val="Default"/>
        <w:rPr>
          <w:rFonts w:asciiTheme="minorHAnsi" w:hAnsiTheme="minorHAnsi"/>
          <w:i/>
        </w:rPr>
      </w:pPr>
      <w:r w:rsidRPr="00350FCE">
        <w:rPr>
          <w:rFonts w:asciiTheme="minorHAnsi" w:hAnsiTheme="minorHAnsi"/>
          <w:i/>
        </w:rPr>
        <w:t xml:space="preserve">(A full list of events </w:t>
      </w:r>
      <w:r w:rsidR="002A08E8">
        <w:rPr>
          <w:rFonts w:asciiTheme="minorHAnsi" w:hAnsiTheme="minorHAnsi"/>
          <w:i/>
        </w:rPr>
        <w:t xml:space="preserve">and timeline for the Scholarships </w:t>
      </w:r>
      <w:r w:rsidR="001C1B72">
        <w:rPr>
          <w:rFonts w:asciiTheme="minorHAnsi" w:hAnsiTheme="minorHAnsi"/>
          <w:i/>
        </w:rPr>
        <w:t>is provided on page 25 and 26</w:t>
      </w:r>
      <w:r w:rsidRPr="00350FCE">
        <w:rPr>
          <w:rFonts w:asciiTheme="minorHAnsi" w:hAnsiTheme="minorHAnsi"/>
          <w:i/>
        </w:rPr>
        <w:t>)</w:t>
      </w:r>
    </w:p>
    <w:p w:rsidR="008B0283" w:rsidRDefault="008B0283" w:rsidP="00415EDD">
      <w:pPr>
        <w:pStyle w:val="Default"/>
        <w:rPr>
          <w:rFonts w:asciiTheme="minorHAnsi" w:hAnsiTheme="minorHAnsi"/>
        </w:rPr>
      </w:pPr>
    </w:p>
    <w:p w:rsidR="00415EDD" w:rsidRPr="0063703E" w:rsidRDefault="0063703E" w:rsidP="001C193E">
      <w:pPr>
        <w:pStyle w:val="Default"/>
        <w:rPr>
          <w:rFonts w:asciiTheme="minorHAnsi" w:hAnsiTheme="minorHAnsi"/>
          <w:b/>
        </w:rPr>
      </w:pPr>
      <w:r w:rsidRPr="0063703E">
        <w:rPr>
          <w:rFonts w:asciiTheme="minorHAnsi" w:hAnsiTheme="minorHAnsi"/>
          <w:b/>
        </w:rPr>
        <w:t>Funding</w:t>
      </w:r>
    </w:p>
    <w:p w:rsidR="0063056A" w:rsidRDefault="00EE0170" w:rsidP="00415EDD">
      <w:pPr>
        <w:pStyle w:val="Default"/>
        <w:numPr>
          <w:ilvl w:val="0"/>
          <w:numId w:val="36"/>
        </w:numPr>
        <w:spacing w:after="120"/>
        <w:ind w:left="714" w:hanging="357"/>
        <w:rPr>
          <w:rFonts w:asciiTheme="minorHAnsi" w:hAnsiTheme="minorHAnsi"/>
        </w:rPr>
      </w:pPr>
      <w:r>
        <w:rPr>
          <w:rFonts w:asciiTheme="minorHAnsi" w:hAnsiTheme="minorHAnsi"/>
        </w:rPr>
        <w:t xml:space="preserve">£4,000 </w:t>
      </w:r>
      <w:r w:rsidR="0063703E">
        <w:rPr>
          <w:rFonts w:asciiTheme="minorHAnsi" w:hAnsiTheme="minorHAnsi"/>
        </w:rPr>
        <w:t xml:space="preserve">is provided </w:t>
      </w:r>
      <w:r w:rsidRPr="00A32A93">
        <w:rPr>
          <w:rFonts w:asciiTheme="minorHAnsi" w:hAnsiTheme="minorHAnsi"/>
        </w:rPr>
        <w:t xml:space="preserve">to cover living costs for two periods of 6 weeks during the summer of </w:t>
      </w:r>
      <w:r w:rsidR="00A82378">
        <w:rPr>
          <w:rFonts w:asciiTheme="minorHAnsi" w:hAnsiTheme="minorHAnsi"/>
        </w:rPr>
        <w:t>your</w:t>
      </w:r>
      <w:r w:rsidRPr="00A32A93">
        <w:rPr>
          <w:rFonts w:asciiTheme="minorHAnsi" w:hAnsiTheme="minorHAnsi"/>
        </w:rPr>
        <w:t xml:space="preserve"> first and second year at the University</w:t>
      </w:r>
      <w:r w:rsidR="00A82378">
        <w:rPr>
          <w:rFonts w:asciiTheme="minorHAnsi" w:hAnsiTheme="minorHAnsi"/>
        </w:rPr>
        <w:t>,</w:t>
      </w:r>
      <w:r>
        <w:rPr>
          <w:rFonts w:asciiTheme="minorHAnsi" w:hAnsiTheme="minorHAnsi"/>
        </w:rPr>
        <w:t xml:space="preserve"> </w:t>
      </w:r>
      <w:r w:rsidR="0063056A">
        <w:rPr>
          <w:rFonts w:asciiTheme="minorHAnsi" w:hAnsiTheme="minorHAnsi"/>
        </w:rPr>
        <w:t xml:space="preserve">to </w:t>
      </w:r>
      <w:r w:rsidR="00415EDD">
        <w:rPr>
          <w:rFonts w:asciiTheme="minorHAnsi" w:hAnsiTheme="minorHAnsi"/>
        </w:rPr>
        <w:t xml:space="preserve">participate </w:t>
      </w:r>
      <w:r w:rsidR="0063056A" w:rsidRPr="00A32A93">
        <w:rPr>
          <w:rFonts w:asciiTheme="minorHAnsi" w:hAnsiTheme="minorHAnsi"/>
        </w:rPr>
        <w:t xml:space="preserve">in a high profile research project designed to </w:t>
      </w:r>
      <w:r w:rsidR="0063056A">
        <w:rPr>
          <w:rFonts w:asciiTheme="minorHAnsi" w:hAnsiTheme="minorHAnsi"/>
        </w:rPr>
        <w:t>develop t</w:t>
      </w:r>
      <w:r w:rsidR="0063056A" w:rsidRPr="00A32A93">
        <w:rPr>
          <w:rFonts w:asciiTheme="minorHAnsi" w:hAnsiTheme="minorHAnsi"/>
        </w:rPr>
        <w:t xml:space="preserve">heir research and leadership capability </w:t>
      </w:r>
    </w:p>
    <w:p w:rsidR="00EE0170" w:rsidRDefault="0063703E" w:rsidP="00415EDD">
      <w:pPr>
        <w:pStyle w:val="Default"/>
        <w:numPr>
          <w:ilvl w:val="0"/>
          <w:numId w:val="36"/>
        </w:numPr>
        <w:spacing w:after="120"/>
        <w:ind w:left="714" w:hanging="357"/>
        <w:rPr>
          <w:rFonts w:asciiTheme="minorHAnsi" w:hAnsiTheme="minorHAnsi"/>
        </w:rPr>
      </w:pPr>
      <w:r>
        <w:rPr>
          <w:rFonts w:asciiTheme="minorHAnsi" w:hAnsiTheme="minorHAnsi"/>
        </w:rPr>
        <w:t xml:space="preserve">Up to </w:t>
      </w:r>
      <w:r w:rsidR="00EE0170">
        <w:rPr>
          <w:rFonts w:asciiTheme="minorHAnsi" w:hAnsiTheme="minorHAnsi"/>
        </w:rPr>
        <w:t xml:space="preserve">£1,500 </w:t>
      </w:r>
      <w:r>
        <w:rPr>
          <w:rFonts w:asciiTheme="minorHAnsi" w:hAnsiTheme="minorHAnsi"/>
        </w:rPr>
        <w:t xml:space="preserve">is available </w:t>
      </w:r>
      <w:r w:rsidR="00EE0170">
        <w:rPr>
          <w:rFonts w:asciiTheme="minorHAnsi" w:hAnsiTheme="minorHAnsi"/>
        </w:rPr>
        <w:t xml:space="preserve">to </w:t>
      </w:r>
      <w:r w:rsidR="00EE0170" w:rsidRPr="00A32A93">
        <w:rPr>
          <w:rFonts w:asciiTheme="minorHAnsi" w:hAnsiTheme="minorHAnsi"/>
        </w:rPr>
        <w:t xml:space="preserve">cover </w:t>
      </w:r>
      <w:r w:rsidR="00EE0170">
        <w:rPr>
          <w:rFonts w:asciiTheme="minorHAnsi" w:hAnsiTheme="minorHAnsi"/>
        </w:rPr>
        <w:t xml:space="preserve">any additional </w:t>
      </w:r>
      <w:r w:rsidR="00EE0170" w:rsidRPr="00A32A93">
        <w:rPr>
          <w:rFonts w:asciiTheme="minorHAnsi" w:hAnsiTheme="minorHAnsi"/>
        </w:rPr>
        <w:t xml:space="preserve">costs associated with the specific </w:t>
      </w:r>
      <w:r w:rsidR="00EE0170">
        <w:rPr>
          <w:rFonts w:asciiTheme="minorHAnsi" w:hAnsiTheme="minorHAnsi"/>
        </w:rPr>
        <w:t xml:space="preserve">nature </w:t>
      </w:r>
      <w:r w:rsidR="00EE0170" w:rsidRPr="00A32A93">
        <w:rPr>
          <w:rFonts w:asciiTheme="minorHAnsi" w:hAnsiTheme="minorHAnsi"/>
        </w:rPr>
        <w:t xml:space="preserve">of </w:t>
      </w:r>
      <w:r w:rsidR="00EE0170">
        <w:rPr>
          <w:rFonts w:asciiTheme="minorHAnsi" w:hAnsiTheme="minorHAnsi"/>
        </w:rPr>
        <w:t>the</w:t>
      </w:r>
      <w:r w:rsidR="00EE0170" w:rsidRPr="00A32A93">
        <w:rPr>
          <w:rFonts w:asciiTheme="minorHAnsi" w:hAnsiTheme="minorHAnsi"/>
        </w:rPr>
        <w:t xml:space="preserve"> research project</w:t>
      </w:r>
      <w:r w:rsidR="002350E0">
        <w:rPr>
          <w:rFonts w:asciiTheme="minorHAnsi" w:hAnsiTheme="minorHAnsi"/>
        </w:rPr>
        <w:t>,</w:t>
      </w:r>
      <w:r w:rsidR="00EE0170" w:rsidRPr="00A32A93">
        <w:rPr>
          <w:rFonts w:asciiTheme="minorHAnsi" w:hAnsiTheme="minorHAnsi"/>
        </w:rPr>
        <w:t xml:space="preserve"> </w:t>
      </w:r>
      <w:r w:rsidR="00EE0170" w:rsidRPr="002350E0">
        <w:rPr>
          <w:rFonts w:asciiTheme="minorHAnsi" w:hAnsiTheme="minorHAnsi"/>
          <w:i/>
        </w:rPr>
        <w:t>eg</w:t>
      </w:r>
      <w:r w:rsidR="00EE0170" w:rsidRPr="00A32A93">
        <w:rPr>
          <w:rFonts w:asciiTheme="minorHAnsi" w:hAnsiTheme="minorHAnsi"/>
        </w:rPr>
        <w:t xml:space="preserve"> travel, equipment, materials.  </w:t>
      </w:r>
    </w:p>
    <w:p w:rsidR="0063056A" w:rsidRDefault="0063703E" w:rsidP="00415EDD">
      <w:pPr>
        <w:pStyle w:val="Default"/>
        <w:numPr>
          <w:ilvl w:val="0"/>
          <w:numId w:val="36"/>
        </w:numPr>
        <w:spacing w:after="120"/>
        <w:ind w:left="714" w:hanging="357"/>
        <w:rPr>
          <w:rFonts w:asciiTheme="minorHAnsi" w:hAnsiTheme="minorHAnsi"/>
        </w:rPr>
      </w:pPr>
      <w:r>
        <w:rPr>
          <w:rFonts w:asciiTheme="minorHAnsi" w:hAnsiTheme="minorHAnsi"/>
        </w:rPr>
        <w:t xml:space="preserve">Additional funding is available for scholars to </w:t>
      </w:r>
      <w:r w:rsidR="00415EDD">
        <w:rPr>
          <w:rFonts w:asciiTheme="minorHAnsi" w:hAnsiTheme="minorHAnsi"/>
        </w:rPr>
        <w:t xml:space="preserve">work on </w:t>
      </w:r>
      <w:r w:rsidR="0063056A">
        <w:rPr>
          <w:rFonts w:asciiTheme="minorHAnsi" w:hAnsiTheme="minorHAnsi"/>
        </w:rPr>
        <w:t>a range of ambassadoria</w:t>
      </w:r>
      <w:r w:rsidR="00415EDD">
        <w:rPr>
          <w:rFonts w:asciiTheme="minorHAnsi" w:hAnsiTheme="minorHAnsi"/>
        </w:rPr>
        <w:t xml:space="preserve">l activities </w:t>
      </w:r>
      <w:r w:rsidR="00205ABD">
        <w:rPr>
          <w:rFonts w:asciiTheme="minorHAnsi" w:hAnsiTheme="minorHAnsi"/>
        </w:rPr>
        <w:t xml:space="preserve">in </w:t>
      </w:r>
      <w:r w:rsidR="00415EDD">
        <w:rPr>
          <w:rFonts w:asciiTheme="minorHAnsi" w:hAnsiTheme="minorHAnsi"/>
        </w:rPr>
        <w:t>their f</w:t>
      </w:r>
      <w:r w:rsidR="0063056A">
        <w:rPr>
          <w:rFonts w:asciiTheme="minorHAnsi" w:hAnsiTheme="minorHAnsi"/>
        </w:rPr>
        <w:t xml:space="preserve">aculty </w:t>
      </w:r>
      <w:r w:rsidR="00415EDD">
        <w:rPr>
          <w:rFonts w:asciiTheme="minorHAnsi" w:hAnsiTheme="minorHAnsi"/>
        </w:rPr>
        <w:t>or school</w:t>
      </w:r>
    </w:p>
    <w:p w:rsidR="0063703E" w:rsidRPr="0063703E" w:rsidRDefault="00F77F8C" w:rsidP="0063703E">
      <w:pPr>
        <w:pStyle w:val="Default"/>
        <w:rPr>
          <w:rFonts w:asciiTheme="minorHAnsi" w:hAnsiTheme="minorHAnsi"/>
          <w:b/>
        </w:rPr>
      </w:pPr>
      <w:r w:rsidRPr="00F77F8C">
        <w:rPr>
          <w:rFonts w:asciiTheme="minorHAnsi" w:hAnsiTheme="minorHAnsi"/>
          <w:b/>
          <w:sz w:val="22"/>
        </w:rPr>
        <w:br/>
      </w:r>
      <w:r w:rsidR="0063703E" w:rsidRPr="0063703E">
        <w:rPr>
          <w:rFonts w:asciiTheme="minorHAnsi" w:hAnsiTheme="minorHAnsi"/>
          <w:b/>
        </w:rPr>
        <w:t>Partnership</w:t>
      </w:r>
    </w:p>
    <w:p w:rsidR="0063703E" w:rsidRDefault="0063703E" w:rsidP="0063703E">
      <w:pPr>
        <w:pStyle w:val="Default"/>
        <w:rPr>
          <w:rFonts w:asciiTheme="minorHAnsi" w:hAnsiTheme="minorHAnsi"/>
        </w:rPr>
      </w:pPr>
      <w:r>
        <w:rPr>
          <w:rFonts w:asciiTheme="minorHAnsi" w:hAnsiTheme="minorHAnsi"/>
        </w:rPr>
        <w:t>The UGRL Scholarship scheme exemplifies the University’s Partnership (</w:t>
      </w:r>
      <w:hyperlink r:id="rId17" w:anchor="The-Partnership" w:history="1">
        <w:r w:rsidR="0031733D" w:rsidRPr="00370F09">
          <w:rPr>
            <w:rStyle w:val="Hyperlink"/>
            <w:rFonts w:asciiTheme="minorHAnsi" w:hAnsiTheme="minorHAnsi"/>
          </w:rPr>
          <w:t>http://students.leeds.ac.uk/#The-Partnership</w:t>
        </w:r>
      </w:hyperlink>
      <w:r w:rsidR="0031733D">
        <w:rPr>
          <w:rFonts w:asciiTheme="minorHAnsi" w:hAnsiTheme="minorHAnsi"/>
        </w:rPr>
        <w:t xml:space="preserve"> </w:t>
      </w:r>
      <w:r>
        <w:rPr>
          <w:rFonts w:asciiTheme="minorHAnsi" w:hAnsiTheme="minorHAnsi"/>
        </w:rPr>
        <w:t>) approach through staff and students sharing responsibility for your success.</w:t>
      </w:r>
      <w:r w:rsidRPr="00A32A93">
        <w:rPr>
          <w:rFonts w:asciiTheme="minorHAnsi" w:hAnsiTheme="minorHAnsi"/>
        </w:rPr>
        <w:t xml:space="preserve">  </w:t>
      </w:r>
    </w:p>
    <w:p w:rsidR="0063703E" w:rsidRDefault="0063703E" w:rsidP="0063703E">
      <w:pPr>
        <w:pStyle w:val="Default"/>
        <w:rPr>
          <w:rFonts w:asciiTheme="minorHAnsi" w:hAnsiTheme="minorHAnsi"/>
        </w:rPr>
      </w:pPr>
    </w:p>
    <w:p w:rsidR="00F213CD" w:rsidRDefault="000D6375" w:rsidP="0063703E">
      <w:pPr>
        <w:pStyle w:val="Default"/>
        <w:rPr>
          <w:rFonts w:asciiTheme="minorHAnsi" w:hAnsiTheme="minorHAnsi"/>
        </w:rPr>
      </w:pPr>
      <w:r>
        <w:rPr>
          <w:rFonts w:asciiTheme="minorHAnsi" w:hAnsiTheme="minorHAnsi"/>
          <w:noProof/>
          <w:lang w:val="en-US"/>
        </w:rPr>
        <w:drawing>
          <wp:anchor distT="0" distB="0" distL="114300" distR="114300" simplePos="0" relativeHeight="251673600" behindDoc="1" locked="0" layoutInCell="1" allowOverlap="1" wp14:anchorId="5507B8B9" wp14:editId="24467FBA">
            <wp:simplePos x="0" y="0"/>
            <wp:positionH relativeFrom="column">
              <wp:posOffset>0</wp:posOffset>
            </wp:positionH>
            <wp:positionV relativeFrom="paragraph">
              <wp:posOffset>593725</wp:posOffset>
            </wp:positionV>
            <wp:extent cx="2674620" cy="1565275"/>
            <wp:effectExtent l="0" t="0" r="0" b="0"/>
            <wp:wrapTight wrapText="bothSides">
              <wp:wrapPolygon edited="0">
                <wp:start x="0" y="0"/>
                <wp:lineTo x="0" y="21293"/>
                <wp:lineTo x="21385" y="21293"/>
                <wp:lineTo x="21385" y="0"/>
                <wp:lineTo x="0" y="0"/>
              </wp:wrapPolygon>
            </wp:wrapTight>
            <wp:docPr id="18" name="Picture 18" descr="N:\Administration\Student-Opportunity\Leeds for Life\Leadership Programme\UGRL Scheme\New 2015 scheme\Processes\Photos from Damian of 2014\MAKING THE MOST 12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Administration\Student-Opportunity\Leeds for Life\Leadership Programme\UGRL Scheme\New 2015 scheme\Processes\Photos from Damian of 2014\MAKING THE MOST 12cm.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74620" cy="1565275"/>
                    </a:xfrm>
                    <a:prstGeom prst="rect">
                      <a:avLst/>
                    </a:prstGeom>
                    <a:noFill/>
                    <a:ln>
                      <a:noFill/>
                    </a:ln>
                  </pic:spPr>
                </pic:pic>
              </a:graphicData>
            </a:graphic>
          </wp:anchor>
        </w:drawing>
      </w:r>
      <w:r w:rsidR="0063703E">
        <w:rPr>
          <w:rFonts w:asciiTheme="minorHAnsi" w:hAnsiTheme="minorHAnsi"/>
        </w:rPr>
        <w:t xml:space="preserve">Staff will provide both administrative and academic support for your scholarship, in particular through a clear description of your project work described in the Learning </w:t>
      </w:r>
      <w:r w:rsidR="00F213CD">
        <w:rPr>
          <w:rFonts w:asciiTheme="minorHAnsi" w:hAnsiTheme="minorHAnsi"/>
        </w:rPr>
        <w:t>C</w:t>
      </w:r>
      <w:r w:rsidR="002E3B92">
        <w:rPr>
          <w:rFonts w:asciiTheme="minorHAnsi" w:hAnsiTheme="minorHAnsi"/>
        </w:rPr>
        <w:t>ontract (see Annex 3a on page 1</w:t>
      </w:r>
      <w:r w:rsidR="00534FCD">
        <w:rPr>
          <w:rFonts w:asciiTheme="minorHAnsi" w:hAnsiTheme="minorHAnsi"/>
        </w:rPr>
        <w:t>8</w:t>
      </w:r>
      <w:r w:rsidR="00F213CD">
        <w:rPr>
          <w:rFonts w:asciiTheme="minorHAnsi" w:hAnsiTheme="minorHAnsi"/>
        </w:rPr>
        <w:t>)</w:t>
      </w:r>
      <w:r w:rsidR="0063703E">
        <w:rPr>
          <w:rFonts w:asciiTheme="minorHAnsi" w:hAnsiTheme="minorHAnsi"/>
        </w:rPr>
        <w:t xml:space="preserve">.  They will also support you through a range of </w:t>
      </w:r>
      <w:r w:rsidR="0031733D">
        <w:rPr>
          <w:rFonts w:asciiTheme="minorHAnsi" w:hAnsiTheme="minorHAnsi"/>
        </w:rPr>
        <w:t xml:space="preserve">training and other </w:t>
      </w:r>
      <w:r w:rsidR="0063703E">
        <w:rPr>
          <w:rFonts w:asciiTheme="minorHAnsi" w:hAnsiTheme="minorHAnsi"/>
        </w:rPr>
        <w:t xml:space="preserve">events organised to build and support the network of Scholars and to provide </w:t>
      </w:r>
      <w:r w:rsidR="009C17E9">
        <w:rPr>
          <w:rFonts w:asciiTheme="minorHAnsi" w:hAnsiTheme="minorHAnsi"/>
        </w:rPr>
        <w:t xml:space="preserve">useful </w:t>
      </w:r>
      <w:r w:rsidR="0063703E">
        <w:rPr>
          <w:rFonts w:asciiTheme="minorHAnsi" w:hAnsiTheme="minorHAnsi"/>
        </w:rPr>
        <w:t xml:space="preserve">training in research and leadership skills.  </w:t>
      </w:r>
    </w:p>
    <w:p w:rsidR="00F213CD" w:rsidRDefault="00F213CD" w:rsidP="0063703E">
      <w:pPr>
        <w:pStyle w:val="Default"/>
        <w:rPr>
          <w:rFonts w:asciiTheme="minorHAnsi" w:hAnsiTheme="minorHAnsi"/>
        </w:rPr>
      </w:pPr>
    </w:p>
    <w:p w:rsidR="0063703E" w:rsidRPr="00350FCE" w:rsidRDefault="00F213CD" w:rsidP="0063703E">
      <w:pPr>
        <w:pStyle w:val="Default"/>
        <w:rPr>
          <w:rFonts w:asciiTheme="minorHAnsi" w:hAnsiTheme="minorHAnsi"/>
          <w:i/>
        </w:rPr>
      </w:pPr>
      <w:r>
        <w:rPr>
          <w:rFonts w:asciiTheme="minorHAnsi" w:hAnsiTheme="minorHAnsi"/>
        </w:rPr>
        <w:t xml:space="preserve">As a Scholar, your </w:t>
      </w:r>
      <w:r w:rsidR="0063703E">
        <w:rPr>
          <w:rFonts w:asciiTheme="minorHAnsi" w:hAnsiTheme="minorHAnsi"/>
        </w:rPr>
        <w:t xml:space="preserve">responsibilities include attending </w:t>
      </w:r>
      <w:r>
        <w:rPr>
          <w:rFonts w:asciiTheme="minorHAnsi" w:hAnsiTheme="minorHAnsi"/>
        </w:rPr>
        <w:t xml:space="preserve">training </w:t>
      </w:r>
      <w:r w:rsidR="0063703E">
        <w:rPr>
          <w:rFonts w:asciiTheme="minorHAnsi" w:hAnsiTheme="minorHAnsi"/>
        </w:rPr>
        <w:t xml:space="preserve">events, </w:t>
      </w:r>
      <w:r w:rsidR="0031733D">
        <w:rPr>
          <w:rFonts w:asciiTheme="minorHAnsi" w:hAnsiTheme="minorHAnsi"/>
        </w:rPr>
        <w:t xml:space="preserve">undertaking the project work described in the Learning Contract and </w:t>
      </w:r>
      <w:r w:rsidR="0063703E">
        <w:rPr>
          <w:rFonts w:asciiTheme="minorHAnsi" w:hAnsiTheme="minorHAnsi"/>
        </w:rPr>
        <w:t xml:space="preserve">writing reports </w:t>
      </w:r>
      <w:r w:rsidR="0031733D">
        <w:rPr>
          <w:rFonts w:asciiTheme="minorHAnsi" w:hAnsiTheme="minorHAnsi"/>
        </w:rPr>
        <w:t>for the University and for the Scholarship donors</w:t>
      </w:r>
      <w:r w:rsidR="0063703E">
        <w:rPr>
          <w:rFonts w:asciiTheme="minorHAnsi" w:hAnsiTheme="minorHAnsi"/>
        </w:rPr>
        <w:t xml:space="preserve">.  </w:t>
      </w:r>
      <w:r w:rsidR="00350FCE">
        <w:rPr>
          <w:rFonts w:asciiTheme="minorHAnsi" w:hAnsiTheme="minorHAnsi"/>
        </w:rPr>
        <w:br/>
      </w:r>
      <w:r w:rsidR="0063703E" w:rsidRPr="00350FCE">
        <w:rPr>
          <w:rFonts w:asciiTheme="minorHAnsi" w:hAnsiTheme="minorHAnsi"/>
          <w:i/>
        </w:rPr>
        <w:t>(</w:t>
      </w:r>
      <w:r w:rsidR="0031733D">
        <w:rPr>
          <w:rFonts w:asciiTheme="minorHAnsi" w:hAnsiTheme="minorHAnsi"/>
          <w:i/>
        </w:rPr>
        <w:t>Full d</w:t>
      </w:r>
      <w:r>
        <w:rPr>
          <w:rFonts w:asciiTheme="minorHAnsi" w:hAnsiTheme="minorHAnsi"/>
          <w:i/>
        </w:rPr>
        <w:t>etails o</w:t>
      </w:r>
      <w:r w:rsidR="002A08E8">
        <w:rPr>
          <w:rFonts w:asciiTheme="minorHAnsi" w:hAnsiTheme="minorHAnsi"/>
          <w:i/>
        </w:rPr>
        <w:t>f</w:t>
      </w:r>
      <w:r>
        <w:rPr>
          <w:rFonts w:asciiTheme="minorHAnsi" w:hAnsiTheme="minorHAnsi"/>
          <w:i/>
        </w:rPr>
        <w:t xml:space="preserve"> the </w:t>
      </w:r>
      <w:r w:rsidR="0063703E" w:rsidRPr="00350FCE">
        <w:rPr>
          <w:rFonts w:asciiTheme="minorHAnsi" w:hAnsiTheme="minorHAnsi"/>
          <w:i/>
        </w:rPr>
        <w:t xml:space="preserve">responsibilities of Scholars are provided on page </w:t>
      </w:r>
      <w:r w:rsidR="001C1B72">
        <w:rPr>
          <w:rFonts w:asciiTheme="minorHAnsi" w:hAnsiTheme="minorHAnsi"/>
          <w:i/>
        </w:rPr>
        <w:t>7</w:t>
      </w:r>
      <w:r w:rsidR="0063703E" w:rsidRPr="00350FCE">
        <w:rPr>
          <w:rFonts w:asciiTheme="minorHAnsi" w:hAnsiTheme="minorHAnsi"/>
          <w:i/>
        </w:rPr>
        <w:t>)</w:t>
      </w:r>
    </w:p>
    <w:p w:rsidR="0063056A" w:rsidRDefault="00B55D69" w:rsidP="00EE0170">
      <w:pPr>
        <w:pStyle w:val="Default"/>
        <w:rPr>
          <w:rFonts w:asciiTheme="minorHAnsi" w:hAnsiTheme="minorHAnsi"/>
        </w:rPr>
      </w:pPr>
      <w:r>
        <w:rPr>
          <w:rFonts w:asciiTheme="minorHAnsi" w:hAnsiTheme="minorHAnsi"/>
          <w:b/>
          <w:noProof/>
          <w:sz w:val="28"/>
          <w:lang w:val="en-US"/>
        </w:rPr>
        <w:lastRenderedPageBreak/>
        <w:drawing>
          <wp:anchor distT="0" distB="0" distL="114300" distR="114300" simplePos="0" relativeHeight="251671552" behindDoc="1" locked="0" layoutInCell="1" allowOverlap="1" wp14:anchorId="3F9ED956" wp14:editId="4C049F1E">
            <wp:simplePos x="0" y="0"/>
            <wp:positionH relativeFrom="column">
              <wp:posOffset>3915410</wp:posOffset>
            </wp:positionH>
            <wp:positionV relativeFrom="paragraph">
              <wp:posOffset>-389890</wp:posOffset>
            </wp:positionV>
            <wp:extent cx="2156460" cy="2087880"/>
            <wp:effectExtent l="0" t="0" r="0" b="7620"/>
            <wp:wrapTight wrapText="bothSides">
              <wp:wrapPolygon edited="0">
                <wp:start x="0" y="0"/>
                <wp:lineTo x="0" y="21482"/>
                <wp:lineTo x="21371" y="21482"/>
                <wp:lineTo x="21371" y="0"/>
                <wp:lineTo x="0" y="0"/>
              </wp:wrapPolygon>
            </wp:wrapTight>
            <wp:docPr id="15" name="Picture 15" descr="N:\Administration\Student-Opportunity\Leeds for Life\Leadership Programme\UGRL Scheme\New 2015 scheme\Processes\Photos from Damian of 2014\UGRL SPEED NETWORKING 6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Administration\Student-Opportunity\Leeds for Life\Leadership Programme\UGRL Scheme\New 2015 scheme\Processes\Photos from Damian of 2014\UGRL SPEED NETWORKING 6cm.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56460" cy="2087880"/>
                    </a:xfrm>
                    <a:prstGeom prst="rect">
                      <a:avLst/>
                    </a:prstGeom>
                    <a:noFill/>
                    <a:ln>
                      <a:noFill/>
                    </a:ln>
                  </pic:spPr>
                </pic:pic>
              </a:graphicData>
            </a:graphic>
          </wp:anchor>
        </w:drawing>
      </w:r>
    </w:p>
    <w:p w:rsidR="0031733D" w:rsidRDefault="0031733D"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0D6375" w:rsidRDefault="000D6375" w:rsidP="00350FCE">
      <w:pPr>
        <w:pStyle w:val="Default"/>
        <w:rPr>
          <w:rFonts w:asciiTheme="minorHAnsi" w:hAnsiTheme="minorHAnsi"/>
          <w:b/>
        </w:rPr>
      </w:pPr>
    </w:p>
    <w:p w:rsidR="00EE0170" w:rsidRPr="00350FCE" w:rsidRDefault="00EE0170" w:rsidP="00350FCE">
      <w:pPr>
        <w:pStyle w:val="Default"/>
        <w:rPr>
          <w:rFonts w:asciiTheme="minorHAnsi" w:hAnsiTheme="minorHAnsi"/>
          <w:b/>
        </w:rPr>
      </w:pPr>
      <w:r w:rsidRPr="00350FCE">
        <w:rPr>
          <w:rFonts w:asciiTheme="minorHAnsi" w:hAnsiTheme="minorHAnsi"/>
          <w:b/>
        </w:rPr>
        <w:t>Faculty Support for the scheme</w:t>
      </w:r>
    </w:p>
    <w:p w:rsidR="00350FCE" w:rsidRDefault="00EE0170" w:rsidP="00EE0170">
      <w:pPr>
        <w:pStyle w:val="Default"/>
        <w:rPr>
          <w:rFonts w:asciiTheme="minorHAnsi" w:hAnsiTheme="minorHAnsi"/>
        </w:rPr>
      </w:pPr>
      <w:r w:rsidRPr="00A32A93">
        <w:rPr>
          <w:rFonts w:asciiTheme="minorHAnsi" w:hAnsiTheme="minorHAnsi"/>
        </w:rPr>
        <w:t xml:space="preserve">The Faculty is responsible for </w:t>
      </w:r>
      <w:r w:rsidR="00F213CD">
        <w:rPr>
          <w:rFonts w:asciiTheme="minorHAnsi" w:hAnsiTheme="minorHAnsi"/>
        </w:rPr>
        <w:t xml:space="preserve">supporting </w:t>
      </w:r>
      <w:r w:rsidR="0031733D">
        <w:rPr>
          <w:rFonts w:asciiTheme="minorHAnsi" w:hAnsiTheme="minorHAnsi"/>
        </w:rPr>
        <w:t>S</w:t>
      </w:r>
      <w:r w:rsidR="00F213CD">
        <w:rPr>
          <w:rFonts w:asciiTheme="minorHAnsi" w:hAnsiTheme="minorHAnsi"/>
        </w:rPr>
        <w:t>cholars throughout the three years of the</w:t>
      </w:r>
      <w:r w:rsidR="0031733D">
        <w:rPr>
          <w:rFonts w:asciiTheme="minorHAnsi" w:hAnsiTheme="minorHAnsi"/>
        </w:rPr>
        <w:t>ir S</w:t>
      </w:r>
      <w:r w:rsidR="00F213CD">
        <w:rPr>
          <w:rFonts w:asciiTheme="minorHAnsi" w:hAnsiTheme="minorHAnsi"/>
        </w:rPr>
        <w:t xml:space="preserve">cholarship.  </w:t>
      </w:r>
      <w:r>
        <w:rPr>
          <w:rFonts w:asciiTheme="minorHAnsi" w:hAnsiTheme="minorHAnsi"/>
        </w:rPr>
        <w:t xml:space="preserve">The academic lead is the Pro-Dean for Student Education, supported by the </w:t>
      </w:r>
      <w:r w:rsidR="00F213CD">
        <w:rPr>
          <w:rFonts w:asciiTheme="minorHAnsi" w:hAnsiTheme="minorHAnsi"/>
        </w:rPr>
        <w:t xml:space="preserve">Faculty </w:t>
      </w:r>
      <w:r>
        <w:rPr>
          <w:rFonts w:asciiTheme="minorHAnsi" w:hAnsiTheme="minorHAnsi"/>
        </w:rPr>
        <w:t>Scholarship Administrator</w:t>
      </w:r>
      <w:r w:rsidR="00F213CD">
        <w:rPr>
          <w:rFonts w:asciiTheme="minorHAnsi" w:hAnsiTheme="minorHAnsi"/>
        </w:rPr>
        <w:t xml:space="preserve"> who will be the first point of contact for </w:t>
      </w:r>
      <w:r w:rsidR="002A08E8">
        <w:rPr>
          <w:rFonts w:asciiTheme="minorHAnsi" w:hAnsiTheme="minorHAnsi"/>
        </w:rPr>
        <w:t xml:space="preserve">all </w:t>
      </w:r>
      <w:r w:rsidR="00F213CD">
        <w:rPr>
          <w:rFonts w:asciiTheme="minorHAnsi" w:hAnsiTheme="minorHAnsi"/>
        </w:rPr>
        <w:t>scholars in their faculty</w:t>
      </w:r>
      <w:r>
        <w:rPr>
          <w:rFonts w:asciiTheme="minorHAnsi" w:hAnsiTheme="minorHAnsi"/>
        </w:rPr>
        <w:t xml:space="preserve">.  </w:t>
      </w:r>
      <w:r w:rsidR="00350FCE">
        <w:rPr>
          <w:rFonts w:asciiTheme="minorHAnsi" w:hAnsiTheme="minorHAnsi"/>
        </w:rPr>
        <w:br/>
        <w:t>(</w:t>
      </w:r>
      <w:r w:rsidR="00F213CD">
        <w:rPr>
          <w:rFonts w:asciiTheme="minorHAnsi" w:hAnsiTheme="minorHAnsi"/>
        </w:rPr>
        <w:t>F</w:t>
      </w:r>
      <w:r w:rsidR="00350FCE">
        <w:rPr>
          <w:rFonts w:asciiTheme="minorHAnsi" w:hAnsiTheme="minorHAnsi"/>
        </w:rPr>
        <w:t xml:space="preserve">aculty Scholarship Administrators are </w:t>
      </w:r>
      <w:r w:rsidR="002A08E8">
        <w:rPr>
          <w:rFonts w:asciiTheme="minorHAnsi" w:hAnsiTheme="minorHAnsi"/>
        </w:rPr>
        <w:t xml:space="preserve">listed </w:t>
      </w:r>
      <w:r w:rsidRPr="00A32A93">
        <w:rPr>
          <w:rFonts w:asciiTheme="minorHAnsi" w:hAnsiTheme="minorHAnsi"/>
        </w:rPr>
        <w:t>in Annex 3</w:t>
      </w:r>
      <w:r w:rsidR="00345CA3">
        <w:rPr>
          <w:rFonts w:asciiTheme="minorHAnsi" w:hAnsiTheme="minorHAnsi"/>
        </w:rPr>
        <w:t xml:space="preserve"> on page 1</w:t>
      </w:r>
      <w:r w:rsidR="00534FCD">
        <w:rPr>
          <w:rFonts w:asciiTheme="minorHAnsi" w:hAnsiTheme="minorHAnsi"/>
        </w:rPr>
        <w:t>5</w:t>
      </w:r>
      <w:r w:rsidR="00350FCE">
        <w:rPr>
          <w:rFonts w:asciiTheme="minorHAnsi" w:hAnsiTheme="minorHAnsi"/>
        </w:rPr>
        <w:t>)</w:t>
      </w:r>
    </w:p>
    <w:p w:rsidR="00350FCE" w:rsidRDefault="00350FCE" w:rsidP="00EE0170">
      <w:pPr>
        <w:pStyle w:val="Default"/>
        <w:rPr>
          <w:rFonts w:asciiTheme="minorHAnsi" w:hAnsiTheme="minorHAnsi"/>
        </w:rPr>
      </w:pPr>
    </w:p>
    <w:p w:rsidR="00EE0170" w:rsidRPr="002A08E8" w:rsidRDefault="00EE0170" w:rsidP="002A08E8">
      <w:pPr>
        <w:pStyle w:val="Default"/>
        <w:rPr>
          <w:rFonts w:asciiTheme="minorHAnsi" w:hAnsiTheme="minorHAnsi"/>
          <w:b/>
        </w:rPr>
      </w:pPr>
      <w:r w:rsidRPr="002A08E8">
        <w:rPr>
          <w:rFonts w:asciiTheme="minorHAnsi" w:hAnsiTheme="minorHAnsi"/>
          <w:b/>
        </w:rPr>
        <w:t>Central Support for the scheme</w:t>
      </w:r>
    </w:p>
    <w:p w:rsidR="00EE0170" w:rsidRDefault="00EE0170" w:rsidP="00EE0170">
      <w:pPr>
        <w:pStyle w:val="Default"/>
        <w:rPr>
          <w:rFonts w:asciiTheme="minorHAnsi" w:hAnsiTheme="minorHAnsi"/>
        </w:rPr>
      </w:pPr>
      <w:r w:rsidRPr="00A32A93">
        <w:rPr>
          <w:rFonts w:asciiTheme="minorHAnsi" w:hAnsiTheme="minorHAnsi"/>
        </w:rPr>
        <w:t xml:space="preserve">The scheme is overseen by a Steering Group chaired by Norma Martin Clement, Pro-Dean for Student Education in the Faculty of Education, Social Science and Law.  Membership and Terms of Reference are provided in Annex </w:t>
      </w:r>
      <w:r>
        <w:rPr>
          <w:rFonts w:asciiTheme="minorHAnsi" w:hAnsiTheme="minorHAnsi"/>
        </w:rPr>
        <w:t>4 on pag</w:t>
      </w:r>
      <w:r w:rsidR="00345CA3">
        <w:rPr>
          <w:rFonts w:asciiTheme="minorHAnsi" w:hAnsiTheme="minorHAnsi"/>
        </w:rPr>
        <w:t>e 2</w:t>
      </w:r>
      <w:r w:rsidR="00E8652A">
        <w:rPr>
          <w:rFonts w:asciiTheme="minorHAnsi" w:hAnsiTheme="minorHAnsi"/>
        </w:rPr>
        <w:t>4</w:t>
      </w:r>
      <w:r w:rsidRPr="00A32A93">
        <w:rPr>
          <w:rFonts w:asciiTheme="minorHAnsi" w:hAnsiTheme="minorHAnsi"/>
        </w:rPr>
        <w:t>.</w:t>
      </w:r>
    </w:p>
    <w:p w:rsidR="00EE0170" w:rsidRPr="00A32A93" w:rsidRDefault="00EE0170" w:rsidP="00EE0170">
      <w:pPr>
        <w:pStyle w:val="Default"/>
        <w:rPr>
          <w:rFonts w:asciiTheme="minorHAnsi" w:hAnsiTheme="minorHAnsi"/>
        </w:rPr>
      </w:pPr>
    </w:p>
    <w:p w:rsidR="00EE0170" w:rsidRDefault="00EE0170" w:rsidP="00EE0170">
      <w:pPr>
        <w:pStyle w:val="Default"/>
        <w:rPr>
          <w:rFonts w:asciiTheme="minorHAnsi" w:hAnsiTheme="minorHAnsi"/>
        </w:rPr>
      </w:pPr>
      <w:r w:rsidRPr="00A32A93">
        <w:rPr>
          <w:rFonts w:asciiTheme="minorHAnsi" w:hAnsiTheme="minorHAnsi"/>
        </w:rPr>
        <w:t>The Alumni Office secures funding for the scheme and coordinates the relationship between scholars and donors as part of the wider University scholarships programme.</w:t>
      </w:r>
      <w:r>
        <w:rPr>
          <w:rFonts w:asciiTheme="minorHAnsi" w:hAnsiTheme="minorHAnsi"/>
        </w:rPr>
        <w:t xml:space="preserve">  They also provide a range of training, support and promotional events through the </w:t>
      </w:r>
      <w:r w:rsidRPr="009270FA">
        <w:rPr>
          <w:rFonts w:asciiTheme="minorHAnsi" w:hAnsiTheme="minorHAnsi"/>
          <w:i/>
        </w:rPr>
        <w:t>Scholar Network</w:t>
      </w:r>
      <w:r w:rsidR="00345CA3">
        <w:rPr>
          <w:rFonts w:asciiTheme="minorHAnsi" w:hAnsiTheme="minorHAnsi"/>
        </w:rPr>
        <w:t xml:space="preserve"> (See Annex 2c on page </w:t>
      </w:r>
      <w:r w:rsidR="00534FCD">
        <w:rPr>
          <w:rFonts w:asciiTheme="minorHAnsi" w:hAnsiTheme="minorHAnsi"/>
        </w:rPr>
        <w:t>10</w:t>
      </w:r>
      <w:r>
        <w:rPr>
          <w:rFonts w:asciiTheme="minorHAnsi" w:hAnsiTheme="minorHAnsi"/>
        </w:rPr>
        <w:t>)</w:t>
      </w:r>
    </w:p>
    <w:p w:rsidR="00EE0170" w:rsidRPr="00A32A93" w:rsidRDefault="00EE0170" w:rsidP="00EE0170">
      <w:pPr>
        <w:pStyle w:val="Default"/>
        <w:rPr>
          <w:rFonts w:asciiTheme="minorHAnsi" w:hAnsiTheme="minorHAnsi"/>
        </w:rPr>
      </w:pPr>
    </w:p>
    <w:p w:rsidR="00EE0170" w:rsidRPr="00A32A93" w:rsidRDefault="00EE0170" w:rsidP="00EE0170">
      <w:pPr>
        <w:pStyle w:val="Default"/>
        <w:rPr>
          <w:rFonts w:asciiTheme="minorHAnsi" w:hAnsiTheme="minorHAnsi"/>
        </w:rPr>
      </w:pPr>
      <w:r w:rsidRPr="00A32A93">
        <w:rPr>
          <w:rFonts w:asciiTheme="minorHAnsi" w:hAnsiTheme="minorHAnsi"/>
        </w:rPr>
        <w:t xml:space="preserve">The </w:t>
      </w:r>
      <w:r w:rsidR="002350E0">
        <w:rPr>
          <w:rFonts w:asciiTheme="minorHAnsi" w:hAnsiTheme="minorHAnsi"/>
        </w:rPr>
        <w:t>Learning</w:t>
      </w:r>
      <w:r w:rsidRPr="00A32A93">
        <w:rPr>
          <w:rFonts w:asciiTheme="minorHAnsi" w:hAnsiTheme="minorHAnsi"/>
        </w:rPr>
        <w:t xml:space="preserve"> Enhancement team (contact Rebecca Shaw, </w:t>
      </w:r>
      <w:hyperlink r:id="rId20" w:history="1">
        <w:r w:rsidRPr="00001515">
          <w:rPr>
            <w:rStyle w:val="Hyperlink"/>
            <w:rFonts w:asciiTheme="minorHAnsi" w:hAnsiTheme="minorHAnsi"/>
          </w:rPr>
          <w:t>r.l.shaw@leeds.ac.uk</w:t>
        </w:r>
      </w:hyperlink>
      <w:r w:rsidRPr="00A32A93">
        <w:rPr>
          <w:rFonts w:asciiTheme="minorHAnsi" w:hAnsiTheme="minorHAnsi"/>
        </w:rPr>
        <w:t>)</w:t>
      </w:r>
      <w:r>
        <w:rPr>
          <w:rFonts w:asciiTheme="minorHAnsi" w:hAnsiTheme="minorHAnsi"/>
        </w:rPr>
        <w:t xml:space="preserve"> </w:t>
      </w:r>
      <w:r w:rsidR="00F213CD">
        <w:rPr>
          <w:rFonts w:asciiTheme="minorHAnsi" w:hAnsiTheme="minorHAnsi"/>
        </w:rPr>
        <w:t xml:space="preserve">provide central </w:t>
      </w:r>
      <w:r w:rsidRPr="00A32A93">
        <w:rPr>
          <w:rFonts w:asciiTheme="minorHAnsi" w:hAnsiTheme="minorHAnsi"/>
        </w:rPr>
        <w:t>coordinat</w:t>
      </w:r>
      <w:r w:rsidR="00F213CD">
        <w:rPr>
          <w:rFonts w:asciiTheme="minorHAnsi" w:hAnsiTheme="minorHAnsi"/>
        </w:rPr>
        <w:t xml:space="preserve">ion of </w:t>
      </w:r>
      <w:r w:rsidRPr="00A32A93">
        <w:rPr>
          <w:rFonts w:asciiTheme="minorHAnsi" w:hAnsiTheme="minorHAnsi"/>
        </w:rPr>
        <w:t>the scheme</w:t>
      </w:r>
      <w:r w:rsidR="00F213CD">
        <w:rPr>
          <w:rFonts w:asciiTheme="minorHAnsi" w:hAnsiTheme="minorHAnsi"/>
        </w:rPr>
        <w:t xml:space="preserve"> for the University</w:t>
      </w:r>
      <w:r>
        <w:rPr>
          <w:rFonts w:asciiTheme="minorHAnsi" w:hAnsiTheme="minorHAnsi"/>
        </w:rPr>
        <w:t>.</w:t>
      </w:r>
    </w:p>
    <w:p w:rsidR="00EE0170" w:rsidRDefault="00EE0170" w:rsidP="00A55A75">
      <w:pPr>
        <w:pStyle w:val="Default"/>
        <w:rPr>
          <w:rFonts w:asciiTheme="minorHAnsi" w:hAnsiTheme="minorHAnsi"/>
        </w:rPr>
      </w:pPr>
    </w:p>
    <w:p w:rsidR="007E0005" w:rsidRPr="007E0005" w:rsidRDefault="00B55D69" w:rsidP="00DD3A2D">
      <w:pPr>
        <w:spacing w:before="0" w:after="120" w:line="240" w:lineRule="auto"/>
        <w:rPr>
          <w:rFonts w:asciiTheme="minorHAnsi" w:hAnsiTheme="minorHAnsi"/>
          <w:i/>
        </w:rPr>
      </w:pPr>
      <w:r>
        <w:rPr>
          <w:rFonts w:asciiTheme="minorHAnsi" w:hAnsiTheme="minorHAnsi"/>
          <w:b/>
          <w:noProof/>
          <w:sz w:val="28"/>
          <w:lang w:val="en-US"/>
        </w:rPr>
        <w:drawing>
          <wp:anchor distT="0" distB="0" distL="114300" distR="114300" simplePos="0" relativeHeight="251668480" behindDoc="1" locked="0" layoutInCell="1" allowOverlap="1" wp14:anchorId="68592ACC" wp14:editId="3FCBB956">
            <wp:simplePos x="0" y="0"/>
            <wp:positionH relativeFrom="column">
              <wp:posOffset>-6350</wp:posOffset>
            </wp:positionH>
            <wp:positionV relativeFrom="paragraph">
              <wp:posOffset>1198880</wp:posOffset>
            </wp:positionV>
            <wp:extent cx="2938780" cy="2204085"/>
            <wp:effectExtent l="0" t="0" r="0" b="5715"/>
            <wp:wrapTight wrapText="bothSides">
              <wp:wrapPolygon edited="0">
                <wp:start x="0" y="0"/>
                <wp:lineTo x="0" y="21469"/>
                <wp:lineTo x="21423" y="21469"/>
                <wp:lineTo x="21423" y="0"/>
                <wp:lineTo x="0" y="0"/>
              </wp:wrapPolygon>
            </wp:wrapTight>
            <wp:docPr id="13" name="Picture 13" descr="N:\Administration\Student-Opportunity\Leeds for Life\Leadership Programme\UGRL Scheme\New 2015 scheme\Processes\Photos from Damian of 2014\Lego initial chat 12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Administration\Student-Opportunity\Leeds for Life\Leadership Programme\UGRL Scheme\New 2015 scheme\Processes\Photos from Damian of 2014\Lego initial chat 12cm.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8780" cy="2204085"/>
                    </a:xfrm>
                    <a:prstGeom prst="rect">
                      <a:avLst/>
                    </a:prstGeom>
                    <a:noFill/>
                    <a:ln>
                      <a:noFill/>
                    </a:ln>
                  </pic:spPr>
                </pic:pic>
              </a:graphicData>
            </a:graphic>
          </wp:anchor>
        </w:drawing>
      </w:r>
      <w:r w:rsidR="00F213CD">
        <w:rPr>
          <w:rFonts w:asciiTheme="minorHAnsi" w:hAnsiTheme="minorHAnsi"/>
          <w:i/>
        </w:rPr>
        <w:br/>
      </w:r>
      <w:r w:rsidR="007E0005" w:rsidRPr="007E0005">
        <w:rPr>
          <w:rFonts w:asciiTheme="minorHAnsi" w:hAnsiTheme="minorHAnsi"/>
          <w:i/>
        </w:rPr>
        <w:t>David Gardner</w:t>
      </w:r>
      <w:r w:rsidR="007E0005" w:rsidRPr="007E0005">
        <w:rPr>
          <w:rFonts w:asciiTheme="minorHAnsi" w:hAnsiTheme="minorHAnsi"/>
          <w:i/>
        </w:rPr>
        <w:br/>
        <w:t xml:space="preserve">Head of </w:t>
      </w:r>
      <w:r w:rsidR="002350E0">
        <w:rPr>
          <w:rFonts w:asciiTheme="minorHAnsi" w:hAnsiTheme="minorHAnsi"/>
          <w:i/>
        </w:rPr>
        <w:t>Learning</w:t>
      </w:r>
      <w:r w:rsidR="007E0005" w:rsidRPr="007E0005">
        <w:rPr>
          <w:rFonts w:asciiTheme="minorHAnsi" w:hAnsiTheme="minorHAnsi"/>
          <w:i/>
        </w:rPr>
        <w:t xml:space="preserve"> Enhancement </w:t>
      </w:r>
      <w:r w:rsidR="00290611">
        <w:rPr>
          <w:rFonts w:asciiTheme="minorHAnsi" w:hAnsiTheme="minorHAnsi"/>
          <w:i/>
        </w:rPr>
        <w:br/>
      </w:r>
      <w:r w:rsidR="003F6623">
        <w:rPr>
          <w:rFonts w:asciiTheme="minorHAnsi" w:hAnsiTheme="minorHAnsi"/>
          <w:i/>
        </w:rPr>
        <w:t xml:space="preserve">January </w:t>
      </w:r>
      <w:r w:rsidR="00290611">
        <w:rPr>
          <w:rFonts w:asciiTheme="minorHAnsi" w:hAnsiTheme="minorHAnsi"/>
          <w:i/>
        </w:rPr>
        <w:t>201</w:t>
      </w:r>
      <w:r w:rsidR="003F6623">
        <w:rPr>
          <w:rFonts w:asciiTheme="minorHAnsi" w:hAnsiTheme="minorHAnsi"/>
          <w:i/>
        </w:rPr>
        <w:t>6</w:t>
      </w:r>
      <w:r w:rsidR="007E0005" w:rsidRPr="007E0005">
        <w:rPr>
          <w:rFonts w:asciiTheme="minorHAnsi" w:hAnsiTheme="minorHAnsi"/>
          <w:i/>
        </w:rPr>
        <w:br w:type="page"/>
      </w:r>
    </w:p>
    <w:p w:rsidR="001E71B6" w:rsidRPr="002C3330" w:rsidRDefault="001E71B6" w:rsidP="00167603">
      <w:pPr>
        <w:pStyle w:val="Heading1"/>
      </w:pPr>
      <w:bookmarkStart w:id="2" w:name="_Toc415491009"/>
      <w:r w:rsidRPr="002C3330">
        <w:lastRenderedPageBreak/>
        <w:t>Funding</w:t>
      </w:r>
      <w:r w:rsidR="003E1A53" w:rsidRPr="002C3330">
        <w:t xml:space="preserve"> </w:t>
      </w:r>
      <w:r w:rsidR="00FE3041">
        <w:t>details</w:t>
      </w:r>
      <w:bookmarkEnd w:id="2"/>
    </w:p>
    <w:p w:rsidR="00EE2304" w:rsidRDefault="00EE2304" w:rsidP="00090C87">
      <w:pPr>
        <w:spacing w:before="0" w:after="120" w:line="240" w:lineRule="auto"/>
        <w:rPr>
          <w:rFonts w:asciiTheme="minorHAnsi" w:hAnsiTheme="minorHAnsi"/>
          <w:sz w:val="22"/>
        </w:rPr>
      </w:pPr>
    </w:p>
    <w:p w:rsidR="00EE2304" w:rsidRDefault="001762F3" w:rsidP="00090C87">
      <w:pPr>
        <w:spacing w:before="0" w:after="120" w:line="240" w:lineRule="auto"/>
        <w:rPr>
          <w:rFonts w:asciiTheme="minorHAnsi" w:hAnsiTheme="minorHAnsi"/>
          <w:sz w:val="22"/>
        </w:rPr>
      </w:pPr>
      <w:r w:rsidRPr="00EE2304">
        <w:rPr>
          <w:rFonts w:asciiTheme="minorHAnsi" w:hAnsiTheme="minorHAnsi"/>
          <w:sz w:val="22"/>
        </w:rPr>
        <w:t xml:space="preserve">Leeds alumni provide funding for </w:t>
      </w:r>
      <w:r w:rsidR="00EE2304">
        <w:rPr>
          <w:rFonts w:asciiTheme="minorHAnsi" w:hAnsiTheme="minorHAnsi"/>
          <w:sz w:val="22"/>
        </w:rPr>
        <w:t xml:space="preserve">your </w:t>
      </w:r>
      <w:r w:rsidRPr="00EE2304">
        <w:rPr>
          <w:rFonts w:asciiTheme="minorHAnsi" w:hAnsiTheme="minorHAnsi"/>
          <w:sz w:val="22"/>
        </w:rPr>
        <w:t>UGRL s</w:t>
      </w:r>
      <w:r w:rsidR="00580642" w:rsidRPr="00EE2304">
        <w:rPr>
          <w:rFonts w:asciiTheme="minorHAnsi" w:hAnsiTheme="minorHAnsi"/>
          <w:sz w:val="22"/>
        </w:rPr>
        <w:t xml:space="preserve">cholarship </w:t>
      </w:r>
      <w:r w:rsidRPr="00EE2304">
        <w:rPr>
          <w:rFonts w:asciiTheme="minorHAnsi" w:hAnsiTheme="minorHAnsi"/>
          <w:sz w:val="22"/>
        </w:rPr>
        <w:t>to support your personal and professional development</w:t>
      </w:r>
      <w:r w:rsidR="00EE2304">
        <w:rPr>
          <w:rFonts w:asciiTheme="minorHAnsi" w:hAnsiTheme="minorHAnsi"/>
          <w:sz w:val="22"/>
        </w:rPr>
        <w:t>.  It is a generous investment in your future.</w:t>
      </w:r>
    </w:p>
    <w:p w:rsidR="00EE2304" w:rsidRPr="00EE2304" w:rsidRDefault="001762F3" w:rsidP="00090C87">
      <w:pPr>
        <w:spacing w:before="0" w:after="120" w:line="240" w:lineRule="auto"/>
        <w:rPr>
          <w:rFonts w:asciiTheme="minorHAnsi" w:hAnsiTheme="minorHAnsi"/>
          <w:sz w:val="22"/>
        </w:rPr>
      </w:pPr>
      <w:r w:rsidRPr="00EE2304">
        <w:rPr>
          <w:rFonts w:asciiTheme="minorHAnsi" w:hAnsiTheme="minorHAnsi"/>
          <w:sz w:val="22"/>
        </w:rPr>
        <w:t>Scholarships cover your living costs for two periods of research work</w:t>
      </w:r>
      <w:r w:rsidR="00EE2304" w:rsidRPr="00EE2304">
        <w:rPr>
          <w:rFonts w:asciiTheme="minorHAnsi" w:hAnsiTheme="minorHAnsi"/>
          <w:sz w:val="22"/>
        </w:rPr>
        <w:t xml:space="preserve"> (including any direct costs associated with your </w:t>
      </w:r>
      <w:r w:rsidRPr="00EE2304">
        <w:rPr>
          <w:rFonts w:asciiTheme="minorHAnsi" w:hAnsiTheme="minorHAnsi"/>
          <w:sz w:val="22"/>
        </w:rPr>
        <w:t xml:space="preserve">research </w:t>
      </w:r>
      <w:r w:rsidR="00EE2304" w:rsidRPr="00EE2304">
        <w:rPr>
          <w:rFonts w:asciiTheme="minorHAnsi" w:hAnsiTheme="minorHAnsi"/>
          <w:sz w:val="22"/>
        </w:rPr>
        <w:t>and leadership project)</w:t>
      </w:r>
      <w:r w:rsidR="00EE2304">
        <w:rPr>
          <w:rFonts w:asciiTheme="minorHAnsi" w:hAnsiTheme="minorHAnsi"/>
          <w:sz w:val="22"/>
        </w:rPr>
        <w:t xml:space="preserve">, </w:t>
      </w:r>
      <w:r w:rsidR="00C95149" w:rsidRPr="00EE2304">
        <w:rPr>
          <w:rFonts w:asciiTheme="minorHAnsi" w:hAnsiTheme="minorHAnsi"/>
          <w:sz w:val="22"/>
        </w:rPr>
        <w:t xml:space="preserve">teambuilding and </w:t>
      </w:r>
      <w:r w:rsidR="00EE2304" w:rsidRPr="00EE2304">
        <w:rPr>
          <w:rFonts w:asciiTheme="minorHAnsi" w:hAnsiTheme="minorHAnsi"/>
          <w:sz w:val="22"/>
        </w:rPr>
        <w:t xml:space="preserve">leadership training activities and payment for ambassadorial work.  Your commitment to each of these activities will contribute to your success as a student and help you to succeed on whatever path you take beyond graduation.  </w:t>
      </w:r>
    </w:p>
    <w:p w:rsidR="001E71B6" w:rsidRPr="00EE2304" w:rsidRDefault="00C95149" w:rsidP="00090C87">
      <w:pPr>
        <w:spacing w:before="0" w:after="120" w:line="240" w:lineRule="auto"/>
        <w:rPr>
          <w:rFonts w:asciiTheme="minorHAnsi" w:hAnsiTheme="minorHAnsi"/>
          <w:sz w:val="22"/>
        </w:rPr>
      </w:pPr>
      <w:r w:rsidRPr="00EE2304">
        <w:rPr>
          <w:rFonts w:asciiTheme="minorHAnsi" w:hAnsiTheme="minorHAnsi"/>
          <w:sz w:val="22"/>
        </w:rPr>
        <w:t>Funding is allocated</w:t>
      </w:r>
      <w:r w:rsidR="00090C87" w:rsidRPr="00EE2304">
        <w:rPr>
          <w:rFonts w:asciiTheme="minorHAnsi" w:hAnsiTheme="minorHAnsi"/>
          <w:sz w:val="22"/>
        </w:rPr>
        <w:t>, as set out below, to cover activity in each of three academic years</w:t>
      </w:r>
      <w:r w:rsidR="001E71B6" w:rsidRPr="00EE2304">
        <w:rPr>
          <w:rFonts w:asciiTheme="minorHAnsi" w:hAnsiTheme="minorHAnsi"/>
          <w:sz w:val="22"/>
        </w:rPr>
        <w:t>:</w:t>
      </w:r>
    </w:p>
    <w:p w:rsidR="00947930" w:rsidRDefault="00947930" w:rsidP="00947930">
      <w:pPr>
        <w:pStyle w:val="ListParagraph"/>
        <w:spacing w:after="240"/>
        <w:ind w:left="360"/>
        <w:rPr>
          <w:rFonts w:asciiTheme="minorHAnsi" w:hAnsiTheme="minorHAnsi"/>
          <w:b/>
          <w:sz w:val="22"/>
        </w:rPr>
      </w:pPr>
      <w:r w:rsidRPr="00500DA7">
        <w:rPr>
          <w:rFonts w:asciiTheme="minorHAnsi" w:hAnsiTheme="minorHAnsi"/>
          <w:b/>
          <w:sz w:val="22"/>
          <w:highlight w:val="yellow"/>
        </w:rPr>
        <w:t>Please note the amount of funding is under review and will be subject to change</w:t>
      </w:r>
    </w:p>
    <w:p w:rsidR="00947930" w:rsidRPr="00947930" w:rsidRDefault="00947930" w:rsidP="00947930">
      <w:pPr>
        <w:pStyle w:val="ListParagraph"/>
        <w:spacing w:after="240"/>
        <w:ind w:left="360"/>
        <w:rPr>
          <w:rFonts w:asciiTheme="minorHAnsi" w:hAnsiTheme="minorHAnsi"/>
          <w:b/>
          <w:sz w:val="22"/>
        </w:rPr>
      </w:pPr>
    </w:p>
    <w:p w:rsidR="00DA1EF7" w:rsidRPr="00A32A93" w:rsidRDefault="00AD00F1" w:rsidP="007837F6">
      <w:pPr>
        <w:pStyle w:val="ListParagraph"/>
        <w:numPr>
          <w:ilvl w:val="0"/>
          <w:numId w:val="9"/>
        </w:numPr>
        <w:rPr>
          <w:rFonts w:asciiTheme="minorHAnsi" w:hAnsiTheme="minorHAnsi"/>
          <w:sz w:val="22"/>
        </w:rPr>
      </w:pPr>
      <w:r>
        <w:rPr>
          <w:rFonts w:asciiTheme="minorHAnsi" w:hAnsiTheme="minorHAnsi"/>
          <w:b/>
          <w:sz w:val="22"/>
        </w:rPr>
        <w:t xml:space="preserve">For </w:t>
      </w:r>
      <w:r w:rsidR="00580642" w:rsidRPr="00A32A93">
        <w:rPr>
          <w:rFonts w:asciiTheme="minorHAnsi" w:hAnsiTheme="minorHAnsi"/>
          <w:b/>
          <w:sz w:val="22"/>
        </w:rPr>
        <w:t>payment to the Scholar each year</w:t>
      </w:r>
      <w:r w:rsidR="00BA3ECF" w:rsidRPr="00A32A93">
        <w:rPr>
          <w:rFonts w:asciiTheme="minorHAnsi" w:hAnsiTheme="minorHAnsi"/>
          <w:b/>
          <w:sz w:val="22"/>
        </w:rPr>
        <w:t xml:space="preserve">, as </w:t>
      </w:r>
      <w:r w:rsidR="005009D2" w:rsidRPr="00A32A93">
        <w:rPr>
          <w:rFonts w:asciiTheme="minorHAnsi" w:hAnsiTheme="minorHAnsi"/>
          <w:b/>
          <w:sz w:val="22"/>
        </w:rPr>
        <w:t>appropriate</w:t>
      </w:r>
      <w:r w:rsidR="006E288D">
        <w:rPr>
          <w:rFonts w:asciiTheme="minorHAnsi" w:hAnsiTheme="minorHAnsi"/>
          <w:b/>
          <w:sz w:val="22"/>
        </w:rPr>
        <w:t xml:space="preserve">.  </w:t>
      </w:r>
      <w:r w:rsidR="00947930">
        <w:rPr>
          <w:rFonts w:asciiTheme="minorHAnsi" w:hAnsiTheme="minorHAnsi"/>
          <w:b/>
          <w:sz w:val="22"/>
        </w:rPr>
        <w:br/>
        <w:t xml:space="preserve">NB </w:t>
      </w:r>
      <w:r w:rsidR="007A3E31" w:rsidRPr="001762F3">
        <w:rPr>
          <w:rFonts w:asciiTheme="minorHAnsi" w:hAnsiTheme="minorHAnsi"/>
          <w:sz w:val="22"/>
        </w:rPr>
        <w:t>a</w:t>
      </w:r>
      <w:r w:rsidR="006E288D" w:rsidRPr="001762F3">
        <w:rPr>
          <w:rFonts w:asciiTheme="minorHAnsi" w:hAnsiTheme="minorHAnsi"/>
          <w:sz w:val="22"/>
        </w:rPr>
        <w:t xml:space="preserve">ll </w:t>
      </w:r>
      <w:r w:rsidR="006E288D">
        <w:rPr>
          <w:rFonts w:asciiTheme="minorHAnsi" w:hAnsiTheme="minorHAnsi"/>
          <w:sz w:val="22"/>
        </w:rPr>
        <w:t xml:space="preserve">payments to scholars </w:t>
      </w:r>
      <w:r w:rsidR="007A3E31">
        <w:rPr>
          <w:rFonts w:asciiTheme="minorHAnsi" w:hAnsiTheme="minorHAnsi"/>
          <w:sz w:val="22"/>
        </w:rPr>
        <w:t xml:space="preserve">are </w:t>
      </w:r>
      <w:r w:rsidR="006E288D">
        <w:rPr>
          <w:rFonts w:asciiTheme="minorHAnsi" w:hAnsiTheme="minorHAnsi"/>
          <w:sz w:val="22"/>
        </w:rPr>
        <w:t xml:space="preserve">made </w:t>
      </w:r>
      <w:r w:rsidR="007A3E31">
        <w:rPr>
          <w:rFonts w:asciiTheme="minorHAnsi" w:hAnsiTheme="minorHAnsi"/>
          <w:sz w:val="22"/>
        </w:rPr>
        <w:t xml:space="preserve">on specific forms which </w:t>
      </w:r>
      <w:r w:rsidR="006E288D">
        <w:rPr>
          <w:rFonts w:asciiTheme="minorHAnsi" w:hAnsiTheme="minorHAnsi"/>
          <w:sz w:val="22"/>
        </w:rPr>
        <w:t xml:space="preserve">ensure they </w:t>
      </w:r>
      <w:r w:rsidR="007A3E31">
        <w:rPr>
          <w:rFonts w:asciiTheme="minorHAnsi" w:hAnsiTheme="minorHAnsi"/>
          <w:sz w:val="22"/>
        </w:rPr>
        <w:t xml:space="preserve">do </w:t>
      </w:r>
      <w:r w:rsidR="006E288D">
        <w:rPr>
          <w:rFonts w:asciiTheme="minorHAnsi" w:hAnsiTheme="minorHAnsi"/>
          <w:sz w:val="22"/>
        </w:rPr>
        <w:t>not pay tax and NI.</w:t>
      </w:r>
    </w:p>
    <w:p w:rsidR="00580642" w:rsidRPr="00A32A93" w:rsidRDefault="00580642" w:rsidP="00580642">
      <w:pPr>
        <w:pStyle w:val="ListParagraph"/>
        <w:ind w:left="360"/>
        <w:rPr>
          <w:rFonts w:asciiTheme="minorHAnsi" w:hAnsiTheme="minorHAnsi"/>
          <w:b/>
          <w:sz w:val="22"/>
        </w:rPr>
      </w:pPr>
    </w:p>
    <w:p w:rsidR="00DA1EF7" w:rsidRPr="00A32A93" w:rsidRDefault="00DA1EF7" w:rsidP="007837F6">
      <w:pPr>
        <w:pStyle w:val="ListParagraph"/>
        <w:numPr>
          <w:ilvl w:val="0"/>
          <w:numId w:val="10"/>
        </w:numPr>
        <w:rPr>
          <w:rFonts w:asciiTheme="minorHAnsi" w:hAnsiTheme="minorHAnsi"/>
          <w:b/>
          <w:sz w:val="22"/>
        </w:rPr>
      </w:pPr>
      <w:r w:rsidRPr="00A32A93">
        <w:rPr>
          <w:rFonts w:asciiTheme="minorHAnsi" w:hAnsiTheme="minorHAnsi"/>
          <w:b/>
          <w:sz w:val="22"/>
        </w:rPr>
        <w:t>Scholars’ Living Costs</w:t>
      </w:r>
      <w:r w:rsidR="00766E4F">
        <w:rPr>
          <w:rFonts w:asciiTheme="minorHAnsi" w:hAnsiTheme="minorHAnsi"/>
          <w:b/>
          <w:sz w:val="22"/>
        </w:rPr>
        <w:t xml:space="preserve"> and essential expenses</w:t>
      </w:r>
    </w:p>
    <w:p w:rsidR="00DA1EF7" w:rsidRPr="00A32A93" w:rsidRDefault="00FA5D33" w:rsidP="007837F6">
      <w:pPr>
        <w:pStyle w:val="ListParagraph"/>
        <w:numPr>
          <w:ilvl w:val="0"/>
          <w:numId w:val="19"/>
        </w:numPr>
        <w:spacing w:before="0" w:after="120" w:line="240" w:lineRule="auto"/>
        <w:ind w:left="1434" w:hanging="357"/>
        <w:contextualSpacing w:val="0"/>
        <w:rPr>
          <w:rFonts w:asciiTheme="minorHAnsi" w:hAnsiTheme="minorHAnsi"/>
          <w:sz w:val="22"/>
        </w:rPr>
      </w:pPr>
      <w:r>
        <w:rPr>
          <w:rFonts w:asciiTheme="minorHAnsi" w:hAnsiTheme="minorHAnsi"/>
          <w:sz w:val="22"/>
        </w:rPr>
        <w:t>£</w:t>
      </w:r>
      <w:r w:rsidR="00252822">
        <w:rPr>
          <w:rFonts w:asciiTheme="minorHAnsi" w:hAnsiTheme="minorHAnsi"/>
          <w:sz w:val="22"/>
        </w:rPr>
        <w:t>4</w:t>
      </w:r>
      <w:r w:rsidR="00AD00F1">
        <w:rPr>
          <w:rFonts w:asciiTheme="minorHAnsi" w:hAnsiTheme="minorHAnsi"/>
          <w:sz w:val="22"/>
        </w:rPr>
        <w:t>,000 paid directly to the S</w:t>
      </w:r>
      <w:r w:rsidR="001E71B6" w:rsidRPr="00A32A93">
        <w:rPr>
          <w:rFonts w:asciiTheme="minorHAnsi" w:hAnsiTheme="minorHAnsi"/>
          <w:sz w:val="22"/>
        </w:rPr>
        <w:t xml:space="preserve">cholar </w:t>
      </w:r>
      <w:r w:rsidR="00DA1EF7" w:rsidRPr="00A32A93">
        <w:rPr>
          <w:rFonts w:asciiTheme="minorHAnsi" w:hAnsiTheme="minorHAnsi"/>
          <w:sz w:val="22"/>
        </w:rPr>
        <w:t xml:space="preserve">as payment for </w:t>
      </w:r>
      <w:r w:rsidR="00A82378">
        <w:rPr>
          <w:rFonts w:asciiTheme="minorHAnsi" w:hAnsiTheme="minorHAnsi"/>
          <w:sz w:val="22"/>
        </w:rPr>
        <w:t>the</w:t>
      </w:r>
      <w:r w:rsidR="00DA1EF7" w:rsidRPr="00A32A93">
        <w:rPr>
          <w:rFonts w:asciiTheme="minorHAnsi" w:hAnsiTheme="minorHAnsi"/>
          <w:sz w:val="22"/>
        </w:rPr>
        <w:t xml:space="preserve"> work </w:t>
      </w:r>
      <w:r w:rsidR="00A82378">
        <w:rPr>
          <w:rFonts w:asciiTheme="minorHAnsi" w:hAnsiTheme="minorHAnsi"/>
          <w:sz w:val="22"/>
        </w:rPr>
        <w:t>you</w:t>
      </w:r>
      <w:r w:rsidR="00DA1EF7" w:rsidRPr="00A32A93">
        <w:rPr>
          <w:rFonts w:asciiTheme="minorHAnsi" w:hAnsiTheme="minorHAnsi"/>
          <w:sz w:val="22"/>
        </w:rPr>
        <w:t xml:space="preserve"> do on </w:t>
      </w:r>
      <w:r w:rsidR="00A85D27">
        <w:rPr>
          <w:rFonts w:asciiTheme="minorHAnsi" w:hAnsiTheme="minorHAnsi"/>
          <w:sz w:val="22"/>
        </w:rPr>
        <w:t>your</w:t>
      </w:r>
      <w:r w:rsidR="00DA1EF7" w:rsidRPr="00A32A93">
        <w:rPr>
          <w:rFonts w:asciiTheme="minorHAnsi" w:hAnsiTheme="minorHAnsi"/>
          <w:sz w:val="22"/>
        </w:rPr>
        <w:t xml:space="preserve"> research project.  This cover</w:t>
      </w:r>
      <w:r w:rsidR="00AD00F1">
        <w:rPr>
          <w:rFonts w:asciiTheme="minorHAnsi" w:hAnsiTheme="minorHAnsi"/>
          <w:sz w:val="22"/>
        </w:rPr>
        <w:t>s</w:t>
      </w:r>
      <w:r w:rsidR="00DA1EF7" w:rsidRPr="00A32A93">
        <w:rPr>
          <w:rFonts w:asciiTheme="minorHAnsi" w:hAnsiTheme="minorHAnsi"/>
          <w:sz w:val="22"/>
        </w:rPr>
        <w:t xml:space="preserve"> accommodation and living costs for two 6-week periods in the summers </w:t>
      </w:r>
      <w:r w:rsidR="00090C87">
        <w:rPr>
          <w:rFonts w:asciiTheme="minorHAnsi" w:hAnsiTheme="minorHAnsi"/>
          <w:sz w:val="22"/>
        </w:rPr>
        <w:t xml:space="preserve">following </w:t>
      </w:r>
      <w:r w:rsidR="00A82378">
        <w:rPr>
          <w:rFonts w:asciiTheme="minorHAnsi" w:hAnsiTheme="minorHAnsi"/>
          <w:sz w:val="22"/>
        </w:rPr>
        <w:t>your</w:t>
      </w:r>
      <w:r w:rsidR="00090C87">
        <w:rPr>
          <w:rFonts w:asciiTheme="minorHAnsi" w:hAnsiTheme="minorHAnsi"/>
          <w:sz w:val="22"/>
        </w:rPr>
        <w:t xml:space="preserve"> first and second year </w:t>
      </w:r>
      <w:r w:rsidR="00DA1EF7" w:rsidRPr="00A32A93">
        <w:rPr>
          <w:rFonts w:asciiTheme="minorHAnsi" w:hAnsiTheme="minorHAnsi"/>
          <w:sz w:val="22"/>
        </w:rPr>
        <w:t xml:space="preserve">when </w:t>
      </w:r>
      <w:r w:rsidR="00A82378">
        <w:rPr>
          <w:rFonts w:asciiTheme="minorHAnsi" w:hAnsiTheme="minorHAnsi"/>
          <w:sz w:val="22"/>
        </w:rPr>
        <w:t xml:space="preserve">you will be </w:t>
      </w:r>
      <w:r w:rsidR="00DA1EF7" w:rsidRPr="00A32A93">
        <w:rPr>
          <w:rFonts w:asciiTheme="minorHAnsi" w:hAnsiTheme="minorHAnsi"/>
          <w:sz w:val="22"/>
        </w:rPr>
        <w:t>work</w:t>
      </w:r>
      <w:r w:rsidR="00A82378">
        <w:rPr>
          <w:rFonts w:asciiTheme="minorHAnsi" w:hAnsiTheme="minorHAnsi"/>
          <w:sz w:val="22"/>
        </w:rPr>
        <w:t xml:space="preserve">ing </w:t>
      </w:r>
      <w:r w:rsidR="00DA1EF7" w:rsidRPr="00A32A93">
        <w:rPr>
          <w:rFonts w:asciiTheme="minorHAnsi" w:hAnsiTheme="minorHAnsi"/>
          <w:sz w:val="22"/>
        </w:rPr>
        <w:t xml:space="preserve">on </w:t>
      </w:r>
      <w:r w:rsidR="00A82378">
        <w:rPr>
          <w:rFonts w:asciiTheme="minorHAnsi" w:hAnsiTheme="minorHAnsi"/>
          <w:sz w:val="22"/>
        </w:rPr>
        <w:t xml:space="preserve">your </w:t>
      </w:r>
      <w:r w:rsidR="00DA1EF7" w:rsidRPr="00A32A93">
        <w:rPr>
          <w:rFonts w:asciiTheme="minorHAnsi" w:hAnsiTheme="minorHAnsi"/>
          <w:sz w:val="22"/>
        </w:rPr>
        <w:t>research project</w:t>
      </w:r>
      <w:r w:rsidR="00090C87">
        <w:rPr>
          <w:rFonts w:asciiTheme="minorHAnsi" w:hAnsiTheme="minorHAnsi"/>
          <w:sz w:val="22"/>
        </w:rPr>
        <w:t xml:space="preserve">.  This </w:t>
      </w:r>
      <w:r w:rsidR="00DA1EF7" w:rsidRPr="00A32A93">
        <w:rPr>
          <w:rFonts w:asciiTheme="minorHAnsi" w:hAnsiTheme="minorHAnsi"/>
          <w:sz w:val="22"/>
        </w:rPr>
        <w:t xml:space="preserve">ensures </w:t>
      </w:r>
      <w:r w:rsidR="00AD00F1">
        <w:rPr>
          <w:rFonts w:asciiTheme="minorHAnsi" w:hAnsiTheme="minorHAnsi"/>
          <w:sz w:val="22"/>
        </w:rPr>
        <w:t xml:space="preserve">Scholars </w:t>
      </w:r>
      <w:r w:rsidR="00DA1EF7" w:rsidRPr="00A32A93">
        <w:rPr>
          <w:rFonts w:asciiTheme="minorHAnsi" w:hAnsiTheme="minorHAnsi"/>
          <w:sz w:val="22"/>
        </w:rPr>
        <w:t xml:space="preserve">do not </w:t>
      </w:r>
      <w:r w:rsidR="00504FB6">
        <w:rPr>
          <w:rFonts w:asciiTheme="minorHAnsi" w:hAnsiTheme="minorHAnsi"/>
          <w:sz w:val="22"/>
        </w:rPr>
        <w:t>need to take on other paid work at this time</w:t>
      </w:r>
      <w:r w:rsidR="00DA1EF7" w:rsidRPr="00A32A93">
        <w:rPr>
          <w:rFonts w:asciiTheme="minorHAnsi" w:hAnsiTheme="minorHAnsi"/>
          <w:sz w:val="22"/>
        </w:rPr>
        <w:t>.</w:t>
      </w:r>
    </w:p>
    <w:p w:rsidR="00DA1EF7" w:rsidRDefault="00504FB6" w:rsidP="00A82378">
      <w:pPr>
        <w:pStyle w:val="ListParagraph"/>
        <w:numPr>
          <w:ilvl w:val="1"/>
          <w:numId w:val="19"/>
        </w:numPr>
        <w:spacing w:before="0" w:after="120" w:line="240" w:lineRule="auto"/>
        <w:contextualSpacing w:val="0"/>
        <w:rPr>
          <w:rFonts w:asciiTheme="minorHAnsi" w:hAnsiTheme="minorHAnsi"/>
          <w:sz w:val="22"/>
        </w:rPr>
      </w:pPr>
      <w:r>
        <w:rPr>
          <w:rFonts w:asciiTheme="minorHAnsi" w:hAnsiTheme="minorHAnsi"/>
          <w:sz w:val="22"/>
        </w:rPr>
        <w:t xml:space="preserve">Payment </w:t>
      </w:r>
      <w:r w:rsidR="00A82378">
        <w:rPr>
          <w:rFonts w:asciiTheme="minorHAnsi" w:hAnsiTheme="minorHAnsi"/>
          <w:sz w:val="22"/>
        </w:rPr>
        <w:t>for these living costs are</w:t>
      </w:r>
      <w:r>
        <w:rPr>
          <w:rFonts w:asciiTheme="minorHAnsi" w:hAnsiTheme="minorHAnsi"/>
          <w:sz w:val="22"/>
        </w:rPr>
        <w:t xml:space="preserve"> made by the Faculty in two lump-sum </w:t>
      </w:r>
      <w:r w:rsidR="00DA1EF7" w:rsidRPr="00A32A93">
        <w:rPr>
          <w:rFonts w:asciiTheme="minorHAnsi" w:hAnsiTheme="minorHAnsi"/>
          <w:sz w:val="22"/>
        </w:rPr>
        <w:t>instalments</w:t>
      </w:r>
      <w:r w:rsidR="007639E9">
        <w:rPr>
          <w:rFonts w:asciiTheme="minorHAnsi" w:hAnsiTheme="minorHAnsi"/>
          <w:sz w:val="22"/>
        </w:rPr>
        <w:t>,</w:t>
      </w:r>
      <w:r w:rsidR="00DA1EF7" w:rsidRPr="00A32A93">
        <w:rPr>
          <w:rFonts w:asciiTheme="minorHAnsi" w:hAnsiTheme="minorHAnsi"/>
          <w:sz w:val="22"/>
        </w:rPr>
        <w:t xml:space="preserve"> </w:t>
      </w:r>
      <w:r w:rsidR="007639E9" w:rsidRPr="007639E9">
        <w:rPr>
          <w:rFonts w:asciiTheme="minorHAnsi" w:hAnsiTheme="minorHAnsi"/>
          <w:sz w:val="22"/>
        </w:rPr>
        <w:t>one in June in the first year and one in June in the second year</w:t>
      </w:r>
      <w:r w:rsidR="00DA1EF7" w:rsidRPr="00A32A93">
        <w:rPr>
          <w:rFonts w:asciiTheme="minorHAnsi" w:hAnsiTheme="minorHAnsi"/>
          <w:sz w:val="22"/>
        </w:rPr>
        <w:t xml:space="preserve"> before </w:t>
      </w:r>
      <w:r w:rsidR="00090C87">
        <w:rPr>
          <w:rFonts w:asciiTheme="minorHAnsi" w:hAnsiTheme="minorHAnsi"/>
          <w:sz w:val="22"/>
        </w:rPr>
        <w:t xml:space="preserve">each period of </w:t>
      </w:r>
      <w:r w:rsidR="00AD00F1">
        <w:rPr>
          <w:rFonts w:asciiTheme="minorHAnsi" w:hAnsiTheme="minorHAnsi"/>
          <w:sz w:val="22"/>
        </w:rPr>
        <w:t xml:space="preserve">work on </w:t>
      </w:r>
      <w:r w:rsidR="00DA1EF7" w:rsidRPr="00A32A93">
        <w:rPr>
          <w:rFonts w:asciiTheme="minorHAnsi" w:hAnsiTheme="minorHAnsi"/>
          <w:sz w:val="22"/>
        </w:rPr>
        <w:t xml:space="preserve">the </w:t>
      </w:r>
      <w:r w:rsidR="00210226">
        <w:rPr>
          <w:rFonts w:asciiTheme="minorHAnsi" w:hAnsiTheme="minorHAnsi"/>
          <w:sz w:val="22"/>
        </w:rPr>
        <w:t>research project</w:t>
      </w:r>
      <w:r w:rsidR="00DA1EF7" w:rsidRPr="00A32A93">
        <w:rPr>
          <w:rFonts w:asciiTheme="minorHAnsi" w:hAnsiTheme="minorHAnsi"/>
          <w:sz w:val="22"/>
        </w:rPr>
        <w:t>.</w:t>
      </w:r>
    </w:p>
    <w:p w:rsidR="00766E4F" w:rsidRDefault="00A82378" w:rsidP="00766E4F">
      <w:pPr>
        <w:pStyle w:val="ListParagraph"/>
        <w:numPr>
          <w:ilvl w:val="0"/>
          <w:numId w:val="19"/>
        </w:numPr>
        <w:spacing w:line="240" w:lineRule="auto"/>
        <w:contextualSpacing w:val="0"/>
        <w:rPr>
          <w:rFonts w:asciiTheme="minorHAnsi" w:hAnsiTheme="minorHAnsi"/>
          <w:sz w:val="22"/>
        </w:rPr>
      </w:pPr>
      <w:r>
        <w:rPr>
          <w:rFonts w:asciiTheme="minorHAnsi" w:hAnsiTheme="minorHAnsi"/>
          <w:sz w:val="22"/>
        </w:rPr>
        <w:t>£800 a</w:t>
      </w:r>
      <w:r w:rsidR="00766E4F" w:rsidRPr="00AD00F1">
        <w:rPr>
          <w:rFonts w:asciiTheme="minorHAnsi" w:hAnsiTheme="minorHAnsi"/>
          <w:sz w:val="22"/>
        </w:rPr>
        <w:t>s fixed payment</w:t>
      </w:r>
      <w:r w:rsidR="00766E4F">
        <w:rPr>
          <w:rFonts w:asciiTheme="minorHAnsi" w:hAnsiTheme="minorHAnsi"/>
          <w:sz w:val="22"/>
        </w:rPr>
        <w:t>s to recognise your commitment of time and to cover associated personal costs</w:t>
      </w:r>
      <w:r>
        <w:rPr>
          <w:rFonts w:asciiTheme="minorHAnsi" w:hAnsiTheme="minorHAnsi"/>
          <w:sz w:val="22"/>
        </w:rPr>
        <w:t xml:space="preserve"> (</w:t>
      </w:r>
      <w:r>
        <w:rPr>
          <w:rFonts w:asciiTheme="minorHAnsi" w:hAnsiTheme="minorHAnsi"/>
          <w:i/>
          <w:sz w:val="22"/>
        </w:rPr>
        <w:t xml:space="preserve">eg </w:t>
      </w:r>
      <w:r w:rsidR="00766E4F">
        <w:rPr>
          <w:rFonts w:asciiTheme="minorHAnsi" w:hAnsiTheme="minorHAnsi"/>
          <w:sz w:val="22"/>
        </w:rPr>
        <w:t>travel, materials) for required elements of the Scholarship:</w:t>
      </w:r>
    </w:p>
    <w:p w:rsidR="00766E4F" w:rsidRDefault="00766E4F" w:rsidP="00766E4F">
      <w:pPr>
        <w:pStyle w:val="ListParagraph"/>
        <w:numPr>
          <w:ilvl w:val="1"/>
          <w:numId w:val="19"/>
        </w:numPr>
        <w:spacing w:line="240" w:lineRule="auto"/>
        <w:contextualSpacing w:val="0"/>
        <w:rPr>
          <w:rFonts w:asciiTheme="minorHAnsi" w:hAnsiTheme="minorHAnsi"/>
          <w:sz w:val="22"/>
        </w:rPr>
      </w:pPr>
      <w:r>
        <w:rPr>
          <w:rFonts w:asciiTheme="minorHAnsi" w:hAnsiTheme="minorHAnsi"/>
          <w:sz w:val="22"/>
        </w:rPr>
        <w:t>£200 for attendance at the Induction event.</w:t>
      </w:r>
    </w:p>
    <w:p w:rsidR="00766E4F" w:rsidRDefault="00766E4F" w:rsidP="00766E4F">
      <w:pPr>
        <w:pStyle w:val="ListParagraph"/>
        <w:numPr>
          <w:ilvl w:val="1"/>
          <w:numId w:val="19"/>
        </w:numPr>
        <w:spacing w:line="240" w:lineRule="auto"/>
        <w:contextualSpacing w:val="0"/>
        <w:rPr>
          <w:rFonts w:asciiTheme="minorHAnsi" w:hAnsiTheme="minorHAnsi"/>
          <w:sz w:val="22"/>
        </w:rPr>
      </w:pPr>
      <w:r>
        <w:rPr>
          <w:rFonts w:asciiTheme="minorHAnsi" w:hAnsiTheme="minorHAnsi"/>
          <w:sz w:val="22"/>
        </w:rPr>
        <w:t>£200 for attendance at the Teambuilding event.</w:t>
      </w:r>
    </w:p>
    <w:p w:rsidR="00766E4F" w:rsidRDefault="00766E4F" w:rsidP="00766E4F">
      <w:pPr>
        <w:pStyle w:val="ListParagraph"/>
        <w:numPr>
          <w:ilvl w:val="1"/>
          <w:numId w:val="19"/>
        </w:numPr>
        <w:spacing w:line="240" w:lineRule="auto"/>
        <w:contextualSpacing w:val="0"/>
        <w:rPr>
          <w:rFonts w:asciiTheme="minorHAnsi" w:hAnsiTheme="minorHAnsi"/>
          <w:sz w:val="22"/>
        </w:rPr>
      </w:pPr>
      <w:r>
        <w:rPr>
          <w:rFonts w:asciiTheme="minorHAnsi" w:hAnsiTheme="minorHAnsi"/>
          <w:sz w:val="22"/>
        </w:rPr>
        <w:t>£200 for attendance at the Leadership training event.</w:t>
      </w:r>
    </w:p>
    <w:p w:rsidR="00766E4F" w:rsidRDefault="00766E4F" w:rsidP="00766E4F">
      <w:pPr>
        <w:pStyle w:val="ListParagraph"/>
        <w:numPr>
          <w:ilvl w:val="1"/>
          <w:numId w:val="19"/>
        </w:numPr>
        <w:spacing w:line="240" w:lineRule="auto"/>
        <w:contextualSpacing w:val="0"/>
        <w:rPr>
          <w:rFonts w:asciiTheme="minorHAnsi" w:hAnsiTheme="minorHAnsi"/>
          <w:sz w:val="22"/>
        </w:rPr>
      </w:pPr>
      <w:r w:rsidRPr="00AD00F1">
        <w:rPr>
          <w:rFonts w:asciiTheme="minorHAnsi" w:hAnsiTheme="minorHAnsi"/>
          <w:sz w:val="22"/>
        </w:rPr>
        <w:t xml:space="preserve">£100 at the end of each research period, on acceptance, by the </w:t>
      </w:r>
      <w:r>
        <w:rPr>
          <w:rFonts w:asciiTheme="minorHAnsi" w:hAnsiTheme="minorHAnsi"/>
          <w:sz w:val="22"/>
        </w:rPr>
        <w:t>Faculty Administrator</w:t>
      </w:r>
      <w:r w:rsidRPr="00AD00F1">
        <w:rPr>
          <w:rFonts w:asciiTheme="minorHAnsi" w:hAnsiTheme="minorHAnsi"/>
          <w:sz w:val="22"/>
        </w:rPr>
        <w:t xml:space="preserve">, of a) an annual donor’s letter and annual project report (by 20th September in scholarship years 1 and 2) , and b) a final report (by 1st June in the final scholarship year).  Guidelines for the donor’s letter are in Annex 2d </w:t>
      </w:r>
      <w:r>
        <w:rPr>
          <w:rFonts w:asciiTheme="minorHAnsi" w:hAnsiTheme="minorHAnsi"/>
          <w:sz w:val="22"/>
        </w:rPr>
        <w:t>on page 1</w:t>
      </w:r>
      <w:r w:rsidR="00534FCD">
        <w:rPr>
          <w:rFonts w:asciiTheme="minorHAnsi" w:hAnsiTheme="minorHAnsi"/>
          <w:sz w:val="22"/>
        </w:rPr>
        <w:t>1</w:t>
      </w:r>
      <w:r w:rsidRPr="00AD00F1">
        <w:rPr>
          <w:rFonts w:asciiTheme="minorHAnsi" w:hAnsiTheme="minorHAnsi"/>
          <w:sz w:val="22"/>
        </w:rPr>
        <w:t xml:space="preserve"> and a pro-forma for the report is provided in Annex 2e </w:t>
      </w:r>
      <w:r>
        <w:rPr>
          <w:rFonts w:asciiTheme="minorHAnsi" w:hAnsiTheme="minorHAnsi"/>
          <w:sz w:val="22"/>
        </w:rPr>
        <w:t xml:space="preserve">on </w:t>
      </w:r>
      <w:r w:rsidRPr="00AD00F1">
        <w:rPr>
          <w:rFonts w:asciiTheme="minorHAnsi" w:hAnsiTheme="minorHAnsi"/>
          <w:sz w:val="22"/>
        </w:rPr>
        <w:t>page 1</w:t>
      </w:r>
      <w:r w:rsidR="00534FCD">
        <w:rPr>
          <w:rFonts w:asciiTheme="minorHAnsi" w:hAnsiTheme="minorHAnsi"/>
          <w:sz w:val="22"/>
        </w:rPr>
        <w:t>4</w:t>
      </w:r>
      <w:r w:rsidRPr="00AD00F1">
        <w:rPr>
          <w:rFonts w:asciiTheme="minorHAnsi" w:hAnsiTheme="minorHAnsi"/>
          <w:sz w:val="22"/>
        </w:rPr>
        <w:t>.</w:t>
      </w:r>
    </w:p>
    <w:p w:rsidR="00A82378" w:rsidRPr="00AD00F1" w:rsidRDefault="00A82378" w:rsidP="00A82378">
      <w:pPr>
        <w:pStyle w:val="ListParagraph"/>
        <w:spacing w:line="240" w:lineRule="auto"/>
        <w:ind w:left="2160"/>
        <w:contextualSpacing w:val="0"/>
        <w:rPr>
          <w:rFonts w:asciiTheme="minorHAnsi" w:hAnsiTheme="minorHAnsi"/>
          <w:sz w:val="22"/>
        </w:rPr>
      </w:pPr>
    </w:p>
    <w:p w:rsidR="00A82378" w:rsidRPr="00A32A93" w:rsidRDefault="00A82378" w:rsidP="00A82378">
      <w:pPr>
        <w:pStyle w:val="ListParagraph"/>
        <w:numPr>
          <w:ilvl w:val="0"/>
          <w:numId w:val="10"/>
        </w:numPr>
        <w:rPr>
          <w:rFonts w:asciiTheme="minorHAnsi" w:hAnsiTheme="minorHAnsi"/>
          <w:b/>
          <w:sz w:val="22"/>
        </w:rPr>
      </w:pPr>
      <w:r>
        <w:rPr>
          <w:rFonts w:asciiTheme="minorHAnsi" w:hAnsiTheme="minorHAnsi"/>
          <w:b/>
          <w:sz w:val="22"/>
        </w:rPr>
        <w:t xml:space="preserve">Research </w:t>
      </w:r>
      <w:r w:rsidRPr="00A32A93">
        <w:rPr>
          <w:rFonts w:asciiTheme="minorHAnsi" w:hAnsiTheme="minorHAnsi"/>
          <w:b/>
          <w:sz w:val="22"/>
        </w:rPr>
        <w:t>Project funding</w:t>
      </w:r>
    </w:p>
    <w:p w:rsidR="00A82378" w:rsidRPr="00A32A93" w:rsidRDefault="00A82378" w:rsidP="00A82378">
      <w:pPr>
        <w:pStyle w:val="ListParagraph"/>
        <w:numPr>
          <w:ilvl w:val="0"/>
          <w:numId w:val="20"/>
        </w:numPr>
        <w:spacing w:before="0" w:after="120" w:line="240" w:lineRule="auto"/>
        <w:contextualSpacing w:val="0"/>
        <w:rPr>
          <w:rFonts w:asciiTheme="minorHAnsi" w:hAnsiTheme="minorHAnsi"/>
          <w:sz w:val="22"/>
        </w:rPr>
      </w:pPr>
      <w:r>
        <w:rPr>
          <w:rFonts w:asciiTheme="minorHAnsi" w:hAnsiTheme="minorHAnsi"/>
          <w:sz w:val="22"/>
        </w:rPr>
        <w:t xml:space="preserve">A maximum of </w:t>
      </w:r>
      <w:r w:rsidRPr="00A32A93">
        <w:rPr>
          <w:rFonts w:asciiTheme="minorHAnsi" w:hAnsiTheme="minorHAnsi"/>
          <w:sz w:val="22"/>
        </w:rPr>
        <w:t>£</w:t>
      </w:r>
      <w:r w:rsidR="00341A81">
        <w:rPr>
          <w:rFonts w:asciiTheme="minorHAnsi" w:hAnsiTheme="minorHAnsi"/>
          <w:sz w:val="22"/>
        </w:rPr>
        <w:t>1,500 (£1,</w:t>
      </w:r>
      <w:r>
        <w:rPr>
          <w:rFonts w:asciiTheme="minorHAnsi" w:hAnsiTheme="minorHAnsi"/>
          <w:sz w:val="22"/>
        </w:rPr>
        <w:t>500 FBS, MPS, ENG, ENV, PVAC; and £1,000 Arts, ESSL, LUBS)</w:t>
      </w:r>
      <w:r w:rsidRPr="00A32A93">
        <w:rPr>
          <w:rFonts w:asciiTheme="minorHAnsi" w:hAnsiTheme="minorHAnsi"/>
          <w:sz w:val="22"/>
        </w:rPr>
        <w:t xml:space="preserve"> is set aside to cover any essential costs directly associated with project work the Scholar will undertak</w:t>
      </w:r>
      <w:r>
        <w:rPr>
          <w:rFonts w:asciiTheme="minorHAnsi" w:hAnsiTheme="minorHAnsi"/>
          <w:sz w:val="22"/>
        </w:rPr>
        <w:t>e to develop their research and leadership skills</w:t>
      </w:r>
      <w:r w:rsidRPr="00A32A93">
        <w:rPr>
          <w:rFonts w:asciiTheme="minorHAnsi" w:hAnsiTheme="minorHAnsi"/>
          <w:sz w:val="22"/>
        </w:rPr>
        <w:t>.</w:t>
      </w:r>
    </w:p>
    <w:p w:rsidR="00A82378" w:rsidRPr="00A32A93" w:rsidRDefault="00A82378" w:rsidP="00A82378">
      <w:pPr>
        <w:pStyle w:val="ListParagraph"/>
        <w:numPr>
          <w:ilvl w:val="0"/>
          <w:numId w:val="20"/>
        </w:numPr>
        <w:spacing w:before="0" w:after="120" w:line="240" w:lineRule="auto"/>
        <w:contextualSpacing w:val="0"/>
        <w:rPr>
          <w:rFonts w:asciiTheme="minorHAnsi" w:hAnsiTheme="minorHAnsi"/>
          <w:sz w:val="22"/>
        </w:rPr>
      </w:pPr>
      <w:r w:rsidRPr="00A32A93">
        <w:rPr>
          <w:rFonts w:asciiTheme="minorHAnsi" w:hAnsiTheme="minorHAnsi"/>
          <w:sz w:val="22"/>
        </w:rPr>
        <w:t xml:space="preserve">This is not a grant.  It is available only to be used where necessary to ensure the Scholar has the resources they need to undertake their </w:t>
      </w:r>
      <w:r>
        <w:rPr>
          <w:rFonts w:asciiTheme="minorHAnsi" w:hAnsiTheme="minorHAnsi"/>
          <w:sz w:val="22"/>
        </w:rPr>
        <w:t xml:space="preserve">research </w:t>
      </w:r>
      <w:r w:rsidRPr="00A32A93">
        <w:rPr>
          <w:rFonts w:asciiTheme="minorHAnsi" w:hAnsiTheme="minorHAnsi"/>
          <w:sz w:val="22"/>
        </w:rPr>
        <w:t>project.  It might, for example, cover additional equipment</w:t>
      </w:r>
      <w:r>
        <w:rPr>
          <w:rFonts w:asciiTheme="minorHAnsi" w:hAnsiTheme="minorHAnsi"/>
          <w:sz w:val="22"/>
        </w:rPr>
        <w:t xml:space="preserve">/materials </w:t>
      </w:r>
      <w:r w:rsidRPr="00A32A93">
        <w:rPr>
          <w:rFonts w:asciiTheme="minorHAnsi" w:hAnsiTheme="minorHAnsi"/>
          <w:sz w:val="22"/>
        </w:rPr>
        <w:t xml:space="preserve">needed by the Scholar, </w:t>
      </w:r>
      <w:r>
        <w:rPr>
          <w:rFonts w:asciiTheme="minorHAnsi" w:hAnsiTheme="minorHAnsi"/>
          <w:sz w:val="22"/>
        </w:rPr>
        <w:t xml:space="preserve">or </w:t>
      </w:r>
      <w:r w:rsidRPr="00A32A93">
        <w:rPr>
          <w:rFonts w:asciiTheme="minorHAnsi" w:hAnsiTheme="minorHAnsi"/>
          <w:sz w:val="22"/>
        </w:rPr>
        <w:t>travel and accommodation costs to attend a conference to inform the project work or to present its outcomes.</w:t>
      </w:r>
    </w:p>
    <w:p w:rsidR="00A82378" w:rsidRPr="00A32A93" w:rsidRDefault="00A82378" w:rsidP="00A82378">
      <w:pPr>
        <w:pStyle w:val="ListParagraph"/>
        <w:numPr>
          <w:ilvl w:val="0"/>
          <w:numId w:val="20"/>
        </w:numPr>
        <w:spacing w:before="0" w:after="120" w:line="240" w:lineRule="auto"/>
        <w:contextualSpacing w:val="0"/>
        <w:rPr>
          <w:rFonts w:asciiTheme="minorHAnsi" w:hAnsiTheme="minorHAnsi"/>
          <w:sz w:val="22"/>
        </w:rPr>
      </w:pPr>
      <w:r w:rsidRPr="00A32A93">
        <w:rPr>
          <w:rFonts w:asciiTheme="minorHAnsi" w:hAnsiTheme="minorHAnsi"/>
          <w:sz w:val="22"/>
        </w:rPr>
        <w:t xml:space="preserve">Any equipment purchased remains the property of the </w:t>
      </w:r>
      <w:r>
        <w:rPr>
          <w:rFonts w:asciiTheme="minorHAnsi" w:hAnsiTheme="minorHAnsi"/>
          <w:sz w:val="22"/>
        </w:rPr>
        <w:t>Faculty</w:t>
      </w:r>
      <w:r w:rsidRPr="00A32A93">
        <w:rPr>
          <w:rFonts w:asciiTheme="minorHAnsi" w:hAnsiTheme="minorHAnsi"/>
          <w:sz w:val="22"/>
        </w:rPr>
        <w:t xml:space="preserve"> and </w:t>
      </w:r>
      <w:r>
        <w:rPr>
          <w:rFonts w:asciiTheme="minorHAnsi" w:hAnsiTheme="minorHAnsi"/>
          <w:sz w:val="22"/>
        </w:rPr>
        <w:t xml:space="preserve">is </w:t>
      </w:r>
      <w:r w:rsidRPr="00A32A93">
        <w:rPr>
          <w:rFonts w:asciiTheme="minorHAnsi" w:hAnsiTheme="minorHAnsi"/>
          <w:sz w:val="22"/>
        </w:rPr>
        <w:t>retained for the benefit of future scholars.</w:t>
      </w:r>
    </w:p>
    <w:p w:rsidR="00AD00F1" w:rsidRPr="00A32A93" w:rsidRDefault="00AD00F1" w:rsidP="00AD00F1">
      <w:pPr>
        <w:pStyle w:val="ListParagraph"/>
        <w:spacing w:before="0" w:after="120" w:line="240" w:lineRule="auto"/>
        <w:ind w:left="1434"/>
        <w:contextualSpacing w:val="0"/>
        <w:rPr>
          <w:rFonts w:asciiTheme="minorHAnsi" w:hAnsiTheme="minorHAnsi"/>
          <w:sz w:val="22"/>
        </w:rPr>
      </w:pPr>
    </w:p>
    <w:p w:rsidR="001E71B6" w:rsidRPr="00A32A93" w:rsidRDefault="00DA1EF7" w:rsidP="007837F6">
      <w:pPr>
        <w:pStyle w:val="ListParagraph"/>
        <w:numPr>
          <w:ilvl w:val="0"/>
          <w:numId w:val="10"/>
        </w:numPr>
        <w:rPr>
          <w:rFonts w:asciiTheme="minorHAnsi" w:hAnsiTheme="minorHAnsi"/>
          <w:b/>
          <w:sz w:val="22"/>
        </w:rPr>
      </w:pPr>
      <w:r w:rsidRPr="00A32A93">
        <w:rPr>
          <w:rFonts w:asciiTheme="minorHAnsi" w:hAnsiTheme="minorHAnsi"/>
          <w:b/>
          <w:sz w:val="22"/>
        </w:rPr>
        <w:t>Ambassadorial duties</w:t>
      </w:r>
    </w:p>
    <w:p w:rsidR="001C7186" w:rsidRDefault="001349C6" w:rsidP="007837F6">
      <w:pPr>
        <w:pStyle w:val="ListParagraph"/>
        <w:numPr>
          <w:ilvl w:val="0"/>
          <w:numId w:val="22"/>
        </w:numPr>
        <w:spacing w:before="0" w:after="120" w:line="240" w:lineRule="auto"/>
        <w:contextualSpacing w:val="0"/>
        <w:rPr>
          <w:rFonts w:asciiTheme="minorHAnsi" w:hAnsiTheme="minorHAnsi"/>
          <w:sz w:val="22"/>
        </w:rPr>
      </w:pPr>
      <w:r>
        <w:rPr>
          <w:rFonts w:asciiTheme="minorHAnsi" w:hAnsiTheme="minorHAnsi"/>
          <w:sz w:val="22"/>
        </w:rPr>
        <w:t xml:space="preserve">A </w:t>
      </w:r>
      <w:r w:rsidRPr="00187E30">
        <w:rPr>
          <w:rFonts w:asciiTheme="minorHAnsi" w:hAnsiTheme="minorHAnsi"/>
          <w:sz w:val="22"/>
        </w:rPr>
        <w:t>maximum of £</w:t>
      </w:r>
      <w:r w:rsidR="00A82378" w:rsidRPr="00187E30">
        <w:rPr>
          <w:rFonts w:asciiTheme="minorHAnsi" w:hAnsiTheme="minorHAnsi"/>
          <w:sz w:val="22"/>
        </w:rPr>
        <w:t>1</w:t>
      </w:r>
      <w:r w:rsidRPr="00187E30">
        <w:rPr>
          <w:rFonts w:asciiTheme="minorHAnsi" w:hAnsiTheme="minorHAnsi"/>
          <w:sz w:val="22"/>
        </w:rPr>
        <w:t>,</w:t>
      </w:r>
      <w:r w:rsidR="00A82378" w:rsidRPr="00187E30">
        <w:rPr>
          <w:rFonts w:asciiTheme="minorHAnsi" w:hAnsiTheme="minorHAnsi"/>
          <w:sz w:val="22"/>
        </w:rPr>
        <w:t>2</w:t>
      </w:r>
      <w:r w:rsidRPr="00187E30">
        <w:rPr>
          <w:rFonts w:asciiTheme="minorHAnsi" w:hAnsiTheme="minorHAnsi"/>
          <w:sz w:val="22"/>
        </w:rPr>
        <w:t>00</w:t>
      </w:r>
      <w:r>
        <w:rPr>
          <w:rFonts w:asciiTheme="minorHAnsi" w:hAnsiTheme="minorHAnsi"/>
          <w:sz w:val="22"/>
        </w:rPr>
        <w:t xml:space="preserve"> is allocated to each Scholarship </w:t>
      </w:r>
      <w:r w:rsidR="00DA1EF7" w:rsidRPr="00A32A93">
        <w:rPr>
          <w:rFonts w:asciiTheme="minorHAnsi" w:hAnsiTheme="minorHAnsi"/>
          <w:sz w:val="22"/>
        </w:rPr>
        <w:t xml:space="preserve">to </w:t>
      </w:r>
      <w:r w:rsidR="00AD00F1">
        <w:rPr>
          <w:rFonts w:asciiTheme="minorHAnsi" w:hAnsiTheme="minorHAnsi"/>
          <w:sz w:val="22"/>
        </w:rPr>
        <w:t xml:space="preserve">pay </w:t>
      </w:r>
      <w:r w:rsidR="00A82378">
        <w:rPr>
          <w:rFonts w:asciiTheme="minorHAnsi" w:hAnsiTheme="minorHAnsi"/>
          <w:sz w:val="22"/>
        </w:rPr>
        <w:t xml:space="preserve">you </w:t>
      </w:r>
      <w:r w:rsidR="00AD00F1">
        <w:rPr>
          <w:rFonts w:asciiTheme="minorHAnsi" w:hAnsiTheme="minorHAnsi"/>
          <w:sz w:val="22"/>
        </w:rPr>
        <w:t xml:space="preserve">for work which contributes </w:t>
      </w:r>
      <w:r w:rsidR="00DA1EF7" w:rsidRPr="00A32A93">
        <w:rPr>
          <w:rFonts w:asciiTheme="minorHAnsi" w:hAnsiTheme="minorHAnsi"/>
          <w:sz w:val="22"/>
        </w:rPr>
        <w:t xml:space="preserve">to </w:t>
      </w:r>
      <w:r w:rsidR="001C7186" w:rsidRPr="00A32A93">
        <w:rPr>
          <w:rFonts w:asciiTheme="minorHAnsi" w:hAnsiTheme="minorHAnsi"/>
          <w:sz w:val="22"/>
        </w:rPr>
        <w:t>school/faculty/centrally organised events and activities linked to the UGRLS scheme and/or student education/research related activities.</w:t>
      </w:r>
      <w:r w:rsidR="00AD00F1">
        <w:rPr>
          <w:rFonts w:asciiTheme="minorHAnsi" w:hAnsiTheme="minorHAnsi"/>
          <w:sz w:val="22"/>
        </w:rPr>
        <w:t xml:space="preserve">  This might include supporting </w:t>
      </w:r>
      <w:r w:rsidR="00A82378">
        <w:rPr>
          <w:rFonts w:asciiTheme="minorHAnsi" w:hAnsiTheme="minorHAnsi"/>
          <w:sz w:val="22"/>
        </w:rPr>
        <w:t xml:space="preserve">your School or </w:t>
      </w:r>
      <w:r w:rsidR="00AD00F1">
        <w:rPr>
          <w:rFonts w:asciiTheme="minorHAnsi" w:hAnsiTheme="minorHAnsi"/>
          <w:sz w:val="22"/>
        </w:rPr>
        <w:t xml:space="preserve">Faculty at Open Days, presentations about </w:t>
      </w:r>
      <w:r w:rsidR="00A82378">
        <w:rPr>
          <w:rFonts w:asciiTheme="minorHAnsi" w:hAnsiTheme="minorHAnsi"/>
          <w:sz w:val="22"/>
        </w:rPr>
        <w:t>your</w:t>
      </w:r>
      <w:r w:rsidR="00AD00F1">
        <w:rPr>
          <w:rFonts w:asciiTheme="minorHAnsi" w:hAnsiTheme="minorHAnsi"/>
          <w:sz w:val="22"/>
        </w:rPr>
        <w:t xml:space="preserve"> Scholarship to staff and/or students, </w:t>
      </w:r>
      <w:r w:rsidR="00504FB6">
        <w:rPr>
          <w:rFonts w:asciiTheme="minorHAnsi" w:hAnsiTheme="minorHAnsi"/>
          <w:sz w:val="22"/>
        </w:rPr>
        <w:t>presentations to current or potential donors</w:t>
      </w:r>
      <w:r w:rsidR="00A82378">
        <w:rPr>
          <w:rFonts w:asciiTheme="minorHAnsi" w:hAnsiTheme="minorHAnsi"/>
          <w:sz w:val="22"/>
        </w:rPr>
        <w:t xml:space="preserve"> etc</w:t>
      </w:r>
      <w:r w:rsidR="00504FB6">
        <w:rPr>
          <w:rFonts w:asciiTheme="minorHAnsi" w:hAnsiTheme="minorHAnsi"/>
          <w:sz w:val="22"/>
        </w:rPr>
        <w:t>.</w:t>
      </w:r>
    </w:p>
    <w:p w:rsidR="00AD00F1" w:rsidRPr="00A82378" w:rsidRDefault="001349C6" w:rsidP="00A82378">
      <w:pPr>
        <w:pStyle w:val="ListParagraph"/>
        <w:numPr>
          <w:ilvl w:val="0"/>
          <w:numId w:val="22"/>
        </w:numPr>
        <w:spacing w:line="240" w:lineRule="auto"/>
        <w:contextualSpacing w:val="0"/>
        <w:rPr>
          <w:rFonts w:asciiTheme="minorHAnsi" w:hAnsiTheme="minorHAnsi"/>
          <w:sz w:val="22"/>
        </w:rPr>
      </w:pPr>
      <w:r w:rsidRPr="00A82378">
        <w:rPr>
          <w:rFonts w:asciiTheme="minorHAnsi" w:hAnsiTheme="minorHAnsi"/>
          <w:sz w:val="22"/>
        </w:rPr>
        <w:t>Th</w:t>
      </w:r>
      <w:r w:rsidR="00504FB6" w:rsidRPr="00A82378">
        <w:rPr>
          <w:rFonts w:asciiTheme="minorHAnsi" w:hAnsiTheme="minorHAnsi"/>
          <w:sz w:val="22"/>
        </w:rPr>
        <w:t xml:space="preserve">ese funds are </w:t>
      </w:r>
      <w:r w:rsidR="00A82378" w:rsidRPr="00A82378">
        <w:rPr>
          <w:rFonts w:asciiTheme="minorHAnsi" w:hAnsiTheme="minorHAnsi"/>
          <w:sz w:val="22"/>
        </w:rPr>
        <w:t xml:space="preserve">available </w:t>
      </w:r>
      <w:r w:rsidR="003F3A36" w:rsidRPr="00187E30">
        <w:rPr>
          <w:rFonts w:asciiTheme="minorHAnsi" w:hAnsiTheme="minorHAnsi"/>
          <w:sz w:val="22"/>
        </w:rPr>
        <w:t xml:space="preserve">during </w:t>
      </w:r>
      <w:r w:rsidRPr="00187E30">
        <w:rPr>
          <w:rFonts w:asciiTheme="minorHAnsi" w:hAnsiTheme="minorHAnsi"/>
          <w:sz w:val="22"/>
        </w:rPr>
        <w:t>the second and third year of the Scholarship</w:t>
      </w:r>
      <w:r w:rsidR="003F3A36" w:rsidRPr="00187E30">
        <w:rPr>
          <w:rFonts w:asciiTheme="minorHAnsi" w:hAnsiTheme="minorHAnsi"/>
          <w:sz w:val="22"/>
        </w:rPr>
        <w:t>,</w:t>
      </w:r>
      <w:r w:rsidR="003F3A36" w:rsidRPr="00A82378">
        <w:rPr>
          <w:rFonts w:asciiTheme="minorHAnsi" w:hAnsiTheme="minorHAnsi"/>
          <w:sz w:val="22"/>
        </w:rPr>
        <w:t xml:space="preserve"> </w:t>
      </w:r>
      <w:r w:rsidR="008866D7" w:rsidRPr="00A82378">
        <w:rPr>
          <w:rFonts w:asciiTheme="minorHAnsi" w:hAnsiTheme="minorHAnsi"/>
          <w:sz w:val="22"/>
        </w:rPr>
        <w:t xml:space="preserve">for up to </w:t>
      </w:r>
      <w:r w:rsidR="005721C8" w:rsidRPr="00A82378">
        <w:rPr>
          <w:rFonts w:asciiTheme="minorHAnsi" w:hAnsiTheme="minorHAnsi"/>
          <w:sz w:val="22"/>
        </w:rPr>
        <w:t xml:space="preserve">a total of </w:t>
      </w:r>
      <w:r w:rsidR="00187E30" w:rsidRPr="00187E30">
        <w:rPr>
          <w:rFonts w:asciiTheme="minorHAnsi" w:hAnsiTheme="minorHAnsi"/>
          <w:sz w:val="22"/>
        </w:rPr>
        <w:t>156</w:t>
      </w:r>
      <w:r w:rsidR="008866D7" w:rsidRPr="00187E30">
        <w:rPr>
          <w:rFonts w:asciiTheme="minorHAnsi" w:hAnsiTheme="minorHAnsi"/>
          <w:sz w:val="22"/>
        </w:rPr>
        <w:t xml:space="preserve"> hours</w:t>
      </w:r>
      <w:r w:rsidR="008866D7" w:rsidRPr="00A82378">
        <w:rPr>
          <w:rFonts w:asciiTheme="minorHAnsi" w:hAnsiTheme="minorHAnsi"/>
          <w:sz w:val="22"/>
        </w:rPr>
        <w:t xml:space="preserve"> </w:t>
      </w:r>
      <w:r w:rsidR="00A82378">
        <w:rPr>
          <w:rFonts w:asciiTheme="minorHAnsi" w:hAnsiTheme="minorHAnsi"/>
          <w:sz w:val="22"/>
        </w:rPr>
        <w:t xml:space="preserve">work </w:t>
      </w:r>
      <w:r w:rsidRPr="00A82378">
        <w:rPr>
          <w:rFonts w:asciiTheme="minorHAnsi" w:hAnsiTheme="minorHAnsi"/>
          <w:sz w:val="22"/>
        </w:rPr>
        <w:t xml:space="preserve">on the basis of </w:t>
      </w:r>
      <w:r w:rsidR="008866D7" w:rsidRPr="00A82378">
        <w:rPr>
          <w:rFonts w:asciiTheme="minorHAnsi" w:hAnsiTheme="minorHAnsi"/>
          <w:sz w:val="22"/>
        </w:rPr>
        <w:t xml:space="preserve">signed </w:t>
      </w:r>
      <w:r w:rsidRPr="00A82378">
        <w:rPr>
          <w:rFonts w:asciiTheme="minorHAnsi" w:hAnsiTheme="minorHAnsi"/>
          <w:sz w:val="22"/>
        </w:rPr>
        <w:t xml:space="preserve">timesheets </w:t>
      </w:r>
      <w:r w:rsidR="006E288D" w:rsidRPr="00A82378">
        <w:rPr>
          <w:rFonts w:asciiTheme="minorHAnsi" w:hAnsiTheme="minorHAnsi"/>
          <w:sz w:val="22"/>
        </w:rPr>
        <w:t>(example attached as Annex 1</w:t>
      </w:r>
      <w:r w:rsidR="00D22E68" w:rsidRPr="00A82378">
        <w:rPr>
          <w:rFonts w:asciiTheme="minorHAnsi" w:hAnsiTheme="minorHAnsi"/>
          <w:sz w:val="22"/>
        </w:rPr>
        <w:t xml:space="preserve"> on page </w:t>
      </w:r>
      <w:r w:rsidR="00534FCD">
        <w:rPr>
          <w:rFonts w:asciiTheme="minorHAnsi" w:hAnsiTheme="minorHAnsi"/>
          <w:sz w:val="22"/>
        </w:rPr>
        <w:t>6</w:t>
      </w:r>
      <w:r w:rsidR="006E288D" w:rsidRPr="00A82378">
        <w:rPr>
          <w:rFonts w:asciiTheme="minorHAnsi" w:hAnsiTheme="minorHAnsi"/>
          <w:sz w:val="22"/>
        </w:rPr>
        <w:t xml:space="preserve">) </w:t>
      </w:r>
      <w:r w:rsidRPr="00A82378">
        <w:rPr>
          <w:rFonts w:asciiTheme="minorHAnsi" w:hAnsiTheme="minorHAnsi"/>
          <w:sz w:val="22"/>
        </w:rPr>
        <w:t>submitted by the Scholar</w:t>
      </w:r>
      <w:r w:rsidR="007A3E31" w:rsidRPr="00A82378">
        <w:rPr>
          <w:rFonts w:asciiTheme="minorHAnsi" w:hAnsiTheme="minorHAnsi"/>
          <w:sz w:val="22"/>
        </w:rPr>
        <w:t xml:space="preserve"> to the Faculty Scholarship Administrator.</w:t>
      </w:r>
    </w:p>
    <w:p w:rsidR="00210226" w:rsidRDefault="00210226" w:rsidP="00210226">
      <w:pPr>
        <w:pStyle w:val="ListParagraph"/>
        <w:ind w:left="2160"/>
        <w:rPr>
          <w:rFonts w:asciiTheme="minorHAnsi" w:hAnsiTheme="minorHAnsi"/>
          <w:sz w:val="22"/>
        </w:rPr>
      </w:pPr>
    </w:p>
    <w:p w:rsidR="00AD00F1" w:rsidRPr="005B3F22" w:rsidRDefault="00AD00F1" w:rsidP="00210226">
      <w:pPr>
        <w:pStyle w:val="ListParagraph"/>
        <w:ind w:left="2160"/>
        <w:rPr>
          <w:rFonts w:asciiTheme="minorHAnsi" w:hAnsiTheme="minorHAnsi"/>
          <w:sz w:val="22"/>
        </w:rPr>
      </w:pPr>
    </w:p>
    <w:p w:rsidR="00090C87" w:rsidRDefault="00090C87" w:rsidP="00090C87">
      <w:pPr>
        <w:pStyle w:val="ListParagraph"/>
        <w:spacing w:before="0" w:after="120" w:line="240" w:lineRule="auto"/>
        <w:ind w:left="1440"/>
        <w:contextualSpacing w:val="0"/>
        <w:rPr>
          <w:rFonts w:asciiTheme="minorHAnsi" w:hAnsiTheme="minorHAnsi"/>
          <w:sz w:val="22"/>
        </w:rPr>
      </w:pPr>
    </w:p>
    <w:p w:rsidR="00A82378" w:rsidRDefault="00A82378">
      <w:pPr>
        <w:spacing w:before="0" w:after="200"/>
        <w:rPr>
          <w:rFonts w:eastAsiaTheme="majorEastAsia"/>
          <w:bCs/>
          <w:i/>
          <w:szCs w:val="26"/>
        </w:rPr>
      </w:pPr>
      <w:r>
        <w:br w:type="page"/>
      </w:r>
    </w:p>
    <w:p w:rsidR="00176FAF" w:rsidRPr="00C43029" w:rsidRDefault="00C43029" w:rsidP="00D05718">
      <w:pPr>
        <w:pStyle w:val="Heading2"/>
      </w:pPr>
      <w:bookmarkStart w:id="3" w:name="_Toc415491010"/>
      <w:r>
        <w:lastRenderedPageBreak/>
        <w:t xml:space="preserve">Annex 1:  </w:t>
      </w:r>
      <w:r w:rsidR="00176FAF" w:rsidRPr="00C43029">
        <w:t>Timesheet for Ambassadorial work</w:t>
      </w:r>
      <w:bookmarkEnd w:id="3"/>
    </w:p>
    <w:p w:rsidR="00C43029" w:rsidRDefault="00C43029">
      <w:pPr>
        <w:spacing w:before="0" w:after="200"/>
      </w:pPr>
    </w:p>
    <w:p w:rsidR="00176FAF" w:rsidRDefault="00340A27">
      <w:pPr>
        <w:spacing w:before="0" w:after="200"/>
        <w:rPr>
          <w:rFonts w:eastAsiaTheme="majorEastAsia"/>
          <w:b/>
          <w:bCs/>
          <w:sz w:val="36"/>
          <w:szCs w:val="28"/>
        </w:rPr>
      </w:pPr>
      <w:r>
        <w:rPr>
          <w:noProof/>
          <w:sz w:val="12"/>
          <w:lang w:val="en-US"/>
        </w:rPr>
        <mc:AlternateContent>
          <mc:Choice Requires="wps">
            <w:drawing>
              <wp:anchor distT="0" distB="0" distL="114300" distR="114300" simplePos="0" relativeHeight="251665408" behindDoc="0" locked="0" layoutInCell="1" allowOverlap="1" wp14:anchorId="3780FD7C" wp14:editId="6A895B7B">
                <wp:simplePos x="0" y="0"/>
                <wp:positionH relativeFrom="column">
                  <wp:posOffset>22225</wp:posOffset>
                </wp:positionH>
                <wp:positionV relativeFrom="paragraph">
                  <wp:posOffset>5688965</wp:posOffset>
                </wp:positionV>
                <wp:extent cx="6345555" cy="571500"/>
                <wp:effectExtent l="0" t="0" r="0" b="0"/>
                <wp:wrapNone/>
                <wp:docPr id="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5555"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6969" w:rsidRPr="00234291" w:rsidRDefault="00226969" w:rsidP="00176FAF">
                            <w:pPr>
                              <w:rPr>
                                <w:rFonts w:ascii="Century Gothic" w:hAnsi="Century Gothic"/>
                                <w:b/>
                                <w:i/>
                                <w:sz w:val="36"/>
                                <w:szCs w:val="52"/>
                              </w:rPr>
                            </w:pPr>
                            <w:r w:rsidRPr="00234291">
                              <w:rPr>
                                <w:rFonts w:ascii="Century Gothic" w:hAnsi="Century Gothic"/>
                                <w:b/>
                                <w:i/>
                                <w:sz w:val="36"/>
                                <w:szCs w:val="52"/>
                              </w:rPr>
                              <w:t>School Authorisation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780FD7C" id="_x0000_t202" coordsize="21600,21600" o:spt="202" path="m,l,21600r21600,l21600,xe">
                <v:stroke joinstyle="miter"/>
                <v:path gradientshapeok="t" o:connecttype="rect"/>
              </v:shapetype>
              <v:shape id="Text Box 18" o:spid="_x0000_s1026" type="#_x0000_t202" style="position:absolute;margin-left:1.75pt;margin-top:447.95pt;width:499.65pt;height: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" stroked="f">
                <v:textbox>
                  <w:txbxContent>
                    <w:p w:rsidR="00226969" w:rsidRPr="00234291" w:rsidRDefault="00226969" w:rsidP="00176FAF">
                      <w:pPr>
                        <w:rPr>
                          <w:rFonts w:ascii="Century Gothic" w:hAnsi="Century Gothic"/>
                          <w:b/>
                          <w:i/>
                          <w:sz w:val="36"/>
                          <w:szCs w:val="52"/>
                        </w:rPr>
                      </w:pPr>
                      <w:r w:rsidRPr="00234291">
                        <w:rPr>
                          <w:rFonts w:ascii="Century Gothic" w:hAnsi="Century Gothic"/>
                          <w:b/>
                          <w:i/>
                          <w:sz w:val="36"/>
                          <w:szCs w:val="52"/>
                        </w:rPr>
                        <w:t>School Authorisation</w:t>
                      </w:r>
                    </w:p>
                  </w:txbxContent>
                </v:textbox>
              </v:shape>
            </w:pict>
          </mc:Fallback>
        </mc:AlternateContent>
      </w:r>
      <w:r>
        <w:rPr>
          <w:noProof/>
          <w:sz w:val="12"/>
          <w:lang w:val="en-US"/>
        </w:rPr>
        <mc:AlternateContent>
          <mc:Choice Requires="wps">
            <w:drawing>
              <wp:anchor distT="0" distB="0" distL="114300" distR="114300" simplePos="0" relativeHeight="251666432" behindDoc="0" locked="0" layoutInCell="1" allowOverlap="1" wp14:anchorId="32876AEE" wp14:editId="101DFFDC">
                <wp:simplePos x="0" y="0"/>
                <wp:positionH relativeFrom="column">
                  <wp:posOffset>22225</wp:posOffset>
                </wp:positionH>
                <wp:positionV relativeFrom="paragraph">
                  <wp:posOffset>6125210</wp:posOffset>
                </wp:positionV>
                <wp:extent cx="6345555" cy="1711960"/>
                <wp:effectExtent l="0" t="0" r="0" b="2540"/>
                <wp:wrapNone/>
                <wp:docPr id="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5555" cy="171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6969" w:rsidRDefault="00226969" w:rsidP="00176FAF">
                            <w:pPr>
                              <w:rPr>
                                <w:rFonts w:ascii="Century Gothic" w:hAnsi="Century Gothic"/>
                                <w:i/>
                              </w:rPr>
                            </w:pPr>
                          </w:p>
                          <w:p w:rsidR="00226969" w:rsidRPr="00234291" w:rsidRDefault="00226969" w:rsidP="00176FAF">
                            <w:pPr>
                              <w:rPr>
                                <w:i/>
                              </w:rPr>
                            </w:pPr>
                            <w:r>
                              <w:rPr>
                                <w:rFonts w:ascii="Century Gothic" w:hAnsi="Century Gothic"/>
                                <w:i/>
                              </w:rPr>
                              <w:t>Signed:  _ _ _ _ _ _ _ _ _ _ _ _ _ _ _ _ _ _ _ _ _</w:t>
                            </w:r>
                            <w:r>
                              <w:rPr>
                                <w:rFonts w:ascii="Century Gothic" w:hAnsi="Century Gothic"/>
                                <w:i/>
                              </w:rPr>
                              <w:tab/>
                            </w:r>
                            <w:r>
                              <w:rPr>
                                <w:rFonts w:ascii="Century Gothic" w:hAnsi="Century Gothic"/>
                                <w:i/>
                              </w:rPr>
                              <w:tab/>
                            </w:r>
                            <w:r w:rsidRPr="007F3F91">
                              <w:rPr>
                                <w:rFonts w:ascii="Century Gothic" w:hAnsi="Century Gothic"/>
                                <w:i/>
                              </w:rPr>
                              <w:t>Date:</w:t>
                            </w:r>
                            <w:r>
                              <w:rPr>
                                <w:rFonts w:ascii="Century Gothic" w:hAnsi="Century Gothic"/>
                                <w:i/>
                              </w:rPr>
                              <w:t xml:space="preserve">  _ _ _ _ _ _ _ _ _ _ _ _ _ _ _ _ _</w:t>
                            </w:r>
                          </w:p>
                          <w:p w:rsidR="00226969" w:rsidRPr="00234291" w:rsidRDefault="00226969" w:rsidP="00176FAF">
                            <w:pPr>
                              <w:rPr>
                                <w:rFonts w:ascii="Century Gothic" w:hAnsi="Century Gothic"/>
                                <w:i/>
                              </w:rPr>
                            </w:pPr>
                            <w:r>
                              <w:rPr>
                                <w:rFonts w:ascii="Century Gothic" w:hAnsi="Century Gothic"/>
                                <w:i/>
                              </w:rPr>
                              <w:br/>
                            </w:r>
                            <w:r w:rsidRPr="006266E7">
                              <w:rPr>
                                <w:rFonts w:ascii="Century Gothic" w:hAnsi="Century Gothic"/>
                                <w:i/>
                              </w:rPr>
                              <w:t>Name:</w:t>
                            </w:r>
                            <w:r>
                              <w:rPr>
                                <w:rFonts w:ascii="Century Gothic" w:hAnsi="Century Gothic"/>
                                <w:i/>
                              </w:rPr>
                              <w:t xml:space="preserve">  _ _ _ _ _ _ _ _ _ _ _ _ _ _ _ _ _ _ _ _ _ </w:t>
                            </w:r>
                          </w:p>
                          <w:p w:rsidR="00226969" w:rsidRDefault="00226969" w:rsidP="00176FAF">
                            <w:pPr>
                              <w:rPr>
                                <w:rFonts w:ascii="Century Gothic" w:hAnsi="Century Gothic"/>
                                <w:i/>
                              </w:rPr>
                            </w:pPr>
                            <w:r>
                              <w:rPr>
                                <w:rFonts w:ascii="Century Gothic" w:hAnsi="Century Gothic"/>
                                <w:i/>
                              </w:rPr>
                              <w:br/>
                            </w:r>
                            <w:r w:rsidRPr="006266E7">
                              <w:rPr>
                                <w:rFonts w:ascii="Century Gothic" w:hAnsi="Century Gothic"/>
                                <w:i/>
                              </w:rPr>
                              <w:t>Job</w:t>
                            </w:r>
                            <w:r>
                              <w:rPr>
                                <w:rFonts w:ascii="Century Gothic" w:hAnsi="Century Gothic"/>
                                <w:i/>
                              </w:rPr>
                              <w:t xml:space="preserve"> </w:t>
                            </w:r>
                            <w:r w:rsidRPr="006266E7">
                              <w:rPr>
                                <w:rFonts w:ascii="Century Gothic" w:hAnsi="Century Gothic"/>
                                <w:i/>
                              </w:rPr>
                              <w:t>title:</w:t>
                            </w:r>
                            <w:r>
                              <w:rPr>
                                <w:rFonts w:ascii="Century Gothic" w:hAnsi="Century Gothic"/>
                                <w:i/>
                              </w:rPr>
                              <w:t xml:space="preserve">  _ _ _ _ _ _ _ _ _ _ _ _ _ _ _ _ _  _ _ _</w:t>
                            </w:r>
                            <w:r>
                              <w:rPr>
                                <w:rFonts w:ascii="Century Gothic" w:hAnsi="Century Gothic"/>
                                <w:i/>
                              </w:rPr>
                              <w:tab/>
                            </w:r>
                            <w:r>
                              <w:rPr>
                                <w:rFonts w:ascii="Century Gothic" w:hAnsi="Century Gothic"/>
                                <w:i/>
                              </w:rPr>
                              <w:tab/>
                              <w:t xml:space="preserve">School:  _ _ _ _ _ _ _ _ _ _ _ _ _ _ _ _ </w:t>
                            </w:r>
                          </w:p>
                          <w:p w:rsidR="00226969" w:rsidRDefault="00226969" w:rsidP="00176FA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2876AEE" id="Text Box 19" o:spid="_x0000_s1027" type="#_x0000_t202" style="position:absolute;margin-left:1.75pt;margin-top:482.3pt;width:499.65pt;height:134.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" stroked="f">
                <v:textbox>
                  <w:txbxContent>
                    <w:p w:rsidR="00226969" w:rsidRDefault="00226969" w:rsidP="00176FAF">
                      <w:pPr>
                        <w:rPr>
                          <w:rFonts w:ascii="Century Gothic" w:hAnsi="Century Gothic"/>
                          <w:i/>
                        </w:rPr>
                      </w:pPr>
                    </w:p>
                    <w:p w:rsidR="00226969" w:rsidRPr="00234291" w:rsidRDefault="00226969" w:rsidP="00176FAF">
                      <w:pPr>
                        <w:rPr>
                          <w:i/>
                        </w:rPr>
                      </w:pPr>
                      <w:r>
                        <w:rPr>
                          <w:rFonts w:ascii="Century Gothic" w:hAnsi="Century Gothic"/>
                          <w:i/>
                        </w:rPr>
                        <w:t>Signed:  _ _ _ _ _ _ _ _ _ _ _ _ _ _ _ _ _ _ _ _ _</w:t>
                      </w:r>
                      <w:r>
                        <w:rPr>
                          <w:rFonts w:ascii="Century Gothic" w:hAnsi="Century Gothic"/>
                          <w:i/>
                        </w:rPr>
                        <w:tab/>
                      </w:r>
                      <w:r>
                        <w:rPr>
                          <w:rFonts w:ascii="Century Gothic" w:hAnsi="Century Gothic"/>
                          <w:i/>
                        </w:rPr>
                        <w:tab/>
                      </w:r>
                      <w:r w:rsidRPr="007F3F91">
                        <w:rPr>
                          <w:rFonts w:ascii="Century Gothic" w:hAnsi="Century Gothic"/>
                          <w:i/>
                        </w:rPr>
                        <w:t>Date:</w:t>
                      </w:r>
                      <w:r>
                        <w:rPr>
                          <w:rFonts w:ascii="Century Gothic" w:hAnsi="Century Gothic"/>
                          <w:i/>
                        </w:rPr>
                        <w:t xml:space="preserve">  _ _ _ _ _ _ _ _ _ _ _ _ _ _ _ _ _</w:t>
                      </w:r>
                    </w:p>
                    <w:p w:rsidR="00226969" w:rsidRPr="00234291" w:rsidRDefault="00226969" w:rsidP="00176FAF">
                      <w:pPr>
                        <w:rPr>
                          <w:rFonts w:ascii="Century Gothic" w:hAnsi="Century Gothic"/>
                          <w:i/>
                        </w:rPr>
                      </w:pPr>
                      <w:r>
                        <w:rPr>
                          <w:rFonts w:ascii="Century Gothic" w:hAnsi="Century Gothic"/>
                          <w:i/>
                        </w:rPr>
                        <w:br/>
                      </w:r>
                      <w:r w:rsidRPr="006266E7">
                        <w:rPr>
                          <w:rFonts w:ascii="Century Gothic" w:hAnsi="Century Gothic"/>
                          <w:i/>
                        </w:rPr>
                        <w:t>Name:</w:t>
                      </w:r>
                      <w:r>
                        <w:rPr>
                          <w:rFonts w:ascii="Century Gothic" w:hAnsi="Century Gothic"/>
                          <w:i/>
                        </w:rPr>
                        <w:t xml:space="preserve">  _ _ _ _ _ _ _ _ _ _ _ _ _ _ _ _ _ _ _ _ _ </w:t>
                      </w:r>
                    </w:p>
                    <w:p w:rsidR="00226969" w:rsidRDefault="00226969" w:rsidP="00176FAF">
                      <w:pPr>
                        <w:rPr>
                          <w:rFonts w:ascii="Century Gothic" w:hAnsi="Century Gothic"/>
                          <w:i/>
                        </w:rPr>
                      </w:pPr>
                      <w:r>
                        <w:rPr>
                          <w:rFonts w:ascii="Century Gothic" w:hAnsi="Century Gothic"/>
                          <w:i/>
                        </w:rPr>
                        <w:br/>
                      </w:r>
                      <w:r w:rsidRPr="006266E7">
                        <w:rPr>
                          <w:rFonts w:ascii="Century Gothic" w:hAnsi="Century Gothic"/>
                          <w:i/>
                        </w:rPr>
                        <w:t>Job</w:t>
                      </w:r>
                      <w:r>
                        <w:rPr>
                          <w:rFonts w:ascii="Century Gothic" w:hAnsi="Century Gothic"/>
                          <w:i/>
                        </w:rPr>
                        <w:t xml:space="preserve"> </w:t>
                      </w:r>
                      <w:r w:rsidRPr="006266E7">
                        <w:rPr>
                          <w:rFonts w:ascii="Century Gothic" w:hAnsi="Century Gothic"/>
                          <w:i/>
                        </w:rPr>
                        <w:t>title:</w:t>
                      </w:r>
                      <w:r>
                        <w:rPr>
                          <w:rFonts w:ascii="Century Gothic" w:hAnsi="Century Gothic"/>
                          <w:i/>
                        </w:rPr>
                        <w:t xml:space="preserve">  _ _ _ _ _ _ _ _ _ _ _ _ _ _ _ _ _  _ _ _</w:t>
                      </w:r>
                      <w:r>
                        <w:rPr>
                          <w:rFonts w:ascii="Century Gothic" w:hAnsi="Century Gothic"/>
                          <w:i/>
                        </w:rPr>
                        <w:tab/>
                      </w:r>
                      <w:r>
                        <w:rPr>
                          <w:rFonts w:ascii="Century Gothic" w:hAnsi="Century Gothic"/>
                          <w:i/>
                        </w:rPr>
                        <w:tab/>
                        <w:t xml:space="preserve">School:  _ _ _ _ _ _ _ _ _ _ _ _ _ _ _ _ </w:t>
                      </w:r>
                    </w:p>
                    <w:p w:rsidR="00226969" w:rsidRDefault="00226969" w:rsidP="00176FAF"/>
                  </w:txbxContent>
                </v:textbox>
              </v:shape>
            </w:pict>
          </mc:Fallback>
        </mc:AlternateContent>
      </w:r>
      <w:r>
        <w:rPr>
          <w:noProof/>
          <w:sz w:val="12"/>
          <w:lang w:val="en-US"/>
        </w:rPr>
        <mc:AlternateContent>
          <mc:Choice Requires="wps">
            <w:drawing>
              <wp:anchor distT="0" distB="0" distL="114300" distR="114300" simplePos="0" relativeHeight="251662336" behindDoc="0" locked="0" layoutInCell="1" allowOverlap="1" wp14:anchorId="69ED54C4" wp14:editId="50D9C5BC">
                <wp:simplePos x="0" y="0"/>
                <wp:positionH relativeFrom="column">
                  <wp:posOffset>22225</wp:posOffset>
                </wp:positionH>
                <wp:positionV relativeFrom="paragraph">
                  <wp:posOffset>3681730</wp:posOffset>
                </wp:positionV>
                <wp:extent cx="6461760" cy="1371600"/>
                <wp:effectExtent l="0" t="0" r="0" b="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176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2"/>
                              <w:gridCol w:w="1134"/>
                              <w:gridCol w:w="1134"/>
                              <w:gridCol w:w="1134"/>
                              <w:gridCol w:w="1134"/>
                              <w:gridCol w:w="1134"/>
                              <w:gridCol w:w="1134"/>
                              <w:gridCol w:w="1134"/>
                              <w:gridCol w:w="1141"/>
                            </w:tblGrid>
                            <w:tr w:rsidR="00226969" w:rsidRPr="000E6404" w:rsidTr="00176FAF">
                              <w:trPr>
                                <w:trHeight w:val="585"/>
                              </w:trPr>
                              <w:tc>
                                <w:tcPr>
                                  <w:tcW w:w="952" w:type="dxa"/>
                                </w:tcPr>
                                <w:p w:rsidR="00226969" w:rsidRPr="007F3F91" w:rsidRDefault="00226969" w:rsidP="00176FAF">
                                  <w:pPr>
                                    <w:rPr>
                                      <w:rFonts w:ascii="Century Gothic" w:hAnsi="Century Gothic"/>
                                      <w:b/>
                                      <w:i/>
                                      <w:noProof/>
                                    </w:rPr>
                                  </w:pPr>
                                  <w:r w:rsidRPr="007F3F91">
                                    <w:rPr>
                                      <w:rFonts w:ascii="Century Gothic" w:hAnsi="Century Gothic"/>
                                      <w:b/>
                                      <w:i/>
                                      <w:noProof/>
                                    </w:rPr>
                                    <w:t>Day</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Mon</w:t>
                                  </w:r>
                                </w:p>
                                <w:p w:rsidR="00226969" w:rsidRPr="007F3F91" w:rsidRDefault="00226969" w:rsidP="00176FAF">
                                  <w:pPr>
                                    <w:jc w:val="center"/>
                                    <w:rPr>
                                      <w:rFonts w:ascii="Century Gothic" w:hAnsi="Century Gothic"/>
                                      <w:b/>
                                      <w:noProof/>
                                    </w:rPr>
                                  </w:pPr>
                                </w:p>
                                <w:p w:rsidR="00226969" w:rsidRPr="007F3F91" w:rsidRDefault="00226969" w:rsidP="00176FAF">
                                  <w:pPr>
                                    <w:jc w:val="center"/>
                                    <w:rPr>
                                      <w:rFonts w:ascii="Century Gothic" w:hAnsi="Century Gothic"/>
                                      <w:b/>
                                      <w:noProof/>
                                    </w:rPr>
                                  </w:pP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Tues</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Weds</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Thurs</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Fri</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 xml:space="preserve">Sat </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 xml:space="preserve">Sun </w:t>
                                  </w:r>
                                </w:p>
                              </w:tc>
                              <w:tc>
                                <w:tcPr>
                                  <w:tcW w:w="1141" w:type="dxa"/>
                                </w:tcPr>
                                <w:p w:rsidR="00226969" w:rsidRPr="007F3F91" w:rsidRDefault="00226969" w:rsidP="00176FAF">
                                  <w:pPr>
                                    <w:jc w:val="center"/>
                                    <w:rPr>
                                      <w:rFonts w:ascii="Century Gothic" w:hAnsi="Century Gothic"/>
                                      <w:b/>
                                      <w:i/>
                                      <w:noProof/>
                                    </w:rPr>
                                  </w:pPr>
                                  <w:r w:rsidRPr="007F3F91">
                                    <w:rPr>
                                      <w:rFonts w:ascii="Century Gothic" w:hAnsi="Century Gothic"/>
                                      <w:b/>
                                      <w:i/>
                                      <w:noProof/>
                                    </w:rPr>
                                    <w:t xml:space="preserve">Total   </w:t>
                                  </w:r>
                                </w:p>
                              </w:tc>
                            </w:tr>
                            <w:tr w:rsidR="00226969" w:rsidRPr="000E6404" w:rsidTr="00176FAF">
                              <w:trPr>
                                <w:trHeight w:val="476"/>
                              </w:trPr>
                              <w:tc>
                                <w:tcPr>
                                  <w:tcW w:w="952" w:type="dxa"/>
                                </w:tcPr>
                                <w:p w:rsidR="00226969" w:rsidRPr="007F3F91" w:rsidRDefault="00226969" w:rsidP="00176FAF">
                                  <w:pPr>
                                    <w:rPr>
                                      <w:rFonts w:ascii="Century Gothic" w:hAnsi="Century Gothic"/>
                                      <w:b/>
                                      <w:i/>
                                      <w:noProof/>
                                    </w:rPr>
                                  </w:pPr>
                                  <w:r w:rsidRPr="007F3F91">
                                    <w:rPr>
                                      <w:rFonts w:ascii="Century Gothic" w:hAnsi="Century Gothic"/>
                                      <w:b/>
                                      <w:i/>
                                      <w:noProof/>
                                    </w:rPr>
                                    <w:t xml:space="preserve">Hours </w:t>
                                  </w:r>
                                </w:p>
                              </w:tc>
                              <w:tc>
                                <w:tcPr>
                                  <w:tcW w:w="1134" w:type="dxa"/>
                                </w:tcPr>
                                <w:p w:rsidR="00226969" w:rsidRPr="00AE6F20" w:rsidRDefault="00226969" w:rsidP="00176FAF">
                                  <w:pPr>
                                    <w:rPr>
                                      <w:rFonts w:ascii="Century Gothic" w:hAnsi="Century Gothic"/>
                                      <w:i/>
                                      <w:noProof/>
                                      <w:lang w:val="en-US"/>
                                    </w:rPr>
                                  </w:pPr>
                                </w:p>
                                <w:p w:rsidR="00226969" w:rsidRPr="000E6404"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c>
                                <w:tcPr>
                                  <w:tcW w:w="1134" w:type="dxa"/>
                                </w:tcPr>
                                <w:p w:rsidR="00226969" w:rsidRDefault="00226969" w:rsidP="00176FAF">
                                  <w:pPr>
                                    <w:rPr>
                                      <w:rFonts w:ascii="Century Gothic" w:hAnsi="Century Gothic"/>
                                      <w:i/>
                                      <w:noProof/>
                                      <w:lang w:val="en-US"/>
                                    </w:rPr>
                                  </w:pPr>
                                </w:p>
                                <w:p w:rsidR="00226969" w:rsidRPr="00E7452A" w:rsidRDefault="00226969" w:rsidP="00176FAF">
                                  <w:pPr>
                                    <w:rPr>
                                      <w:rFonts w:ascii="Century Gothic" w:hAnsi="Century Gothic"/>
                                      <w:i/>
                                      <w:noProof/>
                                      <w:lang w:val="en-US"/>
                                    </w:rPr>
                                  </w:pPr>
                                </w:p>
                              </w:tc>
                              <w:tc>
                                <w:tcPr>
                                  <w:tcW w:w="1134" w:type="dxa"/>
                                </w:tcPr>
                                <w:p w:rsidR="00226969"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c>
                                <w:tcPr>
                                  <w:tcW w:w="1134" w:type="dxa"/>
                                </w:tcPr>
                                <w:p w:rsidR="00226969"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c>
                                <w:tcPr>
                                  <w:tcW w:w="1134" w:type="dxa"/>
                                </w:tcPr>
                                <w:p w:rsidR="00226969" w:rsidRPr="00BE7121" w:rsidRDefault="00226969" w:rsidP="00176FAF">
                                  <w:pPr>
                                    <w:rPr>
                                      <w:rFonts w:ascii="Century Gothic" w:hAnsi="Century Gothic"/>
                                      <w:i/>
                                      <w:noProof/>
                                      <w:lang w:val="en-US"/>
                                    </w:rPr>
                                  </w:pPr>
                                </w:p>
                              </w:tc>
                              <w:tc>
                                <w:tcPr>
                                  <w:tcW w:w="1134" w:type="dxa"/>
                                </w:tcPr>
                                <w:p w:rsidR="00226969" w:rsidRPr="000E6404" w:rsidRDefault="00226969" w:rsidP="00176FAF">
                                  <w:pPr>
                                    <w:rPr>
                                      <w:rFonts w:ascii="Century Gothic" w:hAnsi="Century Gothic"/>
                                      <w:i/>
                                      <w:noProof/>
                                    </w:rPr>
                                  </w:pPr>
                                </w:p>
                              </w:tc>
                              <w:tc>
                                <w:tcPr>
                                  <w:tcW w:w="1134" w:type="dxa"/>
                                </w:tcPr>
                                <w:p w:rsidR="00226969" w:rsidRPr="000E6404" w:rsidRDefault="00226969" w:rsidP="00176FAF">
                                  <w:pPr>
                                    <w:rPr>
                                      <w:rFonts w:ascii="Century Gothic" w:hAnsi="Century Gothic"/>
                                      <w:i/>
                                      <w:noProof/>
                                    </w:rPr>
                                  </w:pPr>
                                </w:p>
                              </w:tc>
                              <w:tc>
                                <w:tcPr>
                                  <w:tcW w:w="1141" w:type="dxa"/>
                                </w:tcPr>
                                <w:p w:rsidR="00226969"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r>
                          </w:tbl>
                          <w:p w:rsidR="00226969" w:rsidRPr="003F6C97" w:rsidRDefault="00226969" w:rsidP="00176FAF">
                            <w:pPr>
                              <w:rPr>
                                <w:rFonts w:ascii="Century Gothic" w:hAnsi="Century Gothic"/>
                                <w:b/>
                                <w:noProof/>
                                <w:sz w:val="52"/>
                                <w:szCs w:val="5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5" o:spid="_x0000_s1028" type="#_x0000_t202" style="position:absolute;margin-left:1.75pt;margin-top:289.9pt;width:508.8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" stroked="f">
                <v:textbox>
                  <w:txbxContent>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2"/>
                        <w:gridCol w:w="1134"/>
                        <w:gridCol w:w="1134"/>
                        <w:gridCol w:w="1134"/>
                        <w:gridCol w:w="1134"/>
                        <w:gridCol w:w="1134"/>
                        <w:gridCol w:w="1134"/>
                        <w:gridCol w:w="1134"/>
                        <w:gridCol w:w="1141"/>
                      </w:tblGrid>
                      <w:tr w:rsidR="00226969" w:rsidRPr="000E6404" w:rsidTr="00176FAF">
                        <w:trPr>
                          <w:trHeight w:val="585"/>
                        </w:trPr>
                        <w:tc>
                          <w:tcPr>
                            <w:tcW w:w="952" w:type="dxa"/>
                          </w:tcPr>
                          <w:p w:rsidR="00226969" w:rsidRPr="007F3F91" w:rsidRDefault="00226969" w:rsidP="00176FAF">
                            <w:pPr>
                              <w:rPr>
                                <w:rFonts w:ascii="Century Gothic" w:hAnsi="Century Gothic"/>
                                <w:b/>
                                <w:i/>
                                <w:noProof/>
                              </w:rPr>
                            </w:pPr>
                            <w:r w:rsidRPr="007F3F91">
                              <w:rPr>
                                <w:rFonts w:ascii="Century Gothic" w:hAnsi="Century Gothic"/>
                                <w:b/>
                                <w:i/>
                                <w:noProof/>
                              </w:rPr>
                              <w:t>Day</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Mon</w:t>
                            </w:r>
                          </w:p>
                          <w:p w:rsidR="00226969" w:rsidRPr="007F3F91" w:rsidRDefault="00226969" w:rsidP="00176FAF">
                            <w:pPr>
                              <w:jc w:val="center"/>
                              <w:rPr>
                                <w:rFonts w:ascii="Century Gothic" w:hAnsi="Century Gothic"/>
                                <w:b/>
                                <w:noProof/>
                              </w:rPr>
                            </w:pPr>
                          </w:p>
                          <w:p w:rsidR="00226969" w:rsidRPr="007F3F91" w:rsidRDefault="00226969" w:rsidP="00176FAF">
                            <w:pPr>
                              <w:jc w:val="center"/>
                              <w:rPr>
                                <w:rFonts w:ascii="Century Gothic" w:hAnsi="Century Gothic"/>
                                <w:b/>
                                <w:noProof/>
                              </w:rPr>
                            </w:pP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Tues</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Weds</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Thurs</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Fri</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 xml:space="preserve">Sat </w:t>
                            </w:r>
                          </w:p>
                        </w:tc>
                        <w:tc>
                          <w:tcPr>
                            <w:tcW w:w="1134" w:type="dxa"/>
                          </w:tcPr>
                          <w:p w:rsidR="00226969" w:rsidRPr="007F3F91" w:rsidRDefault="00226969" w:rsidP="00176FAF">
                            <w:pPr>
                              <w:jc w:val="center"/>
                              <w:rPr>
                                <w:rFonts w:ascii="Century Gothic" w:hAnsi="Century Gothic"/>
                                <w:b/>
                                <w:noProof/>
                              </w:rPr>
                            </w:pPr>
                            <w:r w:rsidRPr="007F3F91">
                              <w:rPr>
                                <w:rFonts w:ascii="Century Gothic" w:hAnsi="Century Gothic"/>
                                <w:b/>
                                <w:noProof/>
                              </w:rPr>
                              <w:t xml:space="preserve">Sun </w:t>
                            </w:r>
                          </w:p>
                        </w:tc>
                        <w:tc>
                          <w:tcPr>
                            <w:tcW w:w="1141" w:type="dxa"/>
                          </w:tcPr>
                          <w:p w:rsidR="00226969" w:rsidRPr="007F3F91" w:rsidRDefault="00226969" w:rsidP="00176FAF">
                            <w:pPr>
                              <w:jc w:val="center"/>
                              <w:rPr>
                                <w:rFonts w:ascii="Century Gothic" w:hAnsi="Century Gothic"/>
                                <w:b/>
                                <w:i/>
                                <w:noProof/>
                              </w:rPr>
                            </w:pPr>
                            <w:r w:rsidRPr="007F3F91">
                              <w:rPr>
                                <w:rFonts w:ascii="Century Gothic" w:hAnsi="Century Gothic"/>
                                <w:b/>
                                <w:i/>
                                <w:noProof/>
                              </w:rPr>
                              <w:t xml:space="preserve">Total   </w:t>
                            </w:r>
                          </w:p>
                        </w:tc>
                      </w:tr>
                      <w:tr w:rsidR="00226969" w:rsidRPr="000E6404" w:rsidTr="00176FAF">
                        <w:trPr>
                          <w:trHeight w:val="476"/>
                        </w:trPr>
                        <w:tc>
                          <w:tcPr>
                            <w:tcW w:w="952" w:type="dxa"/>
                          </w:tcPr>
                          <w:p w:rsidR="00226969" w:rsidRPr="007F3F91" w:rsidRDefault="00226969" w:rsidP="00176FAF">
                            <w:pPr>
                              <w:rPr>
                                <w:rFonts w:ascii="Century Gothic" w:hAnsi="Century Gothic"/>
                                <w:b/>
                                <w:i/>
                                <w:noProof/>
                              </w:rPr>
                            </w:pPr>
                            <w:r w:rsidRPr="007F3F91">
                              <w:rPr>
                                <w:rFonts w:ascii="Century Gothic" w:hAnsi="Century Gothic"/>
                                <w:b/>
                                <w:i/>
                                <w:noProof/>
                              </w:rPr>
                              <w:t xml:space="preserve">Hours </w:t>
                            </w:r>
                          </w:p>
                        </w:tc>
                        <w:tc>
                          <w:tcPr>
                            <w:tcW w:w="1134" w:type="dxa"/>
                          </w:tcPr>
                          <w:p w:rsidR="00226969" w:rsidRPr="00AE6F20" w:rsidRDefault="00226969" w:rsidP="00176FAF">
                            <w:pPr>
                              <w:rPr>
                                <w:rFonts w:ascii="Century Gothic" w:hAnsi="Century Gothic"/>
                                <w:i/>
                                <w:noProof/>
                                <w:lang w:val="en-US"/>
                              </w:rPr>
                            </w:pPr>
                          </w:p>
                          <w:p w:rsidR="00226969" w:rsidRPr="000E6404"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c>
                          <w:tcPr>
                            <w:tcW w:w="1134" w:type="dxa"/>
                          </w:tcPr>
                          <w:p w:rsidR="00226969" w:rsidRDefault="00226969" w:rsidP="00176FAF">
                            <w:pPr>
                              <w:rPr>
                                <w:rFonts w:ascii="Century Gothic" w:hAnsi="Century Gothic"/>
                                <w:i/>
                                <w:noProof/>
                                <w:lang w:val="en-US"/>
                              </w:rPr>
                            </w:pPr>
                          </w:p>
                          <w:p w:rsidR="00226969" w:rsidRPr="00E7452A" w:rsidRDefault="00226969" w:rsidP="00176FAF">
                            <w:pPr>
                              <w:rPr>
                                <w:rFonts w:ascii="Century Gothic" w:hAnsi="Century Gothic"/>
                                <w:i/>
                                <w:noProof/>
                                <w:lang w:val="en-US"/>
                              </w:rPr>
                            </w:pPr>
                          </w:p>
                        </w:tc>
                        <w:tc>
                          <w:tcPr>
                            <w:tcW w:w="1134" w:type="dxa"/>
                          </w:tcPr>
                          <w:p w:rsidR="00226969"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c>
                          <w:tcPr>
                            <w:tcW w:w="1134" w:type="dxa"/>
                          </w:tcPr>
                          <w:p w:rsidR="00226969"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c>
                          <w:tcPr>
                            <w:tcW w:w="1134" w:type="dxa"/>
                          </w:tcPr>
                          <w:p w:rsidR="00226969" w:rsidRPr="00BE7121" w:rsidRDefault="00226969" w:rsidP="00176FAF">
                            <w:pPr>
                              <w:rPr>
                                <w:rFonts w:ascii="Century Gothic" w:hAnsi="Century Gothic"/>
                                <w:i/>
                                <w:noProof/>
                                <w:lang w:val="en-US"/>
                              </w:rPr>
                            </w:pPr>
                          </w:p>
                        </w:tc>
                        <w:tc>
                          <w:tcPr>
                            <w:tcW w:w="1134" w:type="dxa"/>
                          </w:tcPr>
                          <w:p w:rsidR="00226969" w:rsidRPr="000E6404" w:rsidRDefault="00226969" w:rsidP="00176FAF">
                            <w:pPr>
                              <w:rPr>
                                <w:rFonts w:ascii="Century Gothic" w:hAnsi="Century Gothic"/>
                                <w:i/>
                                <w:noProof/>
                              </w:rPr>
                            </w:pPr>
                          </w:p>
                        </w:tc>
                        <w:tc>
                          <w:tcPr>
                            <w:tcW w:w="1134" w:type="dxa"/>
                          </w:tcPr>
                          <w:p w:rsidR="00226969" w:rsidRPr="000E6404" w:rsidRDefault="00226969" w:rsidP="00176FAF">
                            <w:pPr>
                              <w:rPr>
                                <w:rFonts w:ascii="Century Gothic" w:hAnsi="Century Gothic"/>
                                <w:i/>
                                <w:noProof/>
                              </w:rPr>
                            </w:pPr>
                          </w:p>
                        </w:tc>
                        <w:tc>
                          <w:tcPr>
                            <w:tcW w:w="1141" w:type="dxa"/>
                          </w:tcPr>
                          <w:p w:rsidR="00226969" w:rsidRDefault="00226969" w:rsidP="00176FAF">
                            <w:pPr>
                              <w:rPr>
                                <w:rFonts w:ascii="Century Gothic" w:hAnsi="Century Gothic"/>
                                <w:i/>
                                <w:noProof/>
                              </w:rPr>
                            </w:pPr>
                          </w:p>
                          <w:p w:rsidR="00226969" w:rsidRPr="000E6404" w:rsidRDefault="00226969" w:rsidP="00176FAF">
                            <w:pPr>
                              <w:rPr>
                                <w:rFonts w:ascii="Century Gothic" w:hAnsi="Century Gothic"/>
                                <w:i/>
                                <w:noProof/>
                              </w:rPr>
                            </w:pPr>
                          </w:p>
                        </w:tc>
                      </w:tr>
                    </w:tbl>
                    <w:p w:rsidR="00226969" w:rsidRPr="003F6C97" w:rsidRDefault="00226969" w:rsidP="00176FAF">
                      <w:pPr>
                        <w:rPr>
                          <w:rFonts w:ascii="Century Gothic" w:hAnsi="Century Gothic"/>
                          <w:b/>
                          <w:noProof/>
                          <w:sz w:val="52"/>
                          <w:szCs w:val="52"/>
                        </w:rPr>
                      </w:pPr>
                    </w:p>
                  </w:txbxContent>
                </v:textbox>
              </v:shape>
            </w:pict>
          </mc:Fallback>
        </mc:AlternateContent>
      </w:r>
      <w:r>
        <w:rPr>
          <w:noProof/>
          <w:sz w:val="12"/>
          <w:lang w:val="en-US"/>
        </w:rPr>
        <mc:AlternateContent>
          <mc:Choice Requires="wps">
            <w:drawing>
              <wp:anchor distT="0" distB="0" distL="114300" distR="114300" simplePos="0" relativeHeight="251664384" behindDoc="0" locked="0" layoutInCell="1" allowOverlap="1" wp14:anchorId="4D8391AA" wp14:editId="4B7814D4">
                <wp:simplePos x="0" y="0"/>
                <wp:positionH relativeFrom="column">
                  <wp:posOffset>22225</wp:posOffset>
                </wp:positionH>
                <wp:positionV relativeFrom="paragraph">
                  <wp:posOffset>3234055</wp:posOffset>
                </wp:positionV>
                <wp:extent cx="4229100" cy="447675"/>
                <wp:effectExtent l="0" t="0" r="0" b="9525"/>
                <wp:wrapNone/>
                <wp:docPr id="3"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6969" w:rsidRPr="00234291" w:rsidRDefault="00226969" w:rsidP="00176FAF">
                            <w:pPr>
                              <w:rPr>
                                <w:rFonts w:ascii="Century Gothic" w:hAnsi="Century Gothic"/>
                                <w:b/>
                                <w:i/>
                                <w:sz w:val="36"/>
                                <w:szCs w:val="52"/>
                              </w:rPr>
                            </w:pPr>
                            <w:r w:rsidRPr="00234291">
                              <w:rPr>
                                <w:rFonts w:ascii="Century Gothic" w:hAnsi="Century Gothic"/>
                                <w:b/>
                                <w:i/>
                                <w:sz w:val="36"/>
                                <w:szCs w:val="52"/>
                              </w:rPr>
                              <w:t>Hours Worked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8391AA" id="Text Box 17" o:spid="_x0000_s1029" type="#_x0000_t202" style="position:absolute;margin-left:1.75pt;margin-top:254.65pt;width:333pt;height:35.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" stroked="f">
                <v:textbox>
                  <w:txbxContent>
                    <w:p w:rsidR="00226969" w:rsidRPr="00234291" w:rsidRDefault="00226969" w:rsidP="00176FAF">
                      <w:pPr>
                        <w:rPr>
                          <w:rFonts w:ascii="Century Gothic" w:hAnsi="Century Gothic"/>
                          <w:b/>
                          <w:i/>
                          <w:sz w:val="36"/>
                          <w:szCs w:val="52"/>
                        </w:rPr>
                      </w:pPr>
                      <w:r w:rsidRPr="00234291">
                        <w:rPr>
                          <w:rFonts w:ascii="Century Gothic" w:hAnsi="Century Gothic"/>
                          <w:b/>
                          <w:i/>
                          <w:sz w:val="36"/>
                          <w:szCs w:val="52"/>
                        </w:rPr>
                        <w:t>Hours Worked</w:t>
                      </w:r>
                    </w:p>
                  </w:txbxContent>
                </v:textbox>
              </v:shape>
            </w:pict>
          </mc:Fallback>
        </mc:AlternateContent>
      </w:r>
      <w:r>
        <w:rPr>
          <w:noProof/>
          <w:sz w:val="12"/>
          <w:lang w:val="en-US"/>
        </w:rPr>
        <mc:AlternateContent>
          <mc:Choice Requires="wps">
            <w:drawing>
              <wp:anchor distT="0" distB="0" distL="114300" distR="114300" simplePos="0" relativeHeight="251663360" behindDoc="0" locked="0" layoutInCell="1" allowOverlap="1" wp14:anchorId="58C3DC56" wp14:editId="6CE8A87B">
                <wp:simplePos x="0" y="0"/>
                <wp:positionH relativeFrom="column">
                  <wp:posOffset>-53975</wp:posOffset>
                </wp:positionH>
                <wp:positionV relativeFrom="paragraph">
                  <wp:posOffset>48260</wp:posOffset>
                </wp:positionV>
                <wp:extent cx="6515100" cy="2613025"/>
                <wp:effectExtent l="0" t="0" r="0" b="0"/>
                <wp:wrapNone/>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0" cy="2613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6969" w:rsidRPr="004A7B24" w:rsidRDefault="00226969" w:rsidP="00176FAF">
                            <w:pPr>
                              <w:rPr>
                                <w:rFonts w:ascii="Century Gothic" w:hAnsi="Century Gothic"/>
                                <w:i/>
                                <w:sz w:val="28"/>
                              </w:rPr>
                            </w:pPr>
                            <w:r w:rsidRPr="004A7B24">
                              <w:rPr>
                                <w:rFonts w:ascii="Century Gothic" w:hAnsi="Century Gothic"/>
                                <w:b/>
                                <w:i/>
                                <w:sz w:val="28"/>
                              </w:rPr>
                              <w:t>Week Ending (date/month):</w:t>
                            </w:r>
                            <w:r w:rsidRPr="004A7B24">
                              <w:rPr>
                                <w:rFonts w:ascii="Century Gothic" w:hAnsi="Century Gothic"/>
                                <w:b/>
                                <w:i/>
                                <w:sz w:val="28"/>
                              </w:rPr>
                              <w:tab/>
                              <w:t xml:space="preserve">        /</w:t>
                            </w:r>
                            <w:r w:rsidRPr="004A7B24">
                              <w:rPr>
                                <w:rFonts w:ascii="Century Gothic" w:hAnsi="Century Gothic"/>
                                <w:b/>
                                <w:i/>
                                <w:sz w:val="28"/>
                              </w:rPr>
                              <w:tab/>
                            </w:r>
                            <w:r w:rsidRPr="004A7B24">
                              <w:rPr>
                                <w:rFonts w:ascii="Century Gothic" w:hAnsi="Century Gothic"/>
                                <w:i/>
                                <w:sz w:val="28"/>
                              </w:rPr>
                              <w:tab/>
                            </w:r>
                            <w:r w:rsidRPr="004A7B24">
                              <w:rPr>
                                <w:rFonts w:ascii="Century Gothic" w:hAnsi="Century Gothic"/>
                                <w:i/>
                                <w:sz w:val="28"/>
                              </w:rPr>
                              <w:tab/>
                            </w:r>
                            <w:r w:rsidRPr="004A7B24">
                              <w:rPr>
                                <w:rFonts w:ascii="Century Gothic" w:hAnsi="Century Gothic"/>
                                <w:i/>
                                <w:sz w:val="28"/>
                              </w:rPr>
                              <w:tab/>
                            </w:r>
                          </w:p>
                          <w:p w:rsidR="00226969" w:rsidRPr="007F3F91" w:rsidRDefault="00226969" w:rsidP="00176FAF">
                            <w:pPr>
                              <w:rPr>
                                <w:rFonts w:ascii="Century Gothic" w:hAnsi="Century Gothic"/>
                                <w:i/>
                                <w:sz w:val="20"/>
                              </w:rPr>
                            </w:pPr>
                          </w:p>
                          <w:p w:rsidR="00226969" w:rsidRPr="007F3F91" w:rsidRDefault="00226969" w:rsidP="00176FAF">
                            <w:pPr>
                              <w:rPr>
                                <w:rFonts w:ascii="Century Gothic" w:hAnsi="Century Gothic"/>
                                <w:i/>
                              </w:rPr>
                            </w:pPr>
                            <w:r w:rsidRPr="007F3F91">
                              <w:rPr>
                                <w:rFonts w:ascii="Century Gothic" w:hAnsi="Century Gothic"/>
                                <w:i/>
                              </w:rPr>
                              <w:t>Name (please print):</w:t>
                            </w:r>
                            <w:r w:rsidRPr="007F3F91">
                              <w:rPr>
                                <w:rFonts w:ascii="Century Gothic" w:hAnsi="Century Gothic"/>
                                <w:i/>
                              </w:rPr>
                              <w:tab/>
                              <w:t xml:space="preserve">_ _ _ _ _ _ _ _ _ _ _ _ _ _ _ _ _ _ _ _ _ _ _ </w:t>
                            </w:r>
                            <w:r w:rsidRPr="007F3F91">
                              <w:rPr>
                                <w:rFonts w:ascii="Century Gothic" w:hAnsi="Century Gothic"/>
                                <w:i/>
                              </w:rPr>
                              <w:tab/>
                            </w:r>
                            <w:r w:rsidRPr="007F3F91">
                              <w:rPr>
                                <w:rFonts w:ascii="Century Gothic" w:hAnsi="Century Gothic"/>
                                <w:i/>
                              </w:rPr>
                              <w:tab/>
                            </w:r>
                            <w:r w:rsidRPr="007F3F91">
                              <w:rPr>
                                <w:rFonts w:ascii="Century Gothic" w:hAnsi="Century Gothic"/>
                                <w:i/>
                              </w:rPr>
                              <w:br/>
                            </w:r>
                          </w:p>
                          <w:p w:rsidR="00226969" w:rsidRPr="007F3F91" w:rsidRDefault="00226969" w:rsidP="00176FAF">
                            <w:pPr>
                              <w:rPr>
                                <w:rFonts w:ascii="Century Gothic" w:hAnsi="Century Gothic"/>
                                <w:i/>
                              </w:rPr>
                            </w:pPr>
                            <w:r w:rsidRPr="007F3F91">
                              <w:rPr>
                                <w:rFonts w:ascii="Century Gothic" w:hAnsi="Century Gothic"/>
                                <w:i/>
                              </w:rPr>
                              <w:t>Student ID No:</w:t>
                            </w:r>
                            <w:r w:rsidRPr="007F3F91">
                              <w:rPr>
                                <w:rFonts w:ascii="Century Gothic" w:hAnsi="Century Gothic"/>
                                <w:i/>
                              </w:rPr>
                              <w:tab/>
                            </w:r>
                            <w:r w:rsidRPr="007F3F91">
                              <w:rPr>
                                <w:rFonts w:ascii="Century Gothic" w:hAnsi="Century Gothic"/>
                                <w:i/>
                              </w:rPr>
                              <w:tab/>
                              <w:t xml:space="preserve">_ _ _ _ _ _ _ _ _ _ _ _ _ _ _ _ _ _ _ _ _ _ _ </w:t>
                            </w:r>
                            <w:r w:rsidRPr="007F3F91">
                              <w:rPr>
                                <w:rFonts w:ascii="Century Gothic" w:hAnsi="Century Gothic"/>
                                <w:i/>
                              </w:rPr>
                              <w:br/>
                            </w:r>
                          </w:p>
                          <w:p w:rsidR="00226969" w:rsidRPr="007F3F91" w:rsidRDefault="00226969" w:rsidP="00176FAF">
                            <w:pPr>
                              <w:rPr>
                                <w:rFonts w:ascii="Century Gothic" w:hAnsi="Century Gothic"/>
                                <w:sz w:val="22"/>
                              </w:rPr>
                            </w:pPr>
                            <w:r w:rsidRPr="007F3F91">
                              <w:rPr>
                                <w:rFonts w:ascii="Century Gothic" w:hAnsi="Century Gothic"/>
                                <w:sz w:val="22"/>
                              </w:rPr>
                              <w:t>I confirm that the time being claimed for is for Ambassadorial duties undertaken as part of my Undergraduate Research and Leadership Scholarship.</w:t>
                            </w:r>
                          </w:p>
                          <w:p w:rsidR="00226969" w:rsidRPr="007F3F91" w:rsidRDefault="00226969" w:rsidP="00176FAF">
                            <w:pPr>
                              <w:rPr>
                                <w:rFonts w:ascii="Century Gothic" w:hAnsi="Century Gothic"/>
                                <w:i/>
                              </w:rPr>
                            </w:pPr>
                            <w:r w:rsidRPr="007F3F91">
                              <w:rPr>
                                <w:rFonts w:ascii="Century Gothic" w:hAnsi="Century Gothic"/>
                                <w:i/>
                              </w:rPr>
                              <w:t>Signature:</w:t>
                            </w:r>
                            <w:r w:rsidRPr="007F3F91">
                              <w:rPr>
                                <w:rFonts w:ascii="Century Gothic" w:hAnsi="Century Gothic"/>
                                <w:i/>
                              </w:rPr>
                              <w:tab/>
                              <w:t xml:space="preserve">_ _ _ _ _ _ _ _ _ _ _ _ _ _ _ _ _ _ _ _ _ _ _ _ _ _ _ _ _ _ _  </w:t>
                            </w:r>
                          </w:p>
                          <w:p w:rsidR="00226969" w:rsidRPr="007F3F91" w:rsidRDefault="00226969" w:rsidP="00176FAF">
                            <w:pPr>
                              <w:rPr>
                                <w:rFonts w:ascii="Century Gothic" w:hAnsi="Century Gothic"/>
                              </w:rPr>
                            </w:pPr>
                          </w:p>
                          <w:p w:rsidR="00226969" w:rsidRPr="007F3F91" w:rsidRDefault="00226969" w:rsidP="00176FAF">
                            <w:pPr>
                              <w:rPr>
                                <w:rFonts w:ascii="Century Gothic" w:hAnsi="Century Gothic"/>
                                <w:sz w:val="22"/>
                              </w:rPr>
                            </w:pPr>
                          </w:p>
                          <w:p w:rsidR="00226969" w:rsidRPr="007F3F91" w:rsidRDefault="00226969" w:rsidP="00176FAF">
                            <w:pPr>
                              <w:rPr>
                                <w:rFonts w:ascii="Century Gothic" w:hAnsi="Century Gothic"/>
                                <w:i/>
                                <w:sz w:val="28"/>
                              </w:rPr>
                            </w:pPr>
                            <w:r w:rsidRPr="007F3F91">
                              <w:rPr>
                                <w:rFonts w:ascii="Century Gothic" w:hAnsi="Century Gothic"/>
                                <w:sz w:val="22"/>
                              </w:rPr>
                              <w:t>Timesheets must be submitted to your Scholarship Administrator by 9.00am each Monday to ensure payment is made the following Friday.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C3DC56" id="Text Box 16" o:spid="_x0000_s1030" type="#_x0000_t202" style="position:absolute;margin-left:-4.25pt;margin-top:3.8pt;width:513pt;height:20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" stroked="f">
                <v:textbox>
                  <w:txbxContent>
                    <w:p w:rsidR="00226969" w:rsidRPr="004A7B24" w:rsidRDefault="00226969" w:rsidP="00176FAF">
                      <w:pPr>
                        <w:rPr>
                          <w:rFonts w:ascii="Century Gothic" w:hAnsi="Century Gothic"/>
                          <w:i/>
                          <w:sz w:val="28"/>
                        </w:rPr>
                      </w:pPr>
                      <w:r w:rsidRPr="004A7B24">
                        <w:rPr>
                          <w:rFonts w:ascii="Century Gothic" w:hAnsi="Century Gothic"/>
                          <w:b/>
                          <w:i/>
                          <w:sz w:val="28"/>
                        </w:rPr>
                        <w:t>Week Ending (date/month):</w:t>
                      </w:r>
                      <w:r w:rsidRPr="004A7B24">
                        <w:rPr>
                          <w:rFonts w:ascii="Century Gothic" w:hAnsi="Century Gothic"/>
                          <w:b/>
                          <w:i/>
                          <w:sz w:val="28"/>
                        </w:rPr>
                        <w:tab/>
                        <w:t xml:space="preserve">        /</w:t>
                      </w:r>
                      <w:r w:rsidRPr="004A7B24">
                        <w:rPr>
                          <w:rFonts w:ascii="Century Gothic" w:hAnsi="Century Gothic"/>
                          <w:b/>
                          <w:i/>
                          <w:sz w:val="28"/>
                        </w:rPr>
                        <w:tab/>
                      </w:r>
                      <w:r w:rsidRPr="004A7B24">
                        <w:rPr>
                          <w:rFonts w:ascii="Century Gothic" w:hAnsi="Century Gothic"/>
                          <w:i/>
                          <w:sz w:val="28"/>
                        </w:rPr>
                        <w:tab/>
                      </w:r>
                      <w:r w:rsidRPr="004A7B24">
                        <w:rPr>
                          <w:rFonts w:ascii="Century Gothic" w:hAnsi="Century Gothic"/>
                          <w:i/>
                          <w:sz w:val="28"/>
                        </w:rPr>
                        <w:tab/>
                      </w:r>
                      <w:r w:rsidRPr="004A7B24">
                        <w:rPr>
                          <w:rFonts w:ascii="Century Gothic" w:hAnsi="Century Gothic"/>
                          <w:i/>
                          <w:sz w:val="28"/>
                        </w:rPr>
                        <w:tab/>
                      </w:r>
                    </w:p>
                    <w:p w:rsidR="00226969" w:rsidRPr="007F3F91" w:rsidRDefault="00226969" w:rsidP="00176FAF">
                      <w:pPr>
                        <w:rPr>
                          <w:rFonts w:ascii="Century Gothic" w:hAnsi="Century Gothic"/>
                          <w:i/>
                          <w:sz w:val="20"/>
                        </w:rPr>
                      </w:pPr>
                    </w:p>
                    <w:p w:rsidR="00226969" w:rsidRPr="007F3F91" w:rsidRDefault="00226969" w:rsidP="00176FAF">
                      <w:pPr>
                        <w:rPr>
                          <w:rFonts w:ascii="Century Gothic" w:hAnsi="Century Gothic"/>
                          <w:i/>
                        </w:rPr>
                      </w:pPr>
                      <w:r w:rsidRPr="007F3F91">
                        <w:rPr>
                          <w:rFonts w:ascii="Century Gothic" w:hAnsi="Century Gothic"/>
                          <w:i/>
                        </w:rPr>
                        <w:t>Name (please print):</w:t>
                      </w:r>
                      <w:r w:rsidRPr="007F3F91">
                        <w:rPr>
                          <w:rFonts w:ascii="Century Gothic" w:hAnsi="Century Gothic"/>
                          <w:i/>
                        </w:rPr>
                        <w:tab/>
                        <w:t xml:space="preserve">_ _ _ _ _ _ _ _ _ _ _ _ _ _ _ _ _ _ _ _ _ _ _ </w:t>
                      </w:r>
                      <w:r w:rsidRPr="007F3F91">
                        <w:rPr>
                          <w:rFonts w:ascii="Century Gothic" w:hAnsi="Century Gothic"/>
                          <w:i/>
                        </w:rPr>
                        <w:tab/>
                      </w:r>
                      <w:r w:rsidRPr="007F3F91">
                        <w:rPr>
                          <w:rFonts w:ascii="Century Gothic" w:hAnsi="Century Gothic"/>
                          <w:i/>
                        </w:rPr>
                        <w:tab/>
                      </w:r>
                      <w:r w:rsidRPr="007F3F91">
                        <w:rPr>
                          <w:rFonts w:ascii="Century Gothic" w:hAnsi="Century Gothic"/>
                          <w:i/>
                        </w:rPr>
                        <w:br/>
                      </w:r>
                    </w:p>
                    <w:p w:rsidR="00226969" w:rsidRPr="007F3F91" w:rsidRDefault="00226969" w:rsidP="00176FAF">
                      <w:pPr>
                        <w:rPr>
                          <w:rFonts w:ascii="Century Gothic" w:hAnsi="Century Gothic"/>
                          <w:i/>
                        </w:rPr>
                      </w:pPr>
                      <w:r w:rsidRPr="007F3F91">
                        <w:rPr>
                          <w:rFonts w:ascii="Century Gothic" w:hAnsi="Century Gothic"/>
                          <w:i/>
                        </w:rPr>
                        <w:t>Student ID No:</w:t>
                      </w:r>
                      <w:r w:rsidRPr="007F3F91">
                        <w:rPr>
                          <w:rFonts w:ascii="Century Gothic" w:hAnsi="Century Gothic"/>
                          <w:i/>
                        </w:rPr>
                        <w:tab/>
                      </w:r>
                      <w:r w:rsidRPr="007F3F91">
                        <w:rPr>
                          <w:rFonts w:ascii="Century Gothic" w:hAnsi="Century Gothic"/>
                          <w:i/>
                        </w:rPr>
                        <w:tab/>
                        <w:t xml:space="preserve">_ _ _ _ _ _ _ _ _ _ _ _ _ _ _ _ _ _ _ _ _ _ _ </w:t>
                      </w:r>
                      <w:r w:rsidRPr="007F3F91">
                        <w:rPr>
                          <w:rFonts w:ascii="Century Gothic" w:hAnsi="Century Gothic"/>
                          <w:i/>
                        </w:rPr>
                        <w:br/>
                      </w:r>
                    </w:p>
                    <w:p w:rsidR="00226969" w:rsidRPr="007F3F91" w:rsidRDefault="00226969" w:rsidP="00176FAF">
                      <w:pPr>
                        <w:rPr>
                          <w:rFonts w:ascii="Century Gothic" w:hAnsi="Century Gothic"/>
                          <w:sz w:val="22"/>
                        </w:rPr>
                      </w:pPr>
                      <w:r w:rsidRPr="007F3F91">
                        <w:rPr>
                          <w:rFonts w:ascii="Century Gothic" w:hAnsi="Century Gothic"/>
                          <w:sz w:val="22"/>
                        </w:rPr>
                        <w:t>I confirm that the time being claimed for is for Ambassadorial duties undertaken as part of my Undergraduate Research and Leadership Scholarship.</w:t>
                      </w:r>
                    </w:p>
                    <w:p w:rsidR="00226969" w:rsidRPr="007F3F91" w:rsidRDefault="00226969" w:rsidP="00176FAF">
                      <w:pPr>
                        <w:rPr>
                          <w:rFonts w:ascii="Century Gothic" w:hAnsi="Century Gothic"/>
                          <w:i/>
                        </w:rPr>
                      </w:pPr>
                      <w:r w:rsidRPr="007F3F91">
                        <w:rPr>
                          <w:rFonts w:ascii="Century Gothic" w:hAnsi="Century Gothic"/>
                          <w:i/>
                        </w:rPr>
                        <w:t>Signature:</w:t>
                      </w:r>
                      <w:r w:rsidRPr="007F3F91">
                        <w:rPr>
                          <w:rFonts w:ascii="Century Gothic" w:hAnsi="Century Gothic"/>
                          <w:i/>
                        </w:rPr>
                        <w:tab/>
                        <w:t xml:space="preserve">_ _ _ _ _ _ _ _ _ _ _ _ _ _ _ _ _ _ _ _ _ _ _ _ _ _ _ _ _ _ _  </w:t>
                      </w:r>
                    </w:p>
                    <w:p w:rsidR="00226969" w:rsidRPr="007F3F91" w:rsidRDefault="00226969" w:rsidP="00176FAF">
                      <w:pPr>
                        <w:rPr>
                          <w:rFonts w:ascii="Century Gothic" w:hAnsi="Century Gothic"/>
                        </w:rPr>
                      </w:pPr>
                    </w:p>
                    <w:p w:rsidR="00226969" w:rsidRPr="007F3F91" w:rsidRDefault="00226969" w:rsidP="00176FAF">
                      <w:pPr>
                        <w:rPr>
                          <w:rFonts w:ascii="Century Gothic" w:hAnsi="Century Gothic"/>
                          <w:sz w:val="22"/>
                        </w:rPr>
                      </w:pPr>
                    </w:p>
                    <w:p w:rsidR="00226969" w:rsidRPr="007F3F91" w:rsidRDefault="00226969" w:rsidP="00176FAF">
                      <w:pPr>
                        <w:rPr>
                          <w:rFonts w:ascii="Century Gothic" w:hAnsi="Century Gothic"/>
                          <w:i/>
                          <w:sz w:val="28"/>
                        </w:rPr>
                      </w:pPr>
                      <w:r w:rsidRPr="007F3F91">
                        <w:rPr>
                          <w:rFonts w:ascii="Century Gothic" w:hAnsi="Century Gothic"/>
                          <w:sz w:val="22"/>
                        </w:rPr>
                        <w:t>Timesheets must be submitted to your Scholarship Administrator by 9.00am each Monday to ensure payment is made the following Friday.</w:t>
                      </w:r>
                    </w:p>
                  </w:txbxContent>
                </v:textbox>
              </v:shape>
            </w:pict>
          </mc:Fallback>
        </mc:AlternateContent>
      </w:r>
      <w:r w:rsidR="00176FAF">
        <w:br w:type="page"/>
      </w:r>
    </w:p>
    <w:p w:rsidR="00517C1F" w:rsidRPr="00FE3041" w:rsidRDefault="00517C1F" w:rsidP="00167603">
      <w:pPr>
        <w:pStyle w:val="Heading1"/>
      </w:pPr>
      <w:bookmarkStart w:id="4" w:name="_Toc415491011"/>
      <w:r w:rsidRPr="00FE3041">
        <w:lastRenderedPageBreak/>
        <w:t>Responsibilities of the Scholar</w:t>
      </w:r>
      <w:bookmarkEnd w:id="4"/>
    </w:p>
    <w:p w:rsidR="00517C1F" w:rsidRPr="00A32A93" w:rsidRDefault="003F3A36">
      <w:pPr>
        <w:spacing w:before="0" w:after="200"/>
        <w:rPr>
          <w:rFonts w:asciiTheme="minorHAnsi" w:hAnsiTheme="minorHAnsi"/>
          <w:b/>
        </w:rPr>
      </w:pPr>
      <w:r>
        <w:rPr>
          <w:rFonts w:asciiTheme="minorHAnsi" w:hAnsiTheme="minorHAnsi"/>
          <w:b/>
        </w:rPr>
        <w:br/>
      </w:r>
      <w:r w:rsidR="001478C0">
        <w:rPr>
          <w:rFonts w:asciiTheme="minorHAnsi" w:hAnsiTheme="minorHAnsi"/>
          <w:b/>
        </w:rPr>
        <w:t xml:space="preserve">Each </w:t>
      </w:r>
      <w:r w:rsidR="00352DB5">
        <w:rPr>
          <w:rFonts w:asciiTheme="minorHAnsi" w:hAnsiTheme="minorHAnsi"/>
          <w:b/>
        </w:rPr>
        <w:t xml:space="preserve">Scholar </w:t>
      </w:r>
      <w:r w:rsidR="001478C0">
        <w:rPr>
          <w:rFonts w:asciiTheme="minorHAnsi" w:hAnsiTheme="minorHAnsi"/>
          <w:b/>
        </w:rPr>
        <w:t>is expected to</w:t>
      </w:r>
      <w:r w:rsidR="00352DB5">
        <w:rPr>
          <w:rFonts w:asciiTheme="minorHAnsi" w:hAnsiTheme="minorHAnsi"/>
          <w:b/>
        </w:rPr>
        <w:t>:</w:t>
      </w:r>
    </w:p>
    <w:p w:rsidR="005C123A" w:rsidRPr="00510F0B" w:rsidRDefault="005C123A" w:rsidP="007837F6">
      <w:pPr>
        <w:numPr>
          <w:ilvl w:val="0"/>
          <w:numId w:val="16"/>
        </w:numPr>
        <w:spacing w:before="0" w:after="240" w:line="240" w:lineRule="auto"/>
        <w:ind w:left="714" w:hanging="357"/>
        <w:rPr>
          <w:rFonts w:asciiTheme="minorHAnsi" w:hAnsiTheme="minorHAnsi"/>
          <w:sz w:val="22"/>
          <w:szCs w:val="22"/>
        </w:rPr>
      </w:pPr>
      <w:r w:rsidRPr="00510F0B">
        <w:rPr>
          <w:rFonts w:asciiTheme="minorHAnsi" w:hAnsiTheme="minorHAnsi"/>
          <w:sz w:val="22"/>
          <w:szCs w:val="22"/>
        </w:rPr>
        <w:t>Attend the residential induction event</w:t>
      </w:r>
    </w:p>
    <w:p w:rsidR="005C123A" w:rsidRPr="00510F0B" w:rsidRDefault="005C123A" w:rsidP="007837F6">
      <w:pPr>
        <w:numPr>
          <w:ilvl w:val="0"/>
          <w:numId w:val="16"/>
        </w:numPr>
        <w:spacing w:before="0" w:after="240" w:line="240" w:lineRule="auto"/>
        <w:ind w:left="714" w:hanging="357"/>
        <w:rPr>
          <w:rFonts w:asciiTheme="minorHAnsi" w:hAnsiTheme="minorHAnsi"/>
          <w:sz w:val="22"/>
          <w:szCs w:val="22"/>
        </w:rPr>
      </w:pPr>
      <w:r w:rsidRPr="00510F0B">
        <w:rPr>
          <w:rFonts w:asciiTheme="minorHAnsi" w:hAnsiTheme="minorHAnsi"/>
          <w:sz w:val="22"/>
          <w:szCs w:val="22"/>
        </w:rPr>
        <w:t xml:space="preserve">Attend the </w:t>
      </w:r>
      <w:r w:rsidR="001F1084">
        <w:rPr>
          <w:rFonts w:asciiTheme="minorHAnsi" w:hAnsiTheme="minorHAnsi"/>
          <w:sz w:val="22"/>
          <w:szCs w:val="22"/>
        </w:rPr>
        <w:t xml:space="preserve">Team Building and </w:t>
      </w:r>
      <w:r w:rsidRPr="00510F0B">
        <w:rPr>
          <w:rFonts w:asciiTheme="minorHAnsi" w:hAnsiTheme="minorHAnsi"/>
          <w:sz w:val="22"/>
          <w:szCs w:val="22"/>
        </w:rPr>
        <w:t>Leadership Training</w:t>
      </w:r>
      <w:r w:rsidR="001F1084">
        <w:rPr>
          <w:rFonts w:asciiTheme="minorHAnsi" w:hAnsiTheme="minorHAnsi"/>
          <w:sz w:val="22"/>
          <w:szCs w:val="22"/>
        </w:rPr>
        <w:t xml:space="preserve"> events</w:t>
      </w:r>
    </w:p>
    <w:p w:rsidR="005C123A" w:rsidRDefault="005C123A" w:rsidP="007837F6">
      <w:pPr>
        <w:numPr>
          <w:ilvl w:val="0"/>
          <w:numId w:val="16"/>
        </w:numPr>
        <w:spacing w:before="0" w:after="240" w:line="240" w:lineRule="auto"/>
        <w:ind w:left="714" w:hanging="357"/>
        <w:rPr>
          <w:rFonts w:asciiTheme="minorHAnsi" w:hAnsiTheme="minorHAnsi"/>
          <w:sz w:val="22"/>
          <w:szCs w:val="22"/>
        </w:rPr>
      </w:pPr>
      <w:r w:rsidRPr="00510F0B">
        <w:rPr>
          <w:rFonts w:asciiTheme="minorHAnsi" w:hAnsiTheme="minorHAnsi"/>
          <w:sz w:val="22"/>
          <w:szCs w:val="22"/>
        </w:rPr>
        <w:t>Undertak</w:t>
      </w:r>
      <w:r w:rsidR="00047AE3" w:rsidRPr="00510F0B">
        <w:rPr>
          <w:rFonts w:asciiTheme="minorHAnsi" w:hAnsiTheme="minorHAnsi"/>
          <w:sz w:val="22"/>
          <w:szCs w:val="22"/>
        </w:rPr>
        <w:t>e</w:t>
      </w:r>
      <w:r w:rsidRPr="00510F0B">
        <w:rPr>
          <w:rFonts w:asciiTheme="minorHAnsi" w:hAnsiTheme="minorHAnsi"/>
          <w:sz w:val="22"/>
          <w:szCs w:val="22"/>
        </w:rPr>
        <w:t xml:space="preserve"> the work necessary to complete the Scholarship Project </w:t>
      </w:r>
      <w:r w:rsidR="00504FB6">
        <w:rPr>
          <w:rFonts w:asciiTheme="minorHAnsi" w:hAnsiTheme="minorHAnsi"/>
          <w:sz w:val="22"/>
          <w:szCs w:val="22"/>
        </w:rPr>
        <w:t xml:space="preserve">as set out in their UGRL Scholarship Learning Contract </w:t>
      </w:r>
      <w:r w:rsidRPr="00510F0B">
        <w:rPr>
          <w:rFonts w:asciiTheme="minorHAnsi" w:hAnsiTheme="minorHAnsi"/>
          <w:sz w:val="22"/>
          <w:szCs w:val="22"/>
        </w:rPr>
        <w:t>(normally 6 weeks in the summer vacation at the end of the 1st and 2nd year</w:t>
      </w:r>
      <w:r w:rsidR="001F1084">
        <w:rPr>
          <w:rFonts w:asciiTheme="minorHAnsi" w:hAnsiTheme="minorHAnsi"/>
          <w:sz w:val="22"/>
          <w:szCs w:val="22"/>
        </w:rPr>
        <w:t>)</w:t>
      </w:r>
    </w:p>
    <w:p w:rsidR="001F1084" w:rsidRPr="00510F0B" w:rsidRDefault="00A74516" w:rsidP="007837F6">
      <w:pPr>
        <w:numPr>
          <w:ilvl w:val="0"/>
          <w:numId w:val="16"/>
        </w:numPr>
        <w:spacing w:before="0" w:after="240" w:line="240" w:lineRule="auto"/>
        <w:ind w:left="714" w:hanging="357"/>
        <w:rPr>
          <w:rFonts w:asciiTheme="minorHAnsi" w:hAnsiTheme="minorHAnsi"/>
          <w:sz w:val="22"/>
          <w:szCs w:val="22"/>
        </w:rPr>
      </w:pPr>
      <w:r>
        <w:rPr>
          <w:rFonts w:asciiTheme="minorHAnsi" w:hAnsiTheme="minorHAnsi"/>
          <w:sz w:val="22"/>
          <w:szCs w:val="22"/>
        </w:rPr>
        <w:t xml:space="preserve">Work on campus </w:t>
      </w:r>
      <w:r w:rsidR="0094200B">
        <w:rPr>
          <w:rFonts w:asciiTheme="minorHAnsi" w:hAnsiTheme="minorHAnsi"/>
          <w:sz w:val="22"/>
          <w:szCs w:val="22"/>
        </w:rPr>
        <w:t xml:space="preserve">in </w:t>
      </w:r>
      <w:r w:rsidR="007639E9">
        <w:rPr>
          <w:rFonts w:asciiTheme="minorHAnsi" w:hAnsiTheme="minorHAnsi"/>
          <w:sz w:val="22"/>
          <w:szCs w:val="22"/>
        </w:rPr>
        <w:t xml:space="preserve">appropriate </w:t>
      </w:r>
      <w:r>
        <w:rPr>
          <w:rFonts w:asciiTheme="minorHAnsi" w:hAnsiTheme="minorHAnsi"/>
          <w:sz w:val="22"/>
          <w:szCs w:val="22"/>
        </w:rPr>
        <w:t xml:space="preserve">workspace </w:t>
      </w:r>
      <w:r w:rsidR="0094200B">
        <w:rPr>
          <w:rFonts w:asciiTheme="minorHAnsi" w:hAnsiTheme="minorHAnsi"/>
          <w:sz w:val="22"/>
          <w:szCs w:val="22"/>
        </w:rPr>
        <w:t>provided by the school</w:t>
      </w:r>
      <w:r w:rsidR="007639E9">
        <w:rPr>
          <w:rFonts w:asciiTheme="minorHAnsi" w:hAnsiTheme="minorHAnsi"/>
          <w:sz w:val="22"/>
          <w:szCs w:val="22"/>
        </w:rPr>
        <w:t xml:space="preserve">, </w:t>
      </w:r>
      <w:r w:rsidR="007639E9" w:rsidRPr="000356BA">
        <w:rPr>
          <w:rFonts w:asciiTheme="minorHAnsi" w:hAnsiTheme="minorHAnsi"/>
          <w:i/>
          <w:sz w:val="22"/>
          <w:szCs w:val="22"/>
        </w:rPr>
        <w:t>eg</w:t>
      </w:r>
      <w:r w:rsidR="007639E9">
        <w:rPr>
          <w:rFonts w:asciiTheme="minorHAnsi" w:hAnsiTheme="minorHAnsi"/>
          <w:sz w:val="22"/>
          <w:szCs w:val="22"/>
        </w:rPr>
        <w:t xml:space="preserve"> office, lab</w:t>
      </w:r>
      <w:r>
        <w:rPr>
          <w:rFonts w:asciiTheme="minorHAnsi" w:hAnsiTheme="minorHAnsi"/>
          <w:sz w:val="22"/>
          <w:szCs w:val="22"/>
        </w:rPr>
        <w:t xml:space="preserve"> etc.</w:t>
      </w:r>
      <w:r w:rsidR="0094200B">
        <w:rPr>
          <w:rFonts w:asciiTheme="minorHAnsi" w:hAnsiTheme="minorHAnsi"/>
          <w:sz w:val="22"/>
          <w:szCs w:val="22"/>
        </w:rPr>
        <w:t xml:space="preserve"> </w:t>
      </w:r>
    </w:p>
    <w:p w:rsidR="00510F0B" w:rsidRDefault="00510F0B" w:rsidP="007837F6">
      <w:pPr>
        <w:numPr>
          <w:ilvl w:val="0"/>
          <w:numId w:val="16"/>
        </w:numPr>
        <w:spacing w:before="0" w:after="240" w:line="240" w:lineRule="auto"/>
        <w:ind w:left="714" w:hanging="357"/>
        <w:rPr>
          <w:rFonts w:asciiTheme="minorHAnsi" w:hAnsiTheme="minorHAnsi"/>
          <w:sz w:val="22"/>
          <w:szCs w:val="22"/>
        </w:rPr>
      </w:pPr>
      <w:r w:rsidRPr="00A32A93">
        <w:rPr>
          <w:rFonts w:asciiTheme="minorHAnsi" w:hAnsiTheme="minorHAnsi"/>
          <w:sz w:val="22"/>
          <w:szCs w:val="22"/>
        </w:rPr>
        <w:t xml:space="preserve">Respond to communication from project leaders and scheme coordinators in timely fashion, over the summer and during term time. </w:t>
      </w:r>
    </w:p>
    <w:p w:rsidR="001F1084" w:rsidRDefault="001F1084" w:rsidP="007837F6">
      <w:pPr>
        <w:numPr>
          <w:ilvl w:val="0"/>
          <w:numId w:val="16"/>
        </w:numPr>
        <w:spacing w:before="0" w:after="240" w:line="240" w:lineRule="auto"/>
        <w:ind w:left="714" w:hanging="357"/>
        <w:rPr>
          <w:rFonts w:asciiTheme="minorHAnsi" w:hAnsiTheme="minorHAnsi"/>
          <w:sz w:val="22"/>
          <w:szCs w:val="22"/>
        </w:rPr>
      </w:pPr>
      <w:r>
        <w:rPr>
          <w:rFonts w:asciiTheme="minorHAnsi" w:hAnsiTheme="minorHAnsi"/>
          <w:sz w:val="22"/>
          <w:szCs w:val="22"/>
        </w:rPr>
        <w:t xml:space="preserve">Attend Research </w:t>
      </w:r>
      <w:r w:rsidR="003D505A">
        <w:rPr>
          <w:rFonts w:asciiTheme="minorHAnsi" w:hAnsiTheme="minorHAnsi"/>
          <w:sz w:val="22"/>
          <w:szCs w:val="22"/>
        </w:rPr>
        <w:t>Project</w:t>
      </w:r>
      <w:r>
        <w:rPr>
          <w:rFonts w:asciiTheme="minorHAnsi" w:hAnsiTheme="minorHAnsi"/>
          <w:sz w:val="22"/>
          <w:szCs w:val="22"/>
        </w:rPr>
        <w:t xml:space="preserve"> meetings </w:t>
      </w:r>
      <w:r w:rsidR="00A731FE">
        <w:rPr>
          <w:rFonts w:asciiTheme="minorHAnsi" w:hAnsiTheme="minorHAnsi"/>
          <w:sz w:val="22"/>
          <w:szCs w:val="22"/>
        </w:rPr>
        <w:t xml:space="preserve">with the project supervisor </w:t>
      </w:r>
      <w:r>
        <w:rPr>
          <w:rFonts w:asciiTheme="minorHAnsi" w:hAnsiTheme="minorHAnsi"/>
          <w:sz w:val="22"/>
          <w:szCs w:val="22"/>
        </w:rPr>
        <w:t xml:space="preserve">at the start, middle and end of </w:t>
      </w:r>
      <w:r w:rsidR="00A731FE">
        <w:rPr>
          <w:rFonts w:asciiTheme="minorHAnsi" w:hAnsiTheme="minorHAnsi"/>
          <w:sz w:val="22"/>
          <w:szCs w:val="22"/>
        </w:rPr>
        <w:t>each of the two r</w:t>
      </w:r>
      <w:r>
        <w:rPr>
          <w:rFonts w:asciiTheme="minorHAnsi" w:hAnsiTheme="minorHAnsi"/>
          <w:sz w:val="22"/>
          <w:szCs w:val="22"/>
        </w:rPr>
        <w:t xml:space="preserve">esearch </w:t>
      </w:r>
      <w:r w:rsidR="00A731FE">
        <w:rPr>
          <w:rFonts w:asciiTheme="minorHAnsi" w:hAnsiTheme="minorHAnsi"/>
          <w:sz w:val="22"/>
          <w:szCs w:val="22"/>
        </w:rPr>
        <w:t>periods</w:t>
      </w:r>
      <w:r>
        <w:rPr>
          <w:rFonts w:asciiTheme="minorHAnsi" w:hAnsiTheme="minorHAnsi"/>
          <w:sz w:val="22"/>
          <w:szCs w:val="22"/>
        </w:rPr>
        <w:t>.</w:t>
      </w:r>
    </w:p>
    <w:p w:rsidR="001F1084" w:rsidRDefault="003D505A" w:rsidP="007837F6">
      <w:pPr>
        <w:numPr>
          <w:ilvl w:val="0"/>
          <w:numId w:val="16"/>
        </w:numPr>
        <w:spacing w:before="0" w:after="240" w:line="240" w:lineRule="auto"/>
        <w:ind w:left="714" w:hanging="357"/>
        <w:rPr>
          <w:rFonts w:asciiTheme="minorHAnsi" w:hAnsiTheme="minorHAnsi"/>
          <w:sz w:val="22"/>
          <w:szCs w:val="22"/>
        </w:rPr>
      </w:pPr>
      <w:r>
        <w:rPr>
          <w:rFonts w:asciiTheme="minorHAnsi" w:hAnsiTheme="minorHAnsi"/>
          <w:sz w:val="22"/>
          <w:szCs w:val="22"/>
        </w:rPr>
        <w:t>R</w:t>
      </w:r>
      <w:r w:rsidR="00510F0B" w:rsidRPr="001F1084">
        <w:rPr>
          <w:rFonts w:asciiTheme="minorHAnsi" w:hAnsiTheme="minorHAnsi"/>
          <w:sz w:val="22"/>
          <w:szCs w:val="22"/>
        </w:rPr>
        <w:t xml:space="preserve">eport on progress </w:t>
      </w:r>
      <w:r w:rsidR="001F1084" w:rsidRPr="001F1084">
        <w:rPr>
          <w:rFonts w:asciiTheme="minorHAnsi" w:hAnsiTheme="minorHAnsi"/>
          <w:sz w:val="22"/>
          <w:szCs w:val="22"/>
        </w:rPr>
        <w:t xml:space="preserve">weekly during the summer Research Project.  </w:t>
      </w:r>
    </w:p>
    <w:p w:rsidR="00C57AC0" w:rsidRPr="00510F0B" w:rsidRDefault="00C57AC0" w:rsidP="007837F6">
      <w:pPr>
        <w:numPr>
          <w:ilvl w:val="0"/>
          <w:numId w:val="16"/>
        </w:numPr>
        <w:spacing w:before="0" w:after="240" w:line="240" w:lineRule="auto"/>
        <w:ind w:left="714" w:hanging="357"/>
        <w:rPr>
          <w:rFonts w:asciiTheme="minorHAnsi" w:hAnsiTheme="minorHAnsi"/>
          <w:sz w:val="22"/>
          <w:szCs w:val="22"/>
        </w:rPr>
      </w:pPr>
      <w:r w:rsidRPr="00510F0B">
        <w:rPr>
          <w:rFonts w:asciiTheme="minorHAnsi" w:hAnsiTheme="minorHAnsi"/>
          <w:sz w:val="22"/>
          <w:szCs w:val="22"/>
        </w:rPr>
        <w:t xml:space="preserve">Provide a Project Report at the end of each period of </w:t>
      </w:r>
      <w:r>
        <w:rPr>
          <w:rFonts w:asciiTheme="minorHAnsi" w:hAnsiTheme="minorHAnsi"/>
          <w:sz w:val="22"/>
          <w:szCs w:val="22"/>
        </w:rPr>
        <w:t xml:space="preserve">research </w:t>
      </w:r>
      <w:r w:rsidRPr="00510F0B">
        <w:rPr>
          <w:rFonts w:asciiTheme="minorHAnsi" w:hAnsiTheme="minorHAnsi"/>
          <w:sz w:val="22"/>
          <w:szCs w:val="22"/>
        </w:rPr>
        <w:t>work</w:t>
      </w:r>
      <w:r>
        <w:rPr>
          <w:rFonts w:asciiTheme="minorHAnsi" w:hAnsiTheme="minorHAnsi"/>
          <w:sz w:val="22"/>
          <w:szCs w:val="22"/>
        </w:rPr>
        <w:t xml:space="preserve"> by the 20</w:t>
      </w:r>
      <w:r w:rsidRPr="002D7549">
        <w:rPr>
          <w:rFonts w:asciiTheme="minorHAnsi" w:hAnsiTheme="minorHAnsi"/>
          <w:sz w:val="22"/>
          <w:szCs w:val="22"/>
          <w:vertAlign w:val="superscript"/>
        </w:rPr>
        <w:t>th</w:t>
      </w:r>
      <w:r>
        <w:rPr>
          <w:rFonts w:asciiTheme="minorHAnsi" w:hAnsiTheme="minorHAnsi"/>
          <w:sz w:val="22"/>
          <w:szCs w:val="22"/>
        </w:rPr>
        <w:t xml:space="preserve"> September</w:t>
      </w:r>
      <w:r w:rsidRPr="00510F0B">
        <w:rPr>
          <w:rFonts w:asciiTheme="minorHAnsi" w:hAnsiTheme="minorHAnsi"/>
          <w:sz w:val="22"/>
          <w:szCs w:val="22"/>
        </w:rPr>
        <w:t>; the structure of the report is to be agreed with the project supervisor, but will include reflections on progress towards meeting the project outcomes and the development of leadership skills.</w:t>
      </w:r>
      <w:r>
        <w:rPr>
          <w:rFonts w:asciiTheme="minorHAnsi" w:hAnsiTheme="minorHAnsi"/>
          <w:sz w:val="22"/>
          <w:szCs w:val="22"/>
        </w:rPr>
        <w:t xml:space="preserve">  A</w:t>
      </w:r>
      <w:r w:rsidRPr="00510F0B">
        <w:rPr>
          <w:rFonts w:asciiTheme="minorHAnsi" w:hAnsiTheme="minorHAnsi"/>
          <w:sz w:val="22"/>
          <w:szCs w:val="22"/>
        </w:rPr>
        <w:t xml:space="preserve"> </w:t>
      </w:r>
      <w:r>
        <w:rPr>
          <w:rFonts w:asciiTheme="minorHAnsi" w:hAnsiTheme="minorHAnsi"/>
          <w:sz w:val="22"/>
          <w:szCs w:val="22"/>
        </w:rPr>
        <w:t>report pro-forma</w:t>
      </w:r>
      <w:r w:rsidRPr="00510F0B">
        <w:rPr>
          <w:rFonts w:asciiTheme="minorHAnsi" w:hAnsiTheme="minorHAnsi"/>
          <w:sz w:val="22"/>
          <w:szCs w:val="22"/>
        </w:rPr>
        <w:t xml:space="preserve"> is attached as Annex 2</w:t>
      </w:r>
      <w:r w:rsidR="00EC70D8">
        <w:rPr>
          <w:rFonts w:asciiTheme="minorHAnsi" w:hAnsiTheme="minorHAnsi"/>
          <w:sz w:val="22"/>
          <w:szCs w:val="22"/>
        </w:rPr>
        <w:t>e</w:t>
      </w:r>
      <w:r>
        <w:rPr>
          <w:rFonts w:asciiTheme="minorHAnsi" w:hAnsiTheme="minorHAnsi"/>
          <w:sz w:val="22"/>
          <w:szCs w:val="22"/>
        </w:rPr>
        <w:t xml:space="preserve">, page </w:t>
      </w:r>
      <w:r w:rsidR="00EC70D8">
        <w:rPr>
          <w:rFonts w:asciiTheme="minorHAnsi" w:hAnsiTheme="minorHAnsi"/>
          <w:sz w:val="22"/>
          <w:szCs w:val="22"/>
        </w:rPr>
        <w:t>1</w:t>
      </w:r>
      <w:r w:rsidR="00534FCD">
        <w:rPr>
          <w:rFonts w:asciiTheme="minorHAnsi" w:hAnsiTheme="minorHAnsi"/>
          <w:sz w:val="22"/>
          <w:szCs w:val="22"/>
        </w:rPr>
        <w:t>4</w:t>
      </w:r>
      <w:r>
        <w:rPr>
          <w:rFonts w:asciiTheme="minorHAnsi" w:hAnsiTheme="minorHAnsi"/>
          <w:sz w:val="22"/>
          <w:szCs w:val="22"/>
        </w:rPr>
        <w:t>.</w:t>
      </w:r>
      <w:r w:rsidR="00EC70D8">
        <w:rPr>
          <w:rFonts w:asciiTheme="minorHAnsi" w:hAnsiTheme="minorHAnsi"/>
          <w:sz w:val="22"/>
          <w:szCs w:val="22"/>
        </w:rPr>
        <w:t xml:space="preserve">  </w:t>
      </w:r>
      <w:r>
        <w:rPr>
          <w:rFonts w:asciiTheme="minorHAnsi" w:hAnsiTheme="minorHAnsi"/>
          <w:sz w:val="22"/>
          <w:szCs w:val="22"/>
        </w:rPr>
        <w:t>This report to be signed-off by the project supervisor, and emailed to the Scholarship Administrator.</w:t>
      </w:r>
    </w:p>
    <w:p w:rsidR="00510F0B" w:rsidRPr="001F1084" w:rsidRDefault="00C57AC0" w:rsidP="007837F6">
      <w:pPr>
        <w:numPr>
          <w:ilvl w:val="0"/>
          <w:numId w:val="16"/>
        </w:numPr>
        <w:spacing w:before="0" w:after="240" w:line="240" w:lineRule="auto"/>
        <w:ind w:left="714" w:hanging="357"/>
        <w:rPr>
          <w:rFonts w:asciiTheme="minorHAnsi" w:hAnsiTheme="minorHAnsi"/>
          <w:sz w:val="22"/>
          <w:szCs w:val="22"/>
        </w:rPr>
      </w:pPr>
      <w:r>
        <w:rPr>
          <w:rFonts w:asciiTheme="minorHAnsi" w:hAnsiTheme="minorHAnsi"/>
          <w:sz w:val="22"/>
          <w:szCs w:val="22"/>
        </w:rPr>
        <w:t xml:space="preserve">Provide </w:t>
      </w:r>
      <w:r w:rsidR="00510F0B" w:rsidRPr="001F1084">
        <w:rPr>
          <w:rFonts w:asciiTheme="minorHAnsi" w:hAnsiTheme="minorHAnsi"/>
          <w:sz w:val="22"/>
          <w:szCs w:val="22"/>
        </w:rPr>
        <w:t>a thank you letter to their alumni donor</w:t>
      </w:r>
      <w:r w:rsidR="00BA7C6D">
        <w:rPr>
          <w:rFonts w:asciiTheme="minorHAnsi" w:hAnsiTheme="minorHAnsi"/>
          <w:sz w:val="22"/>
          <w:szCs w:val="22"/>
        </w:rPr>
        <w:t>s</w:t>
      </w:r>
      <w:r w:rsidR="00510F0B" w:rsidRPr="001F1084">
        <w:rPr>
          <w:rFonts w:asciiTheme="minorHAnsi" w:hAnsiTheme="minorHAnsi"/>
          <w:sz w:val="22"/>
          <w:szCs w:val="22"/>
        </w:rPr>
        <w:t xml:space="preserve">. </w:t>
      </w:r>
      <w:r w:rsidR="001F1084">
        <w:rPr>
          <w:rFonts w:asciiTheme="minorHAnsi" w:hAnsiTheme="minorHAnsi"/>
          <w:sz w:val="22"/>
          <w:szCs w:val="22"/>
        </w:rPr>
        <w:t xml:space="preserve"> </w:t>
      </w:r>
      <w:r w:rsidR="00510F0B" w:rsidRPr="001F1084">
        <w:rPr>
          <w:rFonts w:asciiTheme="minorHAnsi" w:hAnsiTheme="minorHAnsi"/>
          <w:sz w:val="22"/>
          <w:szCs w:val="22"/>
        </w:rPr>
        <w:t xml:space="preserve">This letter should be </w:t>
      </w:r>
      <w:r w:rsidR="00A731FE">
        <w:rPr>
          <w:rFonts w:asciiTheme="minorHAnsi" w:hAnsiTheme="minorHAnsi"/>
          <w:sz w:val="22"/>
          <w:szCs w:val="22"/>
        </w:rPr>
        <w:t xml:space="preserve">emailed, no later than </w:t>
      </w:r>
      <w:r w:rsidR="002D7549">
        <w:rPr>
          <w:rFonts w:asciiTheme="minorHAnsi" w:hAnsiTheme="minorHAnsi"/>
          <w:sz w:val="22"/>
          <w:szCs w:val="22"/>
        </w:rPr>
        <w:t>20</w:t>
      </w:r>
      <w:r w:rsidR="002D7549" w:rsidRPr="002D7549">
        <w:rPr>
          <w:rFonts w:asciiTheme="minorHAnsi" w:hAnsiTheme="minorHAnsi"/>
          <w:sz w:val="22"/>
          <w:szCs w:val="22"/>
          <w:vertAlign w:val="superscript"/>
        </w:rPr>
        <w:t>th</w:t>
      </w:r>
      <w:r>
        <w:rPr>
          <w:rFonts w:asciiTheme="minorHAnsi" w:hAnsiTheme="minorHAnsi"/>
          <w:sz w:val="22"/>
          <w:szCs w:val="22"/>
        </w:rPr>
        <w:t xml:space="preserve"> </w:t>
      </w:r>
      <w:r w:rsidR="00A731FE">
        <w:rPr>
          <w:rFonts w:asciiTheme="minorHAnsi" w:hAnsiTheme="minorHAnsi"/>
          <w:sz w:val="22"/>
          <w:szCs w:val="22"/>
        </w:rPr>
        <w:t xml:space="preserve">September, </w:t>
      </w:r>
      <w:r w:rsidR="00510F0B" w:rsidRPr="001F1084">
        <w:rPr>
          <w:rFonts w:asciiTheme="minorHAnsi" w:hAnsiTheme="minorHAnsi"/>
          <w:sz w:val="22"/>
          <w:szCs w:val="22"/>
        </w:rPr>
        <w:t>to your Scholarship Administrator, who will the</w:t>
      </w:r>
      <w:r w:rsidR="00A731FE">
        <w:rPr>
          <w:rFonts w:asciiTheme="minorHAnsi" w:hAnsiTheme="minorHAnsi"/>
          <w:sz w:val="22"/>
          <w:szCs w:val="22"/>
        </w:rPr>
        <w:t xml:space="preserve">n forward to the Alumni Office for presentation to the Scholarship donor.  </w:t>
      </w:r>
      <w:r>
        <w:rPr>
          <w:rFonts w:asciiTheme="minorHAnsi" w:hAnsiTheme="minorHAnsi"/>
          <w:sz w:val="22"/>
          <w:szCs w:val="22"/>
        </w:rPr>
        <w:t xml:space="preserve">Guidelines and </w:t>
      </w:r>
      <w:r w:rsidR="001F1084" w:rsidRPr="00510F0B">
        <w:rPr>
          <w:rFonts w:asciiTheme="minorHAnsi" w:hAnsiTheme="minorHAnsi"/>
          <w:sz w:val="22"/>
          <w:szCs w:val="22"/>
        </w:rPr>
        <w:t>example letter</w:t>
      </w:r>
      <w:r>
        <w:rPr>
          <w:rFonts w:asciiTheme="minorHAnsi" w:hAnsiTheme="minorHAnsi"/>
          <w:sz w:val="22"/>
          <w:szCs w:val="22"/>
        </w:rPr>
        <w:t>s</w:t>
      </w:r>
      <w:r w:rsidR="001F1084" w:rsidRPr="00510F0B">
        <w:rPr>
          <w:rFonts w:asciiTheme="minorHAnsi" w:hAnsiTheme="minorHAnsi"/>
          <w:sz w:val="22"/>
          <w:szCs w:val="22"/>
        </w:rPr>
        <w:t xml:space="preserve"> </w:t>
      </w:r>
      <w:r>
        <w:rPr>
          <w:rFonts w:asciiTheme="minorHAnsi" w:hAnsiTheme="minorHAnsi"/>
          <w:sz w:val="22"/>
          <w:szCs w:val="22"/>
        </w:rPr>
        <w:t xml:space="preserve">are provided in </w:t>
      </w:r>
      <w:r w:rsidR="001F1084" w:rsidRPr="00510F0B">
        <w:rPr>
          <w:rFonts w:asciiTheme="minorHAnsi" w:hAnsiTheme="minorHAnsi"/>
          <w:sz w:val="22"/>
          <w:szCs w:val="22"/>
        </w:rPr>
        <w:t>Annex 2</w:t>
      </w:r>
      <w:r w:rsidR="00EC70D8">
        <w:rPr>
          <w:rFonts w:asciiTheme="minorHAnsi" w:hAnsiTheme="minorHAnsi"/>
          <w:sz w:val="22"/>
          <w:szCs w:val="22"/>
        </w:rPr>
        <w:t>d</w:t>
      </w:r>
      <w:r w:rsidR="001F1084">
        <w:rPr>
          <w:rFonts w:asciiTheme="minorHAnsi" w:hAnsiTheme="minorHAnsi"/>
          <w:sz w:val="22"/>
          <w:szCs w:val="22"/>
        </w:rPr>
        <w:t xml:space="preserve">, page </w:t>
      </w:r>
      <w:r w:rsidR="00EC70D8">
        <w:rPr>
          <w:rFonts w:asciiTheme="minorHAnsi" w:hAnsiTheme="minorHAnsi"/>
          <w:sz w:val="22"/>
          <w:szCs w:val="22"/>
        </w:rPr>
        <w:t>1</w:t>
      </w:r>
      <w:r w:rsidR="00534FCD">
        <w:rPr>
          <w:rFonts w:asciiTheme="minorHAnsi" w:hAnsiTheme="minorHAnsi"/>
          <w:sz w:val="22"/>
          <w:szCs w:val="22"/>
        </w:rPr>
        <w:t>1</w:t>
      </w:r>
      <w:r w:rsidR="002D7549">
        <w:rPr>
          <w:rFonts w:asciiTheme="minorHAnsi" w:hAnsiTheme="minorHAnsi"/>
          <w:sz w:val="22"/>
          <w:szCs w:val="22"/>
        </w:rPr>
        <w:t>.</w:t>
      </w:r>
    </w:p>
    <w:p w:rsidR="00047AE3" w:rsidRPr="00510F0B" w:rsidRDefault="00047AE3" w:rsidP="007837F6">
      <w:pPr>
        <w:numPr>
          <w:ilvl w:val="0"/>
          <w:numId w:val="16"/>
        </w:numPr>
        <w:spacing w:before="0" w:after="240" w:line="240" w:lineRule="auto"/>
        <w:ind w:left="714" w:hanging="357"/>
        <w:rPr>
          <w:rFonts w:asciiTheme="minorHAnsi" w:hAnsiTheme="minorHAnsi"/>
          <w:sz w:val="22"/>
          <w:szCs w:val="22"/>
        </w:rPr>
      </w:pPr>
      <w:r>
        <w:rPr>
          <w:rFonts w:asciiTheme="minorHAnsi" w:hAnsiTheme="minorHAnsi"/>
          <w:sz w:val="22"/>
          <w:szCs w:val="22"/>
        </w:rPr>
        <w:t>A</w:t>
      </w:r>
      <w:r w:rsidRPr="00A32A93">
        <w:rPr>
          <w:rFonts w:asciiTheme="minorHAnsi" w:hAnsiTheme="minorHAnsi"/>
          <w:sz w:val="22"/>
          <w:szCs w:val="22"/>
        </w:rPr>
        <w:t>ttend the Alumni Donors reception</w:t>
      </w:r>
      <w:r w:rsidR="001F1084">
        <w:rPr>
          <w:rFonts w:asciiTheme="minorHAnsi" w:hAnsiTheme="minorHAnsi"/>
          <w:sz w:val="22"/>
          <w:szCs w:val="22"/>
        </w:rPr>
        <w:t xml:space="preserve"> in December of each year of the Scholarship.</w:t>
      </w:r>
    </w:p>
    <w:p w:rsidR="00EF70F7" w:rsidRDefault="00A32A93" w:rsidP="007837F6">
      <w:pPr>
        <w:numPr>
          <w:ilvl w:val="0"/>
          <w:numId w:val="16"/>
        </w:numPr>
        <w:spacing w:before="0" w:after="240" w:line="240" w:lineRule="auto"/>
        <w:ind w:left="714" w:hanging="357"/>
        <w:rPr>
          <w:rFonts w:asciiTheme="minorHAnsi" w:hAnsiTheme="minorHAnsi"/>
          <w:sz w:val="22"/>
          <w:szCs w:val="22"/>
        </w:rPr>
      </w:pPr>
      <w:r w:rsidRPr="00510F0B">
        <w:rPr>
          <w:rFonts w:asciiTheme="minorHAnsi" w:hAnsiTheme="minorHAnsi"/>
          <w:sz w:val="22"/>
          <w:szCs w:val="22"/>
        </w:rPr>
        <w:t>Participat</w:t>
      </w:r>
      <w:r w:rsidR="00047AE3" w:rsidRPr="00510F0B">
        <w:rPr>
          <w:rFonts w:asciiTheme="minorHAnsi" w:hAnsiTheme="minorHAnsi"/>
          <w:sz w:val="22"/>
          <w:szCs w:val="22"/>
        </w:rPr>
        <w:t>e</w:t>
      </w:r>
      <w:r w:rsidRPr="00510F0B">
        <w:rPr>
          <w:rFonts w:asciiTheme="minorHAnsi" w:hAnsiTheme="minorHAnsi"/>
          <w:sz w:val="22"/>
          <w:szCs w:val="22"/>
        </w:rPr>
        <w:t xml:space="preserve"> in ambassadorial work as requested</w:t>
      </w:r>
      <w:r w:rsidR="00EF70F7">
        <w:rPr>
          <w:rFonts w:asciiTheme="minorHAnsi" w:hAnsiTheme="minorHAnsi"/>
          <w:sz w:val="22"/>
          <w:szCs w:val="22"/>
        </w:rPr>
        <w:t>:</w:t>
      </w:r>
    </w:p>
    <w:p w:rsidR="00EF70F7" w:rsidRDefault="00A32A93" w:rsidP="007837F6">
      <w:pPr>
        <w:numPr>
          <w:ilvl w:val="1"/>
          <w:numId w:val="16"/>
        </w:numPr>
        <w:spacing w:before="0" w:after="240" w:line="240" w:lineRule="auto"/>
        <w:rPr>
          <w:rFonts w:asciiTheme="minorHAnsi" w:hAnsiTheme="minorHAnsi"/>
          <w:sz w:val="22"/>
          <w:szCs w:val="22"/>
        </w:rPr>
      </w:pPr>
      <w:r w:rsidRPr="00510F0B">
        <w:rPr>
          <w:rFonts w:asciiTheme="minorHAnsi" w:hAnsiTheme="minorHAnsi"/>
          <w:sz w:val="22"/>
          <w:szCs w:val="22"/>
        </w:rPr>
        <w:t>by the School in support of their recruitment, student education and research activities.</w:t>
      </w:r>
      <w:r w:rsidR="00510F0B">
        <w:rPr>
          <w:rFonts w:asciiTheme="minorHAnsi" w:hAnsiTheme="minorHAnsi"/>
          <w:sz w:val="22"/>
          <w:szCs w:val="22"/>
        </w:rPr>
        <w:t xml:space="preserve">  </w:t>
      </w:r>
      <w:r w:rsidRPr="00510F0B">
        <w:rPr>
          <w:rFonts w:asciiTheme="minorHAnsi" w:hAnsiTheme="minorHAnsi"/>
          <w:sz w:val="22"/>
          <w:szCs w:val="22"/>
        </w:rPr>
        <w:t>This will be organised so as not to clash with the Scholars academic workload.</w:t>
      </w:r>
    </w:p>
    <w:p w:rsidR="00EF70F7" w:rsidRDefault="00A32A93" w:rsidP="007837F6">
      <w:pPr>
        <w:numPr>
          <w:ilvl w:val="1"/>
          <w:numId w:val="16"/>
        </w:numPr>
        <w:spacing w:before="0" w:after="240" w:line="240" w:lineRule="auto"/>
        <w:rPr>
          <w:rFonts w:asciiTheme="minorHAnsi" w:hAnsiTheme="minorHAnsi"/>
          <w:sz w:val="22"/>
          <w:szCs w:val="22"/>
        </w:rPr>
      </w:pPr>
      <w:r w:rsidRPr="00EF70F7">
        <w:rPr>
          <w:rFonts w:asciiTheme="minorHAnsi" w:hAnsiTheme="minorHAnsi"/>
          <w:sz w:val="22"/>
          <w:szCs w:val="22"/>
        </w:rPr>
        <w:t xml:space="preserve">by the Alumni Office in support of the ongoing relationship with potential donors, and in particular the Scheme Donor.  </w:t>
      </w:r>
    </w:p>
    <w:p w:rsidR="00047AE3" w:rsidRPr="00EF70F7" w:rsidRDefault="00A32A93" w:rsidP="00EF70F7">
      <w:pPr>
        <w:spacing w:before="0" w:after="240" w:line="240" w:lineRule="auto"/>
        <w:ind w:left="714"/>
        <w:rPr>
          <w:rFonts w:asciiTheme="minorHAnsi" w:hAnsiTheme="minorHAnsi"/>
          <w:sz w:val="22"/>
          <w:szCs w:val="22"/>
        </w:rPr>
      </w:pPr>
      <w:r w:rsidRPr="003F3A36">
        <w:rPr>
          <w:rFonts w:asciiTheme="minorHAnsi" w:hAnsiTheme="minorHAnsi"/>
          <w:sz w:val="22"/>
          <w:szCs w:val="22"/>
        </w:rPr>
        <w:t xml:space="preserve">This </w:t>
      </w:r>
      <w:r w:rsidR="00EF70F7" w:rsidRPr="003F3A36">
        <w:rPr>
          <w:rFonts w:asciiTheme="minorHAnsi" w:hAnsiTheme="minorHAnsi"/>
          <w:sz w:val="22"/>
          <w:szCs w:val="22"/>
        </w:rPr>
        <w:t xml:space="preserve">work will be </w:t>
      </w:r>
      <w:r w:rsidRPr="003F3A36">
        <w:rPr>
          <w:rFonts w:asciiTheme="minorHAnsi" w:hAnsiTheme="minorHAnsi"/>
          <w:sz w:val="22"/>
          <w:szCs w:val="22"/>
        </w:rPr>
        <w:t>will be organised so as not to clash with</w:t>
      </w:r>
      <w:r w:rsidR="00EF70F7" w:rsidRPr="003F3A36">
        <w:rPr>
          <w:rFonts w:asciiTheme="minorHAnsi" w:hAnsiTheme="minorHAnsi"/>
          <w:sz w:val="22"/>
          <w:szCs w:val="22"/>
        </w:rPr>
        <w:t xml:space="preserve"> the Scholars academic workload and </w:t>
      </w:r>
      <w:r w:rsidR="003F3A36" w:rsidRPr="003F3A36">
        <w:rPr>
          <w:rFonts w:asciiTheme="minorHAnsi" w:hAnsiTheme="minorHAnsi"/>
          <w:sz w:val="22"/>
          <w:szCs w:val="22"/>
        </w:rPr>
        <w:t xml:space="preserve">will </w:t>
      </w:r>
      <w:r w:rsidR="00EF70F7" w:rsidRPr="003F3A36">
        <w:rPr>
          <w:rFonts w:asciiTheme="minorHAnsi" w:hAnsiTheme="minorHAnsi"/>
          <w:sz w:val="22"/>
          <w:szCs w:val="22"/>
        </w:rPr>
        <w:t xml:space="preserve">be </w:t>
      </w:r>
      <w:r w:rsidR="003F3A36" w:rsidRPr="003F3A36">
        <w:rPr>
          <w:rFonts w:asciiTheme="minorHAnsi" w:hAnsiTheme="minorHAnsi"/>
          <w:sz w:val="22"/>
          <w:szCs w:val="22"/>
        </w:rPr>
        <w:t xml:space="preserve">up to a maximum </w:t>
      </w:r>
      <w:r w:rsidR="00BA7C6D">
        <w:rPr>
          <w:rFonts w:asciiTheme="minorHAnsi" w:hAnsiTheme="minorHAnsi"/>
          <w:sz w:val="22"/>
          <w:szCs w:val="22"/>
        </w:rPr>
        <w:t xml:space="preserve">total </w:t>
      </w:r>
      <w:r w:rsidR="00187E30" w:rsidRPr="00187E30">
        <w:rPr>
          <w:rFonts w:asciiTheme="minorHAnsi" w:hAnsiTheme="minorHAnsi"/>
          <w:sz w:val="22"/>
          <w:szCs w:val="22"/>
        </w:rPr>
        <w:t>of 156</w:t>
      </w:r>
      <w:r w:rsidR="003F3A36" w:rsidRPr="00187E30">
        <w:rPr>
          <w:rFonts w:asciiTheme="minorHAnsi" w:hAnsiTheme="minorHAnsi"/>
          <w:sz w:val="22"/>
          <w:szCs w:val="22"/>
        </w:rPr>
        <w:t xml:space="preserve"> </w:t>
      </w:r>
      <w:r w:rsidR="00EF70F7" w:rsidRPr="00187E30">
        <w:rPr>
          <w:rFonts w:asciiTheme="minorHAnsi" w:hAnsiTheme="minorHAnsi"/>
          <w:sz w:val="22"/>
          <w:szCs w:val="22"/>
        </w:rPr>
        <w:t>hours</w:t>
      </w:r>
      <w:r w:rsidR="004A2C39" w:rsidRPr="00187E30">
        <w:rPr>
          <w:rFonts w:asciiTheme="minorHAnsi" w:hAnsiTheme="minorHAnsi"/>
          <w:sz w:val="22"/>
          <w:szCs w:val="22"/>
        </w:rPr>
        <w:t xml:space="preserve"> </w:t>
      </w:r>
      <w:r w:rsidR="003F3A36" w:rsidRPr="00187E30">
        <w:rPr>
          <w:rFonts w:asciiTheme="minorHAnsi" w:hAnsiTheme="minorHAnsi"/>
          <w:sz w:val="22"/>
          <w:szCs w:val="22"/>
        </w:rPr>
        <w:t xml:space="preserve">across </w:t>
      </w:r>
      <w:r w:rsidR="00EF70F7" w:rsidRPr="00187E30">
        <w:rPr>
          <w:rFonts w:asciiTheme="minorHAnsi" w:hAnsiTheme="minorHAnsi"/>
          <w:sz w:val="22"/>
          <w:szCs w:val="22"/>
        </w:rPr>
        <w:t>years 2 and 3 of the Scholarship.</w:t>
      </w:r>
    </w:p>
    <w:p w:rsidR="00510F0B" w:rsidRDefault="00510F0B" w:rsidP="007837F6">
      <w:pPr>
        <w:numPr>
          <w:ilvl w:val="0"/>
          <w:numId w:val="16"/>
        </w:numPr>
        <w:spacing w:before="0" w:after="240" w:line="240" w:lineRule="auto"/>
        <w:ind w:left="714" w:hanging="357"/>
        <w:rPr>
          <w:rFonts w:asciiTheme="minorHAnsi" w:hAnsiTheme="minorHAnsi"/>
          <w:sz w:val="22"/>
          <w:szCs w:val="22"/>
        </w:rPr>
      </w:pPr>
      <w:r w:rsidRPr="00A32A93">
        <w:rPr>
          <w:rFonts w:asciiTheme="minorHAnsi" w:hAnsiTheme="minorHAnsi"/>
          <w:sz w:val="22"/>
          <w:szCs w:val="22"/>
        </w:rPr>
        <w:t xml:space="preserve">Contribute appropriate copy/materials for publicity proposes and to help promote the </w:t>
      </w:r>
      <w:r>
        <w:rPr>
          <w:rFonts w:asciiTheme="minorHAnsi" w:hAnsiTheme="minorHAnsi"/>
          <w:sz w:val="22"/>
          <w:szCs w:val="22"/>
        </w:rPr>
        <w:t xml:space="preserve">Scholarship </w:t>
      </w:r>
      <w:r w:rsidRPr="00A32A93">
        <w:rPr>
          <w:rFonts w:asciiTheme="minorHAnsi" w:hAnsiTheme="minorHAnsi"/>
          <w:sz w:val="22"/>
          <w:szCs w:val="22"/>
        </w:rPr>
        <w:t>scheme</w:t>
      </w:r>
      <w:r>
        <w:rPr>
          <w:rFonts w:asciiTheme="minorHAnsi" w:hAnsiTheme="minorHAnsi"/>
          <w:sz w:val="22"/>
          <w:szCs w:val="22"/>
        </w:rPr>
        <w:t>.</w:t>
      </w:r>
    </w:p>
    <w:p w:rsidR="001F1084" w:rsidRDefault="001F1084">
      <w:pPr>
        <w:spacing w:before="0" w:after="200"/>
        <w:rPr>
          <w:rFonts w:asciiTheme="minorHAnsi" w:hAnsiTheme="minorHAnsi"/>
          <w:b/>
          <w:sz w:val="28"/>
        </w:rPr>
      </w:pPr>
      <w:r>
        <w:rPr>
          <w:rFonts w:asciiTheme="minorHAnsi" w:hAnsiTheme="minorHAnsi"/>
          <w:b/>
          <w:sz w:val="28"/>
        </w:rPr>
        <w:br w:type="page"/>
      </w:r>
    </w:p>
    <w:p w:rsidR="00D42DB4" w:rsidRPr="007F054A" w:rsidRDefault="00D42DB4" w:rsidP="00A74516">
      <w:pPr>
        <w:pStyle w:val="Heading2"/>
      </w:pPr>
      <w:bookmarkStart w:id="5" w:name="_Toc415491012"/>
      <w:r w:rsidRPr="00FE3041">
        <w:lastRenderedPageBreak/>
        <w:t>Annex 2</w:t>
      </w:r>
      <w:r>
        <w:t xml:space="preserve">a:  </w:t>
      </w:r>
      <w:r w:rsidRPr="00CB7EC9">
        <w:t xml:space="preserve">The Scholar Network </w:t>
      </w:r>
      <w:r w:rsidRPr="007F054A">
        <w:t>and being a Scholarship Ambassador</w:t>
      </w:r>
      <w:bookmarkEnd w:id="5"/>
    </w:p>
    <w:p w:rsidR="00D42DB4" w:rsidRPr="009270FA" w:rsidRDefault="00D42DB4" w:rsidP="00D42DB4">
      <w:pPr>
        <w:autoSpaceDE w:val="0"/>
        <w:autoSpaceDN w:val="0"/>
        <w:adjustRightInd w:val="0"/>
        <w:spacing w:line="240" w:lineRule="auto"/>
        <w:rPr>
          <w:sz w:val="22"/>
        </w:rPr>
      </w:pPr>
      <w:r w:rsidRPr="009270FA">
        <w:rPr>
          <w:sz w:val="22"/>
        </w:rPr>
        <w:t xml:space="preserve">Undergraduate Research and Leadership Scholarships are funded by donations from former student or other donors to the University.  It is important we report back to these donors about the difference their gifts have made and scholars are in a unique position to help do this by attending events, meeting donors and influential alumni to tell them about the benefits of their personal scholarship experience. </w:t>
      </w:r>
    </w:p>
    <w:p w:rsidR="00D42DB4" w:rsidRPr="009270FA" w:rsidRDefault="00D42DB4" w:rsidP="00D42DB4">
      <w:pPr>
        <w:autoSpaceDE w:val="0"/>
        <w:autoSpaceDN w:val="0"/>
        <w:adjustRightInd w:val="0"/>
        <w:spacing w:line="240" w:lineRule="auto"/>
        <w:rPr>
          <w:sz w:val="22"/>
        </w:rPr>
      </w:pPr>
      <w:r w:rsidRPr="009270FA">
        <w:rPr>
          <w:sz w:val="22"/>
        </w:rPr>
        <w:t xml:space="preserve">The Alumni and Development Team provide valuable training to help scholars do this effectively, which also gives scholars new skills to take with them beyond their time at University and use in their career.  Attending the training and using the skills in meetings and events with donors make scholars ‘Scholarship Ambassadors’ helping the University to secure more support for future Scholarships.  </w:t>
      </w:r>
    </w:p>
    <w:p w:rsidR="00D42DB4" w:rsidRPr="007F054A" w:rsidRDefault="00D42DB4" w:rsidP="00D42DB4">
      <w:pPr>
        <w:autoSpaceDE w:val="0"/>
        <w:autoSpaceDN w:val="0"/>
        <w:adjustRightInd w:val="0"/>
        <w:spacing w:line="240" w:lineRule="auto"/>
      </w:pPr>
    </w:p>
    <w:p w:rsidR="00D42DB4" w:rsidRPr="007F054A" w:rsidRDefault="00D42DB4" w:rsidP="00D42DB4">
      <w:pPr>
        <w:autoSpaceDE w:val="0"/>
        <w:autoSpaceDN w:val="0"/>
        <w:adjustRightInd w:val="0"/>
        <w:spacing w:line="240" w:lineRule="auto"/>
        <w:rPr>
          <w:b/>
          <w:bCs/>
          <w:u w:val="single"/>
        </w:rPr>
      </w:pPr>
      <w:r w:rsidRPr="007F054A">
        <w:rPr>
          <w:b/>
          <w:bCs/>
          <w:u w:val="single"/>
        </w:rPr>
        <w:t>Typical training offered to Scholars in the Scholar Network</w:t>
      </w:r>
    </w:p>
    <w:p w:rsidR="00D42DB4" w:rsidRPr="009270FA" w:rsidRDefault="00D42DB4" w:rsidP="00D42DB4">
      <w:pPr>
        <w:pStyle w:val="ListParagraph"/>
        <w:numPr>
          <w:ilvl w:val="0"/>
          <w:numId w:val="8"/>
        </w:numPr>
        <w:autoSpaceDE w:val="0"/>
        <w:autoSpaceDN w:val="0"/>
        <w:adjustRightInd w:val="0"/>
        <w:spacing w:line="240" w:lineRule="auto"/>
        <w:rPr>
          <w:sz w:val="22"/>
        </w:rPr>
      </w:pPr>
      <w:r w:rsidRPr="009270FA">
        <w:rPr>
          <w:b/>
          <w:bCs/>
          <w:sz w:val="22"/>
        </w:rPr>
        <w:t xml:space="preserve">Events training: </w:t>
      </w:r>
      <w:r w:rsidRPr="009270FA">
        <w:rPr>
          <w:sz w:val="22"/>
        </w:rPr>
        <w:t>Covering networking skills, etiquette when meeting your donor, talks from experienced scholars and other topics invaluable for your Scholarship Ambassador role and your CV.</w:t>
      </w:r>
    </w:p>
    <w:p w:rsidR="00D42DB4" w:rsidRPr="009270FA" w:rsidRDefault="00D42DB4" w:rsidP="00D42DB4">
      <w:pPr>
        <w:pStyle w:val="ListParagraph"/>
        <w:numPr>
          <w:ilvl w:val="0"/>
          <w:numId w:val="8"/>
        </w:numPr>
        <w:autoSpaceDE w:val="0"/>
        <w:autoSpaceDN w:val="0"/>
        <w:adjustRightInd w:val="0"/>
        <w:spacing w:line="240" w:lineRule="auto"/>
        <w:rPr>
          <w:sz w:val="22"/>
        </w:rPr>
      </w:pPr>
      <w:r w:rsidRPr="009270FA">
        <w:rPr>
          <w:b/>
          <w:bCs/>
          <w:sz w:val="22"/>
        </w:rPr>
        <w:t xml:space="preserve">Recruitment skills: </w:t>
      </w:r>
      <w:r w:rsidRPr="009270FA">
        <w:rPr>
          <w:sz w:val="22"/>
        </w:rPr>
        <w:t>CV, interview, assessment centres, how to make the most of your Scholar Network experience.</w:t>
      </w:r>
    </w:p>
    <w:p w:rsidR="00D42DB4" w:rsidRPr="009270FA" w:rsidRDefault="00D42DB4" w:rsidP="00D42DB4">
      <w:pPr>
        <w:pStyle w:val="ListParagraph"/>
        <w:numPr>
          <w:ilvl w:val="0"/>
          <w:numId w:val="8"/>
        </w:numPr>
        <w:autoSpaceDE w:val="0"/>
        <w:autoSpaceDN w:val="0"/>
        <w:adjustRightInd w:val="0"/>
        <w:spacing w:line="240" w:lineRule="auto"/>
        <w:rPr>
          <w:sz w:val="22"/>
        </w:rPr>
      </w:pPr>
      <w:r w:rsidRPr="009270FA">
        <w:rPr>
          <w:b/>
          <w:bCs/>
          <w:sz w:val="22"/>
        </w:rPr>
        <w:t xml:space="preserve">Writing workshop: </w:t>
      </w:r>
      <w:r w:rsidR="00BA7C6D">
        <w:rPr>
          <w:b/>
          <w:bCs/>
          <w:sz w:val="22"/>
        </w:rPr>
        <w:t xml:space="preserve"> </w:t>
      </w:r>
      <w:r w:rsidR="00BA7C6D" w:rsidRPr="00BA7C6D">
        <w:rPr>
          <w:sz w:val="22"/>
        </w:rPr>
        <w:t xml:space="preserve">An insight into </w:t>
      </w:r>
      <w:r w:rsidRPr="009270FA">
        <w:rPr>
          <w:sz w:val="22"/>
        </w:rPr>
        <w:t>writ</w:t>
      </w:r>
      <w:r w:rsidR="00BA7C6D">
        <w:rPr>
          <w:sz w:val="22"/>
        </w:rPr>
        <w:t xml:space="preserve">ing </w:t>
      </w:r>
      <w:r w:rsidRPr="009270FA">
        <w:rPr>
          <w:sz w:val="22"/>
        </w:rPr>
        <w:t>donor letters and much more.</w:t>
      </w:r>
    </w:p>
    <w:p w:rsidR="00D42DB4" w:rsidRPr="007F054A" w:rsidRDefault="00D42DB4" w:rsidP="00D42DB4">
      <w:pPr>
        <w:autoSpaceDE w:val="0"/>
        <w:autoSpaceDN w:val="0"/>
        <w:adjustRightInd w:val="0"/>
        <w:spacing w:line="240" w:lineRule="auto"/>
        <w:rPr>
          <w:b/>
          <w:bCs/>
        </w:rPr>
      </w:pPr>
    </w:p>
    <w:p w:rsidR="00D42DB4" w:rsidRPr="007F054A" w:rsidRDefault="00D42DB4" w:rsidP="00D42DB4">
      <w:pPr>
        <w:autoSpaceDE w:val="0"/>
        <w:autoSpaceDN w:val="0"/>
        <w:adjustRightInd w:val="0"/>
        <w:spacing w:line="240" w:lineRule="auto"/>
        <w:rPr>
          <w:b/>
          <w:bCs/>
          <w:u w:val="single"/>
        </w:rPr>
      </w:pPr>
      <w:r w:rsidRPr="007F054A">
        <w:rPr>
          <w:b/>
          <w:bCs/>
          <w:u w:val="single"/>
        </w:rPr>
        <w:t>Typical events open to Scholars in the Scholar Network:</w:t>
      </w:r>
    </w:p>
    <w:p w:rsidR="00D42DB4" w:rsidRPr="009270FA" w:rsidRDefault="00D42DB4" w:rsidP="00D42DB4">
      <w:pPr>
        <w:pStyle w:val="ListParagraph"/>
        <w:numPr>
          <w:ilvl w:val="0"/>
          <w:numId w:val="27"/>
        </w:numPr>
        <w:autoSpaceDE w:val="0"/>
        <w:autoSpaceDN w:val="0"/>
        <w:adjustRightInd w:val="0"/>
        <w:spacing w:line="240" w:lineRule="auto"/>
        <w:rPr>
          <w:sz w:val="22"/>
        </w:rPr>
      </w:pPr>
      <w:r w:rsidRPr="009270FA">
        <w:rPr>
          <w:b/>
          <w:bCs/>
          <w:sz w:val="22"/>
        </w:rPr>
        <w:t>Scholar Network Welcome Drinks</w:t>
      </w:r>
      <w:r w:rsidRPr="009270FA">
        <w:rPr>
          <w:sz w:val="22"/>
        </w:rPr>
        <w:t xml:space="preserve"> (October): Meet other scholars and find out more about different scholarship types.</w:t>
      </w:r>
    </w:p>
    <w:p w:rsidR="00D42DB4" w:rsidRPr="009270FA" w:rsidRDefault="00D42DB4" w:rsidP="00D42DB4">
      <w:pPr>
        <w:pStyle w:val="ListParagraph"/>
        <w:numPr>
          <w:ilvl w:val="0"/>
          <w:numId w:val="27"/>
        </w:numPr>
        <w:autoSpaceDE w:val="0"/>
        <w:autoSpaceDN w:val="0"/>
        <w:adjustRightInd w:val="0"/>
        <w:spacing w:line="240" w:lineRule="auto"/>
        <w:rPr>
          <w:sz w:val="22"/>
        </w:rPr>
      </w:pPr>
      <w:r w:rsidRPr="009270FA">
        <w:rPr>
          <w:b/>
          <w:bCs/>
          <w:sz w:val="22"/>
        </w:rPr>
        <w:t xml:space="preserve">Scholarships Reception </w:t>
      </w:r>
      <w:r w:rsidRPr="009270FA">
        <w:rPr>
          <w:bCs/>
          <w:sz w:val="22"/>
        </w:rPr>
        <w:t>(December):</w:t>
      </w:r>
      <w:r w:rsidRPr="009270FA">
        <w:rPr>
          <w:b/>
          <w:bCs/>
          <w:sz w:val="22"/>
        </w:rPr>
        <w:t xml:space="preserve"> </w:t>
      </w:r>
      <w:r w:rsidRPr="009270FA">
        <w:rPr>
          <w:sz w:val="22"/>
        </w:rPr>
        <w:t>All scholars are invited to the widely anticipated annual scholarships drinks and canapés reception.</w:t>
      </w:r>
    </w:p>
    <w:p w:rsidR="00D42DB4" w:rsidRPr="009270FA" w:rsidRDefault="00D42DB4" w:rsidP="00D42DB4">
      <w:pPr>
        <w:pStyle w:val="ListParagraph"/>
        <w:numPr>
          <w:ilvl w:val="0"/>
          <w:numId w:val="27"/>
        </w:numPr>
        <w:autoSpaceDE w:val="0"/>
        <w:autoSpaceDN w:val="0"/>
        <w:adjustRightInd w:val="0"/>
        <w:spacing w:line="240" w:lineRule="auto"/>
        <w:rPr>
          <w:sz w:val="22"/>
        </w:rPr>
      </w:pPr>
      <w:r w:rsidRPr="009270FA">
        <w:rPr>
          <w:b/>
          <w:bCs/>
          <w:sz w:val="22"/>
        </w:rPr>
        <w:t xml:space="preserve">House of Lords reception </w:t>
      </w:r>
      <w:r w:rsidRPr="009270FA">
        <w:rPr>
          <w:bCs/>
          <w:sz w:val="22"/>
        </w:rPr>
        <w:t>(June):</w:t>
      </w:r>
      <w:r w:rsidRPr="009270FA">
        <w:rPr>
          <w:b/>
          <w:bCs/>
          <w:sz w:val="22"/>
        </w:rPr>
        <w:t xml:space="preserve"> </w:t>
      </w:r>
      <w:r w:rsidRPr="009270FA">
        <w:rPr>
          <w:sz w:val="22"/>
        </w:rPr>
        <w:t>Open to scholars by application only.</w:t>
      </w:r>
    </w:p>
    <w:p w:rsidR="00D42DB4" w:rsidRPr="009270FA" w:rsidRDefault="00D42DB4" w:rsidP="00D42DB4">
      <w:pPr>
        <w:pStyle w:val="ListParagraph"/>
        <w:numPr>
          <w:ilvl w:val="0"/>
          <w:numId w:val="27"/>
        </w:numPr>
        <w:autoSpaceDE w:val="0"/>
        <w:autoSpaceDN w:val="0"/>
        <w:adjustRightInd w:val="0"/>
        <w:spacing w:line="240" w:lineRule="auto"/>
        <w:rPr>
          <w:sz w:val="22"/>
        </w:rPr>
      </w:pPr>
      <w:r w:rsidRPr="009270FA">
        <w:rPr>
          <w:b/>
          <w:bCs/>
          <w:sz w:val="22"/>
        </w:rPr>
        <w:t xml:space="preserve">Campaign Weekend: </w:t>
      </w:r>
      <w:r w:rsidRPr="009270FA">
        <w:rPr>
          <w:sz w:val="22"/>
        </w:rPr>
        <w:t xml:space="preserve">Open to scholars by application only. </w:t>
      </w:r>
      <w:r w:rsidR="00BA7C6D">
        <w:rPr>
          <w:sz w:val="22"/>
        </w:rPr>
        <w:t xml:space="preserve"> </w:t>
      </w:r>
      <w:r w:rsidRPr="009270FA">
        <w:rPr>
          <w:sz w:val="22"/>
        </w:rPr>
        <w:t>An opportunity for high level donor engagement and further intensive training</w:t>
      </w:r>
      <w:r w:rsidR="00BA7C6D">
        <w:rPr>
          <w:sz w:val="22"/>
        </w:rPr>
        <w:t>,</w:t>
      </w:r>
      <w:r w:rsidRPr="009270FA">
        <w:rPr>
          <w:sz w:val="22"/>
        </w:rPr>
        <w:t xml:space="preserve"> </w:t>
      </w:r>
      <w:r w:rsidRPr="00BA7C6D">
        <w:rPr>
          <w:i/>
          <w:sz w:val="22"/>
        </w:rPr>
        <w:t>eg</w:t>
      </w:r>
      <w:r w:rsidRPr="009270FA">
        <w:rPr>
          <w:sz w:val="22"/>
        </w:rPr>
        <w:t xml:space="preserve"> on presentations. </w:t>
      </w:r>
    </w:p>
    <w:p w:rsidR="00D42DB4" w:rsidRPr="009270FA" w:rsidRDefault="00D42DB4" w:rsidP="00D42DB4">
      <w:pPr>
        <w:autoSpaceDE w:val="0"/>
        <w:autoSpaceDN w:val="0"/>
        <w:adjustRightInd w:val="0"/>
        <w:spacing w:line="240" w:lineRule="auto"/>
        <w:rPr>
          <w:sz w:val="22"/>
        </w:rPr>
      </w:pPr>
      <w:r w:rsidRPr="009270FA">
        <w:rPr>
          <w:sz w:val="22"/>
        </w:rPr>
        <w:t xml:space="preserve">Scholars may also be asked to meet the donor who funded their scholarship one to one or as part of a small group. </w:t>
      </w:r>
      <w:r w:rsidR="00BA7C6D">
        <w:rPr>
          <w:sz w:val="22"/>
        </w:rPr>
        <w:t xml:space="preserve"> </w:t>
      </w:r>
      <w:r w:rsidRPr="009270FA">
        <w:rPr>
          <w:sz w:val="22"/>
        </w:rPr>
        <w:t>These meetings include a member of the Alumni and Development Team</w:t>
      </w:r>
      <w:r w:rsidR="000356BA" w:rsidRPr="009270FA">
        <w:rPr>
          <w:sz w:val="22"/>
        </w:rPr>
        <w:t xml:space="preserve">.  </w:t>
      </w:r>
      <w:r w:rsidRPr="009270FA">
        <w:rPr>
          <w:sz w:val="22"/>
        </w:rPr>
        <w:t xml:space="preserve">They are an opportunity to make a good impression on the donor but may also result in offers of mentoring, work placements or career advice for the Scholar. </w:t>
      </w:r>
    </w:p>
    <w:p w:rsidR="00D42DB4" w:rsidRDefault="00D42DB4" w:rsidP="00D42DB4">
      <w:pPr>
        <w:autoSpaceDE w:val="0"/>
        <w:autoSpaceDN w:val="0"/>
        <w:adjustRightInd w:val="0"/>
        <w:spacing w:line="240" w:lineRule="auto"/>
        <w:rPr>
          <w:b/>
          <w:bCs/>
          <w:sz w:val="22"/>
        </w:rPr>
      </w:pPr>
    </w:p>
    <w:p w:rsidR="00D42DB4" w:rsidRPr="009270FA" w:rsidRDefault="00D42DB4" w:rsidP="00D42DB4">
      <w:pPr>
        <w:autoSpaceDE w:val="0"/>
        <w:autoSpaceDN w:val="0"/>
        <w:adjustRightInd w:val="0"/>
        <w:spacing w:line="240" w:lineRule="auto"/>
        <w:rPr>
          <w:b/>
          <w:bCs/>
          <w:sz w:val="22"/>
        </w:rPr>
      </w:pPr>
      <w:r w:rsidRPr="009270FA">
        <w:rPr>
          <w:b/>
          <w:bCs/>
          <w:sz w:val="22"/>
        </w:rPr>
        <w:t>To get involved</w:t>
      </w:r>
      <w:r w:rsidRPr="009270FA">
        <w:rPr>
          <w:bCs/>
          <w:sz w:val="22"/>
        </w:rPr>
        <w:t xml:space="preserve"> in the Scholar Network, scholars should</w:t>
      </w:r>
      <w:r w:rsidRPr="009270FA">
        <w:rPr>
          <w:b/>
          <w:bCs/>
          <w:sz w:val="22"/>
        </w:rPr>
        <w:t xml:space="preserve"> </w:t>
      </w:r>
      <w:r w:rsidRPr="009270FA">
        <w:rPr>
          <w:bCs/>
          <w:sz w:val="22"/>
        </w:rPr>
        <w:t>f</w:t>
      </w:r>
      <w:r w:rsidRPr="009270FA">
        <w:rPr>
          <w:bCs/>
          <w:iCs/>
          <w:sz w:val="22"/>
        </w:rPr>
        <w:t>ind the Scholar Network on the</w:t>
      </w:r>
      <w:r w:rsidRPr="009270FA">
        <w:rPr>
          <w:bCs/>
          <w:i/>
          <w:iCs/>
          <w:sz w:val="22"/>
        </w:rPr>
        <w:t xml:space="preserve"> </w:t>
      </w:r>
      <w:r w:rsidRPr="009270FA">
        <w:rPr>
          <w:bCs/>
          <w:iCs/>
          <w:sz w:val="22"/>
        </w:rPr>
        <w:t>VLE</w:t>
      </w:r>
      <w:r w:rsidRPr="009270FA">
        <w:rPr>
          <w:sz w:val="22"/>
        </w:rPr>
        <w:t xml:space="preserve">.  It is here that information is posted about upcoming events and calls are made for volunteers – often at quite short notice.  If a scholar needs to be added to the group, they should email: </w:t>
      </w:r>
      <w:hyperlink r:id="rId22" w:history="1">
        <w:r w:rsidRPr="009270FA">
          <w:rPr>
            <w:rStyle w:val="Hyperlink"/>
            <w:b/>
            <w:bCs/>
            <w:sz w:val="22"/>
          </w:rPr>
          <w:t>stewardship@leeds.ac.uk</w:t>
        </w:r>
      </w:hyperlink>
    </w:p>
    <w:p w:rsidR="00D42DB4" w:rsidRPr="009270FA" w:rsidRDefault="00D42DB4" w:rsidP="00D42DB4">
      <w:pPr>
        <w:spacing w:line="240" w:lineRule="auto"/>
        <w:rPr>
          <w:bCs/>
          <w:iCs/>
          <w:sz w:val="22"/>
        </w:rPr>
      </w:pPr>
      <w:r w:rsidRPr="009270FA">
        <w:rPr>
          <w:bCs/>
          <w:iCs/>
          <w:sz w:val="22"/>
        </w:rPr>
        <w:t xml:space="preserve">Scholars will find information at </w:t>
      </w:r>
      <w:r w:rsidRPr="009270FA">
        <w:rPr>
          <w:bCs/>
          <w:sz w:val="22"/>
        </w:rPr>
        <w:t>www.facebook.com/groups/uolscholarnetwork</w:t>
      </w:r>
      <w:r w:rsidRPr="009270FA">
        <w:rPr>
          <w:bCs/>
          <w:iCs/>
          <w:sz w:val="22"/>
        </w:rPr>
        <w:t xml:space="preserve">, but should note they’ll need access to the VLE to sign up for events posted there. </w:t>
      </w:r>
    </w:p>
    <w:p w:rsidR="00D42DB4" w:rsidRDefault="00D42DB4" w:rsidP="00D42DB4">
      <w:pPr>
        <w:autoSpaceDE w:val="0"/>
        <w:autoSpaceDN w:val="0"/>
        <w:adjustRightInd w:val="0"/>
        <w:spacing w:line="240" w:lineRule="auto"/>
        <w:rPr>
          <w:b/>
          <w:sz w:val="22"/>
        </w:rPr>
      </w:pPr>
    </w:p>
    <w:p w:rsidR="00D42DB4" w:rsidRPr="009270FA" w:rsidRDefault="00D42DB4" w:rsidP="00D42DB4">
      <w:pPr>
        <w:autoSpaceDE w:val="0"/>
        <w:autoSpaceDN w:val="0"/>
        <w:adjustRightInd w:val="0"/>
        <w:spacing w:line="240" w:lineRule="auto"/>
        <w:rPr>
          <w:bCs/>
          <w:sz w:val="22"/>
        </w:rPr>
      </w:pPr>
      <w:r w:rsidRPr="009270FA">
        <w:rPr>
          <w:b/>
          <w:sz w:val="22"/>
        </w:rPr>
        <w:t>Further information</w:t>
      </w:r>
      <w:r w:rsidRPr="009270FA">
        <w:rPr>
          <w:sz w:val="22"/>
        </w:rPr>
        <w:t xml:space="preserve"> is available from the Stewardship Team, </w:t>
      </w:r>
      <w:r w:rsidR="000356BA" w:rsidRPr="009270FA">
        <w:rPr>
          <w:sz w:val="22"/>
        </w:rPr>
        <w:t xml:space="preserve">contact </w:t>
      </w:r>
      <w:hyperlink r:id="rId23" w:history="1">
        <w:r w:rsidRPr="009270FA">
          <w:rPr>
            <w:rStyle w:val="Hyperlink"/>
            <w:bCs/>
            <w:sz w:val="22"/>
          </w:rPr>
          <w:t>stewardship@leeds.ac.uk</w:t>
        </w:r>
      </w:hyperlink>
      <w:r w:rsidRPr="009270FA">
        <w:rPr>
          <w:bCs/>
          <w:sz w:val="22"/>
        </w:rPr>
        <w:t xml:space="preserve"> </w:t>
      </w:r>
      <w:r w:rsidR="000356BA" w:rsidRPr="009270FA">
        <w:rPr>
          <w:bCs/>
          <w:sz w:val="22"/>
        </w:rPr>
        <w:t>or 0113</w:t>
      </w:r>
      <w:r w:rsidRPr="009270FA">
        <w:rPr>
          <w:bCs/>
          <w:sz w:val="22"/>
        </w:rPr>
        <w:t xml:space="preserve"> 343 3945 </w:t>
      </w:r>
    </w:p>
    <w:p w:rsidR="00D42DB4" w:rsidRDefault="00D42DB4">
      <w:pPr>
        <w:spacing w:before="0" w:after="200"/>
        <w:rPr>
          <w:rFonts w:eastAsiaTheme="majorEastAsia"/>
          <w:b/>
          <w:bCs/>
          <w:sz w:val="28"/>
          <w:szCs w:val="26"/>
        </w:rPr>
      </w:pPr>
      <w:r>
        <w:br w:type="page"/>
      </w:r>
    </w:p>
    <w:p w:rsidR="00BA631D" w:rsidRPr="00BA631D" w:rsidRDefault="00BA631D" w:rsidP="00A74516">
      <w:pPr>
        <w:pStyle w:val="Heading2"/>
      </w:pPr>
      <w:bookmarkStart w:id="6" w:name="_Toc415491013"/>
      <w:r w:rsidRPr="00BA631D">
        <w:lastRenderedPageBreak/>
        <w:t>Annex 2</w:t>
      </w:r>
      <w:r w:rsidR="00D42DB4">
        <w:t>b</w:t>
      </w:r>
      <w:r w:rsidRPr="00BA631D">
        <w:t xml:space="preserve">:  </w:t>
      </w:r>
      <w:r w:rsidR="00BE3D4E">
        <w:t>A</w:t>
      </w:r>
      <w:r w:rsidRPr="00BA631D">
        <w:t>pplication Form for U</w:t>
      </w:r>
      <w:r w:rsidR="00216434">
        <w:t>G</w:t>
      </w:r>
      <w:r w:rsidRPr="00BA631D">
        <w:t xml:space="preserve"> Research and Leadership Scholarship</w:t>
      </w:r>
      <w:bookmarkEnd w:id="6"/>
    </w:p>
    <w:p w:rsidR="00D60DD0" w:rsidRPr="00BE3D4E" w:rsidRDefault="00D60DD0" w:rsidP="00D60DD0">
      <w:pPr>
        <w:spacing w:after="120" w:line="240" w:lineRule="auto"/>
        <w:rPr>
          <w:sz w:val="22"/>
        </w:rPr>
      </w:pPr>
      <w:r w:rsidRPr="00BE3D4E">
        <w:rPr>
          <w:sz w:val="22"/>
        </w:rPr>
        <w:t>The UGRL Scholarships provide a unique opportunity to develop your subject knowledge, research and leadership skills through participation in an established research project</w:t>
      </w:r>
      <w:r>
        <w:rPr>
          <w:sz w:val="22"/>
        </w:rPr>
        <w:t xml:space="preserve"> and leadership training</w:t>
      </w:r>
      <w:r w:rsidRPr="00BE3D4E">
        <w:rPr>
          <w:sz w:val="22"/>
        </w:rPr>
        <w:t>.  Details of the scheme, including the Scholarship funding and responsibilities of the Scholar are attached.</w:t>
      </w:r>
    </w:p>
    <w:p w:rsidR="00D60DD0" w:rsidRPr="00BE3D4E" w:rsidRDefault="00D60DD0" w:rsidP="00D60DD0">
      <w:pPr>
        <w:spacing w:after="120" w:line="240" w:lineRule="auto"/>
        <w:rPr>
          <w:sz w:val="22"/>
        </w:rPr>
      </w:pPr>
      <w:r w:rsidRPr="00BE3D4E">
        <w:rPr>
          <w:sz w:val="22"/>
        </w:rPr>
        <w:t>If you would like to apply for a Scholarship please complete this form and return it to your UGRL</w:t>
      </w:r>
      <w:r>
        <w:rPr>
          <w:sz w:val="22"/>
        </w:rPr>
        <w:t xml:space="preserve"> Scholarship Administrator by ?????? </w:t>
      </w:r>
      <w:r w:rsidRPr="000356BA">
        <w:rPr>
          <w:b/>
          <w:i/>
          <w:sz w:val="22"/>
        </w:rPr>
        <w:t>(</w:t>
      </w:r>
      <w:r w:rsidR="002350E0">
        <w:rPr>
          <w:b/>
          <w:i/>
          <w:sz w:val="22"/>
        </w:rPr>
        <w:t xml:space="preserve">check details with </w:t>
      </w:r>
      <w:r w:rsidRPr="000356BA">
        <w:rPr>
          <w:b/>
          <w:i/>
          <w:sz w:val="22"/>
        </w:rPr>
        <w:t>Faculty)</w:t>
      </w:r>
    </w:p>
    <w:p w:rsidR="00BA631D" w:rsidRPr="00FE3041" w:rsidRDefault="00BA631D" w:rsidP="00FE3041"/>
    <w:tbl>
      <w:tblPr>
        <w:tblStyle w:val="TableGrid"/>
        <w:tblW w:w="9498" w:type="dxa"/>
        <w:tblInd w:w="108" w:type="dxa"/>
        <w:tblLook w:val="04A0" w:firstRow="1" w:lastRow="0" w:firstColumn="1" w:lastColumn="0" w:noHBand="0" w:noVBand="1"/>
      </w:tblPr>
      <w:tblGrid>
        <w:gridCol w:w="2835"/>
        <w:gridCol w:w="6663"/>
      </w:tblGrid>
      <w:tr w:rsidR="003C1285" w:rsidRPr="00556F57" w:rsidTr="00FE3041">
        <w:trPr>
          <w:cantSplit/>
          <w:trHeight w:val="567"/>
        </w:trPr>
        <w:tc>
          <w:tcPr>
            <w:tcW w:w="2835" w:type="dxa"/>
          </w:tcPr>
          <w:p w:rsidR="003C1285" w:rsidRPr="00556F57" w:rsidRDefault="003C1285" w:rsidP="002C3330">
            <w:r w:rsidRPr="00556F57">
              <w:t>Name:</w:t>
            </w:r>
          </w:p>
        </w:tc>
        <w:tc>
          <w:tcPr>
            <w:tcW w:w="6663" w:type="dxa"/>
          </w:tcPr>
          <w:p w:rsidR="003C1285" w:rsidRPr="00556F57" w:rsidRDefault="003C1285" w:rsidP="002C3330"/>
        </w:tc>
      </w:tr>
      <w:tr w:rsidR="003C1285" w:rsidRPr="00556F57" w:rsidTr="00FE3041">
        <w:trPr>
          <w:cantSplit/>
          <w:trHeight w:val="567"/>
        </w:trPr>
        <w:tc>
          <w:tcPr>
            <w:tcW w:w="2835" w:type="dxa"/>
          </w:tcPr>
          <w:p w:rsidR="003C1285" w:rsidRPr="00556F57" w:rsidRDefault="003C1285" w:rsidP="002C3330">
            <w:r w:rsidRPr="00556F57">
              <w:t>School:</w:t>
            </w:r>
          </w:p>
        </w:tc>
        <w:tc>
          <w:tcPr>
            <w:tcW w:w="6663" w:type="dxa"/>
          </w:tcPr>
          <w:p w:rsidR="003C1285" w:rsidRPr="00556F57" w:rsidRDefault="003C1285" w:rsidP="002C3330"/>
        </w:tc>
      </w:tr>
      <w:tr w:rsidR="003C1285" w:rsidRPr="00556F57" w:rsidTr="00FE3041">
        <w:trPr>
          <w:cantSplit/>
          <w:trHeight w:val="567"/>
        </w:trPr>
        <w:tc>
          <w:tcPr>
            <w:tcW w:w="2835" w:type="dxa"/>
          </w:tcPr>
          <w:p w:rsidR="003C1285" w:rsidRPr="00556F57" w:rsidRDefault="003C1285" w:rsidP="002C3330">
            <w:r w:rsidRPr="00556F57">
              <w:t>Programme of study:</w:t>
            </w:r>
          </w:p>
        </w:tc>
        <w:tc>
          <w:tcPr>
            <w:tcW w:w="6663" w:type="dxa"/>
          </w:tcPr>
          <w:p w:rsidR="003C1285" w:rsidRPr="00556F57" w:rsidRDefault="003C1285" w:rsidP="002C3330"/>
        </w:tc>
      </w:tr>
      <w:tr w:rsidR="003C1285" w:rsidRPr="00556F57" w:rsidTr="00FE3041">
        <w:trPr>
          <w:cantSplit/>
          <w:trHeight w:val="567"/>
        </w:trPr>
        <w:tc>
          <w:tcPr>
            <w:tcW w:w="2835" w:type="dxa"/>
          </w:tcPr>
          <w:p w:rsidR="003C1285" w:rsidRPr="00556F57" w:rsidRDefault="003C1285" w:rsidP="002C3330">
            <w:r w:rsidRPr="00556F57">
              <w:t>Email address:</w:t>
            </w:r>
          </w:p>
        </w:tc>
        <w:tc>
          <w:tcPr>
            <w:tcW w:w="6663" w:type="dxa"/>
          </w:tcPr>
          <w:p w:rsidR="003C1285" w:rsidRPr="00556F57" w:rsidRDefault="003C1285" w:rsidP="002C3330"/>
        </w:tc>
      </w:tr>
      <w:tr w:rsidR="003C1285" w:rsidRPr="00556F57" w:rsidTr="00FE3041">
        <w:trPr>
          <w:cantSplit/>
          <w:trHeight w:val="567"/>
        </w:trPr>
        <w:tc>
          <w:tcPr>
            <w:tcW w:w="2835" w:type="dxa"/>
          </w:tcPr>
          <w:p w:rsidR="003C1285" w:rsidRPr="00556F57" w:rsidRDefault="003C1285" w:rsidP="002C3330">
            <w:r w:rsidRPr="00556F57">
              <w:t>Project I am applying to join:</w:t>
            </w:r>
          </w:p>
        </w:tc>
        <w:tc>
          <w:tcPr>
            <w:tcW w:w="6663" w:type="dxa"/>
          </w:tcPr>
          <w:p w:rsidR="003C1285" w:rsidRPr="00556F57" w:rsidRDefault="003C1285" w:rsidP="002C3330"/>
        </w:tc>
      </w:tr>
    </w:tbl>
    <w:p w:rsidR="00BE3D4E" w:rsidRDefault="00BE3D4E">
      <w:pPr>
        <w:rPr>
          <w:sz w:val="22"/>
        </w:rPr>
      </w:pPr>
    </w:p>
    <w:p w:rsidR="003C1285" w:rsidRPr="00556F57" w:rsidRDefault="003C1285" w:rsidP="003C1285">
      <w:pPr>
        <w:rPr>
          <w:b/>
        </w:rPr>
      </w:pPr>
      <w:r w:rsidRPr="00556F57">
        <w:rPr>
          <w:b/>
        </w:rPr>
        <w:t>Please answer the following questions in no more than 500 words per question.</w:t>
      </w:r>
    </w:p>
    <w:p w:rsidR="003C1285" w:rsidRPr="00C04F86" w:rsidRDefault="003C1285" w:rsidP="003C1285">
      <w:pPr>
        <w:pStyle w:val="ListParagraph"/>
        <w:numPr>
          <w:ilvl w:val="0"/>
          <w:numId w:val="28"/>
        </w:numPr>
        <w:spacing w:before="0" w:after="200"/>
        <w:rPr>
          <w:i/>
        </w:rPr>
      </w:pPr>
      <w:r w:rsidRPr="00C04F86">
        <w:rPr>
          <w:i/>
        </w:rPr>
        <w:t>What particularly interests you about this research project?</w:t>
      </w:r>
    </w:p>
    <w:p w:rsidR="003C1285" w:rsidRPr="00C04F86" w:rsidRDefault="003C1285" w:rsidP="003C1285">
      <w:pPr>
        <w:pStyle w:val="ListParagraph"/>
        <w:numPr>
          <w:ilvl w:val="0"/>
          <w:numId w:val="28"/>
        </w:numPr>
        <w:spacing w:before="0" w:after="200"/>
        <w:rPr>
          <w:i/>
        </w:rPr>
      </w:pPr>
      <w:r w:rsidRPr="00C04F86">
        <w:rPr>
          <w:i/>
        </w:rPr>
        <w:t>How will this scholarship enhance your knowledge and skills?</w:t>
      </w:r>
    </w:p>
    <w:p w:rsidR="003C1285" w:rsidRPr="00C04F86" w:rsidRDefault="003C1285" w:rsidP="003C1285">
      <w:pPr>
        <w:pStyle w:val="ListParagraph"/>
        <w:numPr>
          <w:ilvl w:val="0"/>
          <w:numId w:val="28"/>
        </w:numPr>
        <w:spacing w:before="0" w:after="200"/>
        <w:rPr>
          <w:i/>
        </w:rPr>
      </w:pPr>
      <w:r w:rsidRPr="00C04F86">
        <w:rPr>
          <w:i/>
        </w:rPr>
        <w:t xml:space="preserve">How </w:t>
      </w:r>
      <w:r>
        <w:rPr>
          <w:i/>
        </w:rPr>
        <w:t xml:space="preserve">will </w:t>
      </w:r>
      <w:r w:rsidRPr="00C04F86">
        <w:rPr>
          <w:i/>
        </w:rPr>
        <w:t xml:space="preserve">this scholarship </w:t>
      </w:r>
      <w:r>
        <w:rPr>
          <w:i/>
        </w:rPr>
        <w:t>contribute to your career plans?</w:t>
      </w:r>
    </w:p>
    <w:p w:rsidR="003C1285" w:rsidRPr="00C04F86" w:rsidRDefault="003C1285" w:rsidP="003C1285">
      <w:pPr>
        <w:pStyle w:val="ListParagraph"/>
        <w:numPr>
          <w:ilvl w:val="0"/>
          <w:numId w:val="28"/>
        </w:numPr>
        <w:spacing w:before="0" w:after="200"/>
        <w:rPr>
          <w:i/>
        </w:rPr>
      </w:pPr>
      <w:r w:rsidRPr="00C04F86">
        <w:rPr>
          <w:i/>
        </w:rPr>
        <w:t>What make</w:t>
      </w:r>
      <w:r>
        <w:rPr>
          <w:i/>
        </w:rPr>
        <w:t>s</w:t>
      </w:r>
      <w:r w:rsidRPr="00C04F86">
        <w:rPr>
          <w:i/>
        </w:rPr>
        <w:t xml:space="preserve"> you especially suited to this project?</w:t>
      </w:r>
    </w:p>
    <w:p w:rsidR="00D60DD0" w:rsidRDefault="00D60DD0" w:rsidP="00D60DD0">
      <w:pPr>
        <w:pStyle w:val="ListParagraph"/>
        <w:numPr>
          <w:ilvl w:val="0"/>
          <w:numId w:val="28"/>
        </w:numPr>
      </w:pPr>
      <w:r w:rsidRPr="00502D15">
        <w:rPr>
          <w:b/>
          <w:sz w:val="22"/>
        </w:rPr>
        <w:t xml:space="preserve">(OPTIONAL QUESTION:  use of this </w:t>
      </w:r>
      <w:r w:rsidR="00502D15">
        <w:rPr>
          <w:b/>
          <w:sz w:val="22"/>
        </w:rPr>
        <w:t>question</w:t>
      </w:r>
      <w:r w:rsidRPr="00502D15">
        <w:rPr>
          <w:b/>
          <w:sz w:val="22"/>
        </w:rPr>
        <w:t xml:space="preserve"> to be decided by the Faculty - please delete if not required)</w:t>
      </w:r>
      <w:r>
        <w:rPr>
          <w:sz w:val="22"/>
        </w:rPr>
        <w:t xml:space="preserve"> </w:t>
      </w:r>
      <w:r w:rsidRPr="00502D15">
        <w:rPr>
          <w:i/>
          <w:sz w:val="22"/>
        </w:rPr>
        <w:t>Please describe a project which you would like to undertake as part of your participation in the research project you are applying for</w:t>
      </w:r>
      <w:r>
        <w:rPr>
          <w:sz w:val="22"/>
        </w:rPr>
        <w:t>.</w:t>
      </w:r>
    </w:p>
    <w:p w:rsidR="00D60DD0" w:rsidRPr="00D60DD0" w:rsidRDefault="00D60DD0" w:rsidP="00D60DD0">
      <w:pPr>
        <w:rPr>
          <w:b/>
          <w:caps/>
        </w:rPr>
      </w:pPr>
      <w:r>
        <w:rPr>
          <w:b/>
          <w:caps/>
        </w:rPr>
        <w:br/>
      </w:r>
      <w:r w:rsidRPr="00D60DD0">
        <w:rPr>
          <w:b/>
          <w:caps/>
        </w:rPr>
        <w:t>Personal tutor’s statement</w:t>
      </w:r>
    </w:p>
    <w:p w:rsidR="00BE3D4E" w:rsidRPr="00BE3D4E" w:rsidRDefault="00BE3D4E" w:rsidP="00BE3D4E">
      <w:pPr>
        <w:spacing w:after="120" w:line="240" w:lineRule="auto"/>
        <w:rPr>
          <w:sz w:val="22"/>
        </w:rPr>
      </w:pPr>
      <w:r w:rsidRPr="00BE3D4E">
        <w:rPr>
          <w:sz w:val="22"/>
        </w:rPr>
        <w:t>Your application must be supported by a statement from your personal tutor.  Please email your application and the project learning contract you are interested in to your personal tutor and arrange to meet them to discuss your project activity.</w:t>
      </w:r>
      <w:r>
        <w:rPr>
          <w:sz w:val="22"/>
        </w:rPr>
        <w:t xml:space="preserve">  </w:t>
      </w:r>
      <w:r w:rsidRPr="00BE3D4E">
        <w:rPr>
          <w:sz w:val="22"/>
        </w:rPr>
        <w:t xml:space="preserve">Your personal Tutor will need to complete this section of the form and then send it back to you. </w:t>
      </w:r>
    </w:p>
    <w:p w:rsidR="00BE3D4E" w:rsidRDefault="00BE3D4E" w:rsidP="00BE3D4E">
      <w:pPr>
        <w:rPr>
          <w:b/>
        </w:rPr>
      </w:pPr>
      <w:r>
        <w:rPr>
          <w:b/>
        </w:rPr>
        <w:t>FOR THE ATTENTION OF THE PERSONAL TUTOR:</w:t>
      </w:r>
    </w:p>
    <w:p w:rsidR="00BE3D4E" w:rsidRPr="00D60DD0" w:rsidRDefault="00BE3D4E" w:rsidP="00BE3D4E">
      <w:pPr>
        <w:rPr>
          <w:sz w:val="22"/>
        </w:rPr>
      </w:pPr>
      <w:r w:rsidRPr="00D60DD0">
        <w:rPr>
          <w:sz w:val="22"/>
        </w:rPr>
        <w:t xml:space="preserve">Please consider the following points in a supporting </w:t>
      </w:r>
      <w:r w:rsidR="00D60DD0" w:rsidRPr="00D60DD0">
        <w:rPr>
          <w:sz w:val="22"/>
        </w:rPr>
        <w:t>statement:</w:t>
      </w:r>
    </w:p>
    <w:p w:rsidR="00BE3D4E" w:rsidRPr="00D60DD0" w:rsidRDefault="00BE3D4E" w:rsidP="00BE3D4E">
      <w:pPr>
        <w:numPr>
          <w:ilvl w:val="0"/>
          <w:numId w:val="33"/>
        </w:numPr>
        <w:spacing w:before="0" w:after="120" w:line="240" w:lineRule="auto"/>
        <w:rPr>
          <w:sz w:val="22"/>
        </w:rPr>
      </w:pPr>
      <w:r w:rsidRPr="00D60DD0">
        <w:rPr>
          <w:sz w:val="22"/>
        </w:rPr>
        <w:t>The likely benefit of the project to the student</w:t>
      </w:r>
    </w:p>
    <w:p w:rsidR="00BE3D4E" w:rsidRPr="00D60DD0" w:rsidRDefault="00BE3D4E" w:rsidP="00BE3D4E">
      <w:pPr>
        <w:numPr>
          <w:ilvl w:val="0"/>
          <w:numId w:val="33"/>
        </w:numPr>
        <w:spacing w:before="0" w:after="120" w:line="240" w:lineRule="auto"/>
        <w:rPr>
          <w:sz w:val="22"/>
        </w:rPr>
      </w:pPr>
      <w:r w:rsidRPr="00D60DD0">
        <w:rPr>
          <w:sz w:val="22"/>
        </w:rPr>
        <w:t>The ways in which the student’s skills will be developed</w:t>
      </w:r>
    </w:p>
    <w:p w:rsidR="00BE3D4E" w:rsidRPr="00D60DD0" w:rsidRDefault="00BE3D4E" w:rsidP="00BE3D4E">
      <w:pPr>
        <w:numPr>
          <w:ilvl w:val="0"/>
          <w:numId w:val="33"/>
        </w:numPr>
        <w:spacing w:before="0" w:after="120" w:line="240" w:lineRule="auto"/>
        <w:rPr>
          <w:sz w:val="22"/>
        </w:rPr>
      </w:pPr>
      <w:r w:rsidRPr="00D60DD0">
        <w:rPr>
          <w:sz w:val="22"/>
        </w:rPr>
        <w:t>The ability of the student to complete the project</w:t>
      </w:r>
    </w:p>
    <w:p w:rsidR="00BE3D4E" w:rsidRPr="00D60DD0" w:rsidRDefault="00BE3D4E" w:rsidP="00BE3D4E">
      <w:pPr>
        <w:numPr>
          <w:ilvl w:val="0"/>
          <w:numId w:val="33"/>
        </w:numPr>
        <w:spacing w:before="0" w:after="120" w:line="240" w:lineRule="auto"/>
        <w:rPr>
          <w:sz w:val="22"/>
        </w:rPr>
      </w:pPr>
      <w:r w:rsidRPr="00D60DD0">
        <w:rPr>
          <w:sz w:val="22"/>
        </w:rPr>
        <w:t>Whether carrying out the project will damage the student’s academic progress</w:t>
      </w:r>
    </w:p>
    <w:p w:rsidR="00BE3D4E" w:rsidRDefault="00BE3D4E" w:rsidP="003C1285"/>
    <w:p w:rsidR="003C1285" w:rsidRPr="00C04F86" w:rsidRDefault="003C1285" w:rsidP="003C1285">
      <w:pPr>
        <w:rPr>
          <w:b/>
        </w:rPr>
      </w:pPr>
      <w:r w:rsidRPr="00C04F86">
        <w:rPr>
          <w:b/>
        </w:rPr>
        <w:t xml:space="preserve">If you have any queries, please email your </w:t>
      </w:r>
      <w:r w:rsidR="00BE3D4E">
        <w:rPr>
          <w:b/>
        </w:rPr>
        <w:t xml:space="preserve">Faculty </w:t>
      </w:r>
      <w:r w:rsidRPr="00C04F86">
        <w:rPr>
          <w:b/>
        </w:rPr>
        <w:t xml:space="preserve">UGRL Scholarship Administrator </w:t>
      </w:r>
      <w:r w:rsidR="00BE3D4E">
        <w:rPr>
          <w:b/>
        </w:rPr>
        <w:t xml:space="preserve"> </w:t>
      </w:r>
      <w:r w:rsidRPr="00C04F86">
        <w:rPr>
          <w:b/>
        </w:rPr>
        <w:t>(</w:t>
      </w:r>
      <w:hyperlink r:id="rId24" w:history="1">
        <w:r w:rsidR="000356BA" w:rsidRPr="00211140">
          <w:rPr>
            <w:rStyle w:val="Hyperlink"/>
            <w:b/>
          </w:rPr>
          <w:t>???@leeds.ac.uk</w:t>
        </w:r>
      </w:hyperlink>
      <w:r w:rsidRPr="00C04F86">
        <w:rPr>
          <w:b/>
        </w:rPr>
        <w:t>)</w:t>
      </w:r>
      <w:r w:rsidR="000356BA">
        <w:rPr>
          <w:b/>
        </w:rPr>
        <w:t xml:space="preserve">  </w:t>
      </w:r>
      <w:r w:rsidR="000356BA" w:rsidRPr="000356BA">
        <w:rPr>
          <w:b/>
          <w:i/>
          <w:sz w:val="22"/>
        </w:rPr>
        <w:t>(Faculty to complete)</w:t>
      </w:r>
    </w:p>
    <w:p w:rsidR="00D42DB4" w:rsidRPr="00FE3041" w:rsidRDefault="00D42DB4" w:rsidP="00A74516">
      <w:pPr>
        <w:pStyle w:val="Heading2"/>
      </w:pPr>
      <w:bookmarkStart w:id="7" w:name="_Toc415491014"/>
      <w:r w:rsidRPr="00FE3041">
        <w:rPr>
          <w:noProof/>
          <w:lang w:val="en-US"/>
        </w:rPr>
        <w:lastRenderedPageBreak/>
        <w:drawing>
          <wp:anchor distT="0" distB="0" distL="114300" distR="114300" simplePos="0" relativeHeight="251659264" behindDoc="1" locked="0" layoutInCell="1" allowOverlap="1" wp14:anchorId="183C9102" wp14:editId="6693C69A">
            <wp:simplePos x="0" y="0"/>
            <wp:positionH relativeFrom="column">
              <wp:posOffset>-314325</wp:posOffset>
            </wp:positionH>
            <wp:positionV relativeFrom="paragraph">
              <wp:posOffset>257175</wp:posOffset>
            </wp:positionV>
            <wp:extent cx="6181725" cy="8726805"/>
            <wp:effectExtent l="19050" t="0" r="9525" b="0"/>
            <wp:wrapTight wrapText="bothSides">
              <wp:wrapPolygon edited="0">
                <wp:start x="-67" y="0"/>
                <wp:lineTo x="-67" y="21548"/>
                <wp:lineTo x="21633" y="21548"/>
                <wp:lineTo x="21633" y="0"/>
                <wp:lineTo x="-67" y="0"/>
              </wp:wrapPolygon>
            </wp:wrapTight>
            <wp:docPr id="2" name="Picture 0" descr="UoL Leadership and Management Stand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oL Leadership and Management Standard.jpg"/>
                    <pic:cNvPicPr/>
                  </pic:nvPicPr>
                  <pic:blipFill>
                    <a:blip r:embed="rId25" cstate="print"/>
                    <a:stretch>
                      <a:fillRect/>
                    </a:stretch>
                  </pic:blipFill>
                  <pic:spPr>
                    <a:xfrm>
                      <a:off x="0" y="0"/>
                      <a:ext cx="6181725" cy="8726805"/>
                    </a:xfrm>
                    <a:prstGeom prst="rect">
                      <a:avLst/>
                    </a:prstGeom>
                  </pic:spPr>
                </pic:pic>
              </a:graphicData>
            </a:graphic>
          </wp:anchor>
        </w:drawing>
      </w:r>
      <w:r>
        <w:t>Annex 2c</w:t>
      </w:r>
      <w:r w:rsidRPr="00FE3041">
        <w:t>:  Leadership and Management Standard</w:t>
      </w:r>
      <w:bookmarkEnd w:id="7"/>
    </w:p>
    <w:p w:rsidR="002D7549" w:rsidRPr="00FE3041" w:rsidRDefault="002D7549" w:rsidP="00A74516">
      <w:pPr>
        <w:pStyle w:val="Heading2"/>
      </w:pPr>
      <w:bookmarkStart w:id="8" w:name="_Toc415491015"/>
      <w:r w:rsidRPr="00FE3041">
        <w:lastRenderedPageBreak/>
        <w:t>Annex 2</w:t>
      </w:r>
      <w:r w:rsidR="00D42DB4">
        <w:t>d</w:t>
      </w:r>
      <w:r w:rsidRPr="00FE3041">
        <w:t>:  Scholarship Donor Report guidance and examples</w:t>
      </w:r>
      <w:bookmarkEnd w:id="8"/>
    </w:p>
    <w:p w:rsidR="002D7549" w:rsidRPr="00966712" w:rsidRDefault="002D7549" w:rsidP="002D7549">
      <w:pPr>
        <w:pStyle w:val="ListParagraph"/>
        <w:spacing w:line="240" w:lineRule="auto"/>
        <w:ind w:left="0"/>
        <w:rPr>
          <w:sz w:val="22"/>
          <w:szCs w:val="22"/>
        </w:rPr>
      </w:pPr>
      <w:r w:rsidRPr="00966712">
        <w:rPr>
          <w:sz w:val="22"/>
          <w:szCs w:val="22"/>
        </w:rPr>
        <w:t>On an annual basis at the end of each summer of research, the scholar is asked to produce a minimum of side of A4, written in letter format addressed to the donor (</w:t>
      </w:r>
      <w:r w:rsidRPr="00966712">
        <w:rPr>
          <w:i/>
          <w:sz w:val="22"/>
          <w:szCs w:val="22"/>
        </w:rPr>
        <w:t>examples below</w:t>
      </w:r>
      <w:r w:rsidRPr="00966712">
        <w:rPr>
          <w:sz w:val="22"/>
          <w:szCs w:val="22"/>
        </w:rPr>
        <w:t>).</w:t>
      </w:r>
      <w:r>
        <w:rPr>
          <w:sz w:val="22"/>
          <w:szCs w:val="22"/>
        </w:rPr>
        <w:t xml:space="preserve">  T</w:t>
      </w:r>
      <w:r w:rsidRPr="00966712">
        <w:rPr>
          <w:sz w:val="22"/>
          <w:szCs w:val="22"/>
        </w:rPr>
        <w:t>his should be supplied as a Word document.</w:t>
      </w:r>
      <w:r>
        <w:rPr>
          <w:sz w:val="22"/>
          <w:szCs w:val="22"/>
        </w:rPr>
        <w:t xml:space="preserve">  </w:t>
      </w:r>
      <w:r w:rsidRPr="00966712">
        <w:rPr>
          <w:sz w:val="22"/>
          <w:szCs w:val="22"/>
        </w:rPr>
        <w:t>Interesting photographs directly related to the scholarship are welcomed and should be inserted into the body of the word document, not supplied separately.</w:t>
      </w:r>
    </w:p>
    <w:p w:rsidR="002D7549" w:rsidRPr="00966712" w:rsidRDefault="002D7549" w:rsidP="002D7549">
      <w:pPr>
        <w:pStyle w:val="ListParagraph"/>
        <w:spacing w:line="240" w:lineRule="auto"/>
        <w:ind w:left="0"/>
        <w:rPr>
          <w:sz w:val="22"/>
          <w:szCs w:val="22"/>
        </w:rPr>
      </w:pPr>
    </w:p>
    <w:p w:rsidR="002D7549" w:rsidRPr="00966712" w:rsidRDefault="002D7549" w:rsidP="002D7549">
      <w:pPr>
        <w:pStyle w:val="ListParagraph"/>
        <w:spacing w:line="240" w:lineRule="auto"/>
        <w:ind w:left="0"/>
        <w:rPr>
          <w:b/>
          <w:sz w:val="22"/>
          <w:szCs w:val="22"/>
        </w:rPr>
      </w:pPr>
      <w:r w:rsidRPr="00966712">
        <w:rPr>
          <w:b/>
          <w:sz w:val="22"/>
          <w:szCs w:val="22"/>
        </w:rPr>
        <w:t>Suggested topics include:</w:t>
      </w:r>
    </w:p>
    <w:p w:rsidR="002D7549" w:rsidRPr="00966712" w:rsidRDefault="002D7549" w:rsidP="007837F6">
      <w:pPr>
        <w:pStyle w:val="ListParagraph"/>
        <w:numPr>
          <w:ilvl w:val="0"/>
          <w:numId w:val="24"/>
        </w:numPr>
        <w:spacing w:before="0" w:line="240" w:lineRule="auto"/>
        <w:ind w:left="709"/>
        <w:rPr>
          <w:sz w:val="22"/>
          <w:szCs w:val="22"/>
        </w:rPr>
      </w:pPr>
      <w:r w:rsidRPr="00966712">
        <w:rPr>
          <w:sz w:val="22"/>
          <w:szCs w:val="22"/>
        </w:rPr>
        <w:t>Thanking the donor for their support.</w:t>
      </w:r>
    </w:p>
    <w:p w:rsidR="002D7549" w:rsidRPr="00966712" w:rsidRDefault="002D7549" w:rsidP="007837F6">
      <w:pPr>
        <w:pStyle w:val="ListParagraph"/>
        <w:numPr>
          <w:ilvl w:val="0"/>
          <w:numId w:val="24"/>
        </w:numPr>
        <w:spacing w:before="0" w:line="240" w:lineRule="auto"/>
        <w:ind w:left="709"/>
        <w:rPr>
          <w:bCs/>
          <w:sz w:val="22"/>
          <w:szCs w:val="22"/>
        </w:rPr>
      </w:pPr>
      <w:r w:rsidRPr="00966712">
        <w:rPr>
          <w:bCs/>
          <w:sz w:val="22"/>
          <w:szCs w:val="22"/>
        </w:rPr>
        <w:t xml:space="preserve">Details of the research they have been involved in while on their summer internship. </w:t>
      </w:r>
    </w:p>
    <w:p w:rsidR="002D7549" w:rsidRPr="00966712" w:rsidRDefault="002D7549" w:rsidP="007837F6">
      <w:pPr>
        <w:pStyle w:val="ListParagraph"/>
        <w:numPr>
          <w:ilvl w:val="0"/>
          <w:numId w:val="24"/>
        </w:numPr>
        <w:spacing w:before="0" w:line="240" w:lineRule="auto"/>
        <w:ind w:left="709"/>
        <w:rPr>
          <w:bCs/>
          <w:sz w:val="22"/>
          <w:szCs w:val="22"/>
        </w:rPr>
      </w:pPr>
      <w:r w:rsidRPr="00966712">
        <w:rPr>
          <w:sz w:val="22"/>
          <w:szCs w:val="22"/>
        </w:rPr>
        <w:t>The importance of the research activity they have been involved in.</w:t>
      </w:r>
    </w:p>
    <w:p w:rsidR="002D7549" w:rsidRPr="00966712" w:rsidRDefault="002D7549" w:rsidP="007837F6">
      <w:pPr>
        <w:pStyle w:val="ListParagraph"/>
        <w:numPr>
          <w:ilvl w:val="0"/>
          <w:numId w:val="24"/>
        </w:numPr>
        <w:spacing w:before="0" w:line="240" w:lineRule="auto"/>
        <w:ind w:left="709"/>
        <w:rPr>
          <w:bCs/>
          <w:sz w:val="22"/>
          <w:szCs w:val="22"/>
        </w:rPr>
      </w:pPr>
      <w:r w:rsidRPr="00966712">
        <w:rPr>
          <w:bCs/>
          <w:sz w:val="22"/>
          <w:szCs w:val="22"/>
        </w:rPr>
        <w:t xml:space="preserve">The impact the scholarship has made to their studies so far. </w:t>
      </w:r>
    </w:p>
    <w:p w:rsidR="002D7549" w:rsidRPr="00966712" w:rsidRDefault="002D7549" w:rsidP="007837F6">
      <w:pPr>
        <w:pStyle w:val="ListParagraph"/>
        <w:numPr>
          <w:ilvl w:val="0"/>
          <w:numId w:val="24"/>
        </w:numPr>
        <w:spacing w:before="0" w:line="240" w:lineRule="auto"/>
        <w:ind w:left="709"/>
        <w:rPr>
          <w:bCs/>
          <w:sz w:val="22"/>
          <w:szCs w:val="22"/>
        </w:rPr>
      </w:pPr>
      <w:r w:rsidRPr="00966712">
        <w:rPr>
          <w:bCs/>
          <w:sz w:val="22"/>
          <w:szCs w:val="22"/>
        </w:rPr>
        <w:t xml:space="preserve">How their course is progressing. </w:t>
      </w:r>
    </w:p>
    <w:p w:rsidR="002D7549" w:rsidRPr="00966712" w:rsidRDefault="002D7549" w:rsidP="007837F6">
      <w:pPr>
        <w:pStyle w:val="ListParagraph"/>
        <w:numPr>
          <w:ilvl w:val="0"/>
          <w:numId w:val="24"/>
        </w:numPr>
        <w:spacing w:before="0" w:line="240" w:lineRule="auto"/>
        <w:ind w:left="709"/>
        <w:rPr>
          <w:bCs/>
          <w:sz w:val="22"/>
          <w:szCs w:val="22"/>
        </w:rPr>
      </w:pPr>
      <w:r w:rsidRPr="00966712">
        <w:rPr>
          <w:sz w:val="22"/>
          <w:szCs w:val="22"/>
        </w:rPr>
        <w:t xml:space="preserve">What they gained from the leadership training. </w:t>
      </w:r>
    </w:p>
    <w:p w:rsidR="002D7549" w:rsidRPr="00966712" w:rsidRDefault="002D7549" w:rsidP="007837F6">
      <w:pPr>
        <w:pStyle w:val="ListParagraph"/>
        <w:numPr>
          <w:ilvl w:val="0"/>
          <w:numId w:val="24"/>
        </w:numPr>
        <w:spacing w:before="0" w:line="240" w:lineRule="auto"/>
        <w:ind w:left="709"/>
        <w:rPr>
          <w:bCs/>
          <w:sz w:val="22"/>
          <w:szCs w:val="22"/>
        </w:rPr>
      </w:pPr>
      <w:r w:rsidRPr="00966712">
        <w:rPr>
          <w:sz w:val="22"/>
          <w:szCs w:val="22"/>
        </w:rPr>
        <w:t>What they have ‘given back’ or any detail of voluntary activities they’ve been involved in.</w:t>
      </w:r>
    </w:p>
    <w:p w:rsidR="002D7549" w:rsidRPr="00966712" w:rsidRDefault="002D7549" w:rsidP="007837F6">
      <w:pPr>
        <w:pStyle w:val="ListParagraph"/>
        <w:numPr>
          <w:ilvl w:val="0"/>
          <w:numId w:val="24"/>
        </w:numPr>
        <w:spacing w:before="0" w:line="240" w:lineRule="auto"/>
        <w:ind w:left="709"/>
        <w:rPr>
          <w:sz w:val="22"/>
          <w:szCs w:val="22"/>
        </w:rPr>
      </w:pPr>
      <w:r w:rsidRPr="00966712">
        <w:rPr>
          <w:sz w:val="22"/>
          <w:szCs w:val="22"/>
        </w:rPr>
        <w:t>Outline of any future career or educational plans (on final year report only).</w:t>
      </w:r>
    </w:p>
    <w:p w:rsidR="002D7549" w:rsidRPr="00966712" w:rsidRDefault="002D7549" w:rsidP="002D7549">
      <w:pPr>
        <w:pStyle w:val="ListParagraph"/>
        <w:spacing w:line="240" w:lineRule="auto"/>
        <w:ind w:left="0"/>
        <w:rPr>
          <w:sz w:val="22"/>
          <w:szCs w:val="22"/>
        </w:rPr>
      </w:pPr>
    </w:p>
    <w:p w:rsidR="002D7549" w:rsidRPr="00966712" w:rsidRDefault="002D7549" w:rsidP="002D7549">
      <w:pPr>
        <w:pStyle w:val="ListParagraph"/>
        <w:spacing w:line="240" w:lineRule="auto"/>
        <w:ind w:left="0"/>
        <w:rPr>
          <w:sz w:val="22"/>
          <w:szCs w:val="22"/>
        </w:rPr>
      </w:pPr>
      <w:r w:rsidRPr="00966712">
        <w:rPr>
          <w:sz w:val="22"/>
          <w:szCs w:val="22"/>
        </w:rPr>
        <w:t xml:space="preserve">Scientific reports with a covering note cannot be accepted. </w:t>
      </w:r>
      <w:r>
        <w:rPr>
          <w:sz w:val="22"/>
          <w:szCs w:val="22"/>
        </w:rPr>
        <w:t xml:space="preserve"> </w:t>
      </w:r>
      <w:r w:rsidRPr="00966712">
        <w:rPr>
          <w:sz w:val="22"/>
          <w:szCs w:val="22"/>
        </w:rPr>
        <w:t xml:space="preserve">Scholars need to summarise their research in a way which is accessible to the donor. </w:t>
      </w:r>
    </w:p>
    <w:p w:rsidR="002D7549" w:rsidRPr="00966712" w:rsidRDefault="002D7549" w:rsidP="002D7549">
      <w:pPr>
        <w:pStyle w:val="ListParagraph"/>
        <w:spacing w:line="240" w:lineRule="auto"/>
        <w:ind w:left="0"/>
        <w:rPr>
          <w:sz w:val="22"/>
          <w:szCs w:val="22"/>
        </w:rPr>
      </w:pPr>
    </w:p>
    <w:p w:rsidR="002D7549" w:rsidRPr="00966712" w:rsidRDefault="002D7549" w:rsidP="002D7549">
      <w:pPr>
        <w:pStyle w:val="ListParagraph"/>
        <w:spacing w:line="240" w:lineRule="auto"/>
        <w:ind w:left="0"/>
        <w:rPr>
          <w:sz w:val="22"/>
          <w:szCs w:val="22"/>
        </w:rPr>
      </w:pPr>
      <w:r w:rsidRPr="00EC70D8">
        <w:rPr>
          <w:sz w:val="22"/>
          <w:szCs w:val="22"/>
        </w:rPr>
        <w:t>Letters should be submitted to the Alumni Office no later than 1</w:t>
      </w:r>
      <w:r w:rsidRPr="00EC70D8">
        <w:rPr>
          <w:sz w:val="22"/>
          <w:szCs w:val="22"/>
          <w:vertAlign w:val="superscript"/>
        </w:rPr>
        <w:t>st</w:t>
      </w:r>
      <w:r w:rsidRPr="00EC70D8">
        <w:rPr>
          <w:sz w:val="22"/>
          <w:szCs w:val="22"/>
        </w:rPr>
        <w:t xml:space="preserve"> October </w:t>
      </w:r>
      <w:r w:rsidR="00D22E68">
        <w:rPr>
          <w:sz w:val="22"/>
          <w:szCs w:val="22"/>
        </w:rPr>
        <w:t>(scholar deadline is 20</w:t>
      </w:r>
      <w:r w:rsidR="00D22E68" w:rsidRPr="00D22E68">
        <w:rPr>
          <w:sz w:val="22"/>
          <w:szCs w:val="22"/>
          <w:vertAlign w:val="superscript"/>
        </w:rPr>
        <w:t>th</w:t>
      </w:r>
      <w:r w:rsidR="00D22E68">
        <w:rPr>
          <w:sz w:val="22"/>
          <w:szCs w:val="22"/>
        </w:rPr>
        <w:t xml:space="preserve"> September) </w:t>
      </w:r>
      <w:r w:rsidRPr="00EC70D8">
        <w:rPr>
          <w:sz w:val="22"/>
          <w:szCs w:val="22"/>
        </w:rPr>
        <w:t xml:space="preserve">after each summer of research. </w:t>
      </w:r>
      <w:r w:rsidR="00D22E68">
        <w:rPr>
          <w:sz w:val="22"/>
          <w:szCs w:val="22"/>
        </w:rPr>
        <w:t xml:space="preserve"> </w:t>
      </w:r>
      <w:r w:rsidRPr="00EC70D8">
        <w:rPr>
          <w:sz w:val="22"/>
          <w:szCs w:val="22"/>
        </w:rPr>
        <w:t>In addition, there should be a final report at the end of the scholar’s degree, by 1</w:t>
      </w:r>
      <w:r w:rsidRPr="00EC70D8">
        <w:rPr>
          <w:sz w:val="22"/>
          <w:szCs w:val="22"/>
          <w:vertAlign w:val="superscript"/>
        </w:rPr>
        <w:t>st</w:t>
      </w:r>
      <w:r w:rsidRPr="00EC70D8">
        <w:rPr>
          <w:sz w:val="22"/>
          <w:szCs w:val="22"/>
        </w:rPr>
        <w:t xml:space="preserve"> June. </w:t>
      </w:r>
      <w:r w:rsidR="00D22E68">
        <w:rPr>
          <w:sz w:val="22"/>
          <w:szCs w:val="22"/>
        </w:rPr>
        <w:t xml:space="preserve"> </w:t>
      </w:r>
      <w:r w:rsidRPr="00EC70D8">
        <w:rPr>
          <w:sz w:val="22"/>
          <w:szCs w:val="22"/>
        </w:rPr>
        <w:t>Please be aware letters will be edited and put into a report template by the Alumni team</w:t>
      </w:r>
      <w:r w:rsidRPr="00966712">
        <w:rPr>
          <w:sz w:val="22"/>
          <w:szCs w:val="22"/>
        </w:rPr>
        <w:t xml:space="preserve"> before they are passed to donors.</w:t>
      </w:r>
    </w:p>
    <w:p w:rsidR="002D7549" w:rsidRPr="00966712" w:rsidRDefault="002D7549" w:rsidP="002D7549">
      <w:pPr>
        <w:pStyle w:val="ListParagraph"/>
        <w:spacing w:line="240" w:lineRule="auto"/>
        <w:ind w:left="0"/>
        <w:rPr>
          <w:b/>
          <w:sz w:val="22"/>
          <w:szCs w:val="22"/>
        </w:rPr>
      </w:pPr>
    </w:p>
    <w:p w:rsidR="002D7549" w:rsidRPr="00966712" w:rsidRDefault="002D7549" w:rsidP="002D7549">
      <w:pPr>
        <w:spacing w:line="240" w:lineRule="auto"/>
        <w:rPr>
          <w:rFonts w:eastAsia="Calibri"/>
          <w:sz w:val="22"/>
          <w:szCs w:val="22"/>
        </w:rPr>
      </w:pPr>
    </w:p>
    <w:p w:rsidR="002D7549" w:rsidRPr="00966712" w:rsidRDefault="002D7549" w:rsidP="002D7549">
      <w:pPr>
        <w:spacing w:line="240" w:lineRule="auto"/>
        <w:rPr>
          <w:rFonts w:eastAsia="Calibri"/>
          <w:b/>
          <w:sz w:val="22"/>
          <w:szCs w:val="22"/>
          <w:u w:val="single"/>
        </w:rPr>
      </w:pPr>
      <w:r w:rsidRPr="00966712">
        <w:rPr>
          <w:rFonts w:eastAsia="Calibri"/>
          <w:b/>
          <w:sz w:val="22"/>
          <w:szCs w:val="22"/>
          <w:u w:val="single"/>
        </w:rPr>
        <w:t>Example letters:</w:t>
      </w:r>
    </w:p>
    <w:p w:rsidR="002D7549" w:rsidRPr="00966712" w:rsidRDefault="002D7549" w:rsidP="002D7549">
      <w:pPr>
        <w:spacing w:line="240" w:lineRule="auto"/>
        <w:rPr>
          <w:rFonts w:eastAsia="Calibri"/>
          <w:sz w:val="22"/>
          <w:szCs w:val="22"/>
        </w:rPr>
      </w:pPr>
    </w:p>
    <w:p w:rsidR="002D7549" w:rsidRDefault="002D7549" w:rsidP="002D7549">
      <w:pPr>
        <w:spacing w:line="240" w:lineRule="auto"/>
        <w:rPr>
          <w:rFonts w:eastAsia="Calibri"/>
          <w:sz w:val="22"/>
          <w:szCs w:val="22"/>
        </w:rPr>
      </w:pPr>
      <w:r w:rsidRPr="00966712">
        <w:rPr>
          <w:rFonts w:eastAsia="Calibri"/>
          <w:sz w:val="22"/>
          <w:szCs w:val="22"/>
        </w:rPr>
        <w:t xml:space="preserve">Dear </w:t>
      </w:r>
      <w:r w:rsidRPr="00966712">
        <w:rPr>
          <w:sz w:val="22"/>
          <w:szCs w:val="22"/>
        </w:rPr>
        <w:t>Donor</w:t>
      </w:r>
      <w:r w:rsidRPr="00966712">
        <w:rPr>
          <w:rFonts w:eastAsia="Calibri"/>
          <w:sz w:val="22"/>
          <w:szCs w:val="22"/>
        </w:rPr>
        <w:t>,</w:t>
      </w:r>
    </w:p>
    <w:p w:rsidR="002D7549" w:rsidRPr="00966712" w:rsidRDefault="002D7549" w:rsidP="002D7549">
      <w:pPr>
        <w:spacing w:line="240" w:lineRule="auto"/>
        <w:rPr>
          <w:rFonts w:eastAsia="Calibri"/>
          <w:sz w:val="22"/>
          <w:szCs w:val="22"/>
        </w:rPr>
      </w:pPr>
    </w:p>
    <w:p w:rsidR="002D7549" w:rsidRPr="00966712" w:rsidRDefault="002D7549" w:rsidP="002D7549">
      <w:pPr>
        <w:spacing w:before="0" w:after="120" w:line="240" w:lineRule="auto"/>
        <w:rPr>
          <w:rFonts w:eastAsia="Calibri"/>
          <w:sz w:val="22"/>
          <w:szCs w:val="22"/>
        </w:rPr>
      </w:pPr>
      <w:r w:rsidRPr="00966712">
        <w:rPr>
          <w:rFonts w:eastAsia="Calibri"/>
          <w:sz w:val="22"/>
          <w:szCs w:val="22"/>
        </w:rPr>
        <w:t xml:space="preserve">I would like to say a massive thank you to you for giving me the opportunity to undertake two summer internships at the University. </w:t>
      </w:r>
      <w:r w:rsidR="00D60DD0">
        <w:rPr>
          <w:rFonts w:eastAsia="Calibri"/>
          <w:sz w:val="22"/>
          <w:szCs w:val="22"/>
        </w:rPr>
        <w:t xml:space="preserve"> </w:t>
      </w:r>
      <w:r w:rsidRPr="00966712">
        <w:rPr>
          <w:rFonts w:eastAsia="Calibri"/>
          <w:sz w:val="22"/>
          <w:szCs w:val="22"/>
        </w:rPr>
        <w:t>Both summers have been extremely beneficial to me; not only have they furthered my knowledge of high speed vehicle aerodynamics but have put me one step closer to achieving my dream career in the F1 industry.</w:t>
      </w:r>
    </w:p>
    <w:p w:rsidR="002D7549" w:rsidRPr="00966712" w:rsidRDefault="002D7549" w:rsidP="002D7549">
      <w:pPr>
        <w:spacing w:before="0" w:after="120" w:line="240" w:lineRule="auto"/>
        <w:rPr>
          <w:rFonts w:eastAsia="Calibri"/>
          <w:sz w:val="22"/>
          <w:szCs w:val="22"/>
        </w:rPr>
      </w:pPr>
      <w:r w:rsidRPr="00966712">
        <w:rPr>
          <w:rFonts w:eastAsia="Calibri"/>
          <w:sz w:val="22"/>
          <w:szCs w:val="22"/>
        </w:rPr>
        <w:t>This summer has seen me build on the research I conducted for my dissertation, by further improving the aerodynamic performance of ‘Stay Gold’, a jet powered land speed record vehicle, through the addition of a fairing placed behind the front wheels.</w:t>
      </w:r>
      <w:r w:rsidR="000315F6">
        <w:rPr>
          <w:rFonts w:eastAsia="Calibri"/>
          <w:sz w:val="22"/>
          <w:szCs w:val="22"/>
        </w:rPr>
        <w:t xml:space="preserve">  </w:t>
      </w:r>
      <w:r w:rsidRPr="00966712">
        <w:rPr>
          <w:rFonts w:eastAsia="Calibri"/>
          <w:sz w:val="22"/>
          <w:szCs w:val="22"/>
        </w:rPr>
        <w:t>Through undertaking this summer research, I was able to learn how to perform a basic</w:t>
      </w:r>
      <w:r w:rsidR="000315F6">
        <w:rPr>
          <w:rFonts w:eastAsia="Calibri"/>
          <w:sz w:val="22"/>
          <w:szCs w:val="22"/>
        </w:rPr>
        <w:t xml:space="preserve"> design for optimisation study.  </w:t>
      </w:r>
      <w:r w:rsidRPr="00966712">
        <w:rPr>
          <w:rFonts w:eastAsia="Calibri"/>
          <w:sz w:val="22"/>
          <w:szCs w:val="22"/>
        </w:rPr>
        <w:t>This will prove extremely beneficial to me; aiding in my career goals and helping me with one of my modules in the coming year.</w:t>
      </w:r>
    </w:p>
    <w:p w:rsidR="002D7549" w:rsidRPr="00966712" w:rsidRDefault="002D7549" w:rsidP="002D7549">
      <w:pPr>
        <w:spacing w:before="0" w:after="120" w:line="240" w:lineRule="auto"/>
        <w:rPr>
          <w:rFonts w:eastAsia="Calibri"/>
          <w:sz w:val="22"/>
          <w:szCs w:val="22"/>
        </w:rPr>
      </w:pPr>
      <w:r w:rsidRPr="00966712">
        <w:rPr>
          <w:rFonts w:eastAsia="Calibri"/>
          <w:sz w:val="22"/>
          <w:szCs w:val="22"/>
        </w:rPr>
        <w:t>As I enter my final year of university, I am starting to apply for graduate jobs for September 2015.</w:t>
      </w:r>
      <w:r w:rsidR="000315F6">
        <w:rPr>
          <w:rFonts w:eastAsia="Calibri"/>
          <w:sz w:val="22"/>
          <w:szCs w:val="22"/>
        </w:rPr>
        <w:t xml:space="preserve">  I</w:t>
      </w:r>
      <w:r w:rsidRPr="00966712">
        <w:rPr>
          <w:rFonts w:eastAsia="Calibri"/>
          <w:sz w:val="22"/>
          <w:szCs w:val="22"/>
        </w:rPr>
        <w:t xml:space="preserve"> have focused my applications on Formula 1 teams and iconic commercial vehicle companies. I have to admit, the prospect of knowing that in nine months’ time I will have completed full time education, is rather daunting. </w:t>
      </w:r>
      <w:r w:rsidR="000315F6">
        <w:rPr>
          <w:rFonts w:eastAsia="Calibri"/>
          <w:sz w:val="22"/>
          <w:szCs w:val="22"/>
        </w:rPr>
        <w:t xml:space="preserve"> </w:t>
      </w:r>
      <w:r w:rsidRPr="00966712">
        <w:rPr>
          <w:rFonts w:eastAsia="Calibri"/>
          <w:sz w:val="22"/>
          <w:szCs w:val="22"/>
        </w:rPr>
        <w:t xml:space="preserve">However, I intend to make my last year at University one to remember! </w:t>
      </w:r>
      <w:r w:rsidR="000315F6">
        <w:rPr>
          <w:rFonts w:eastAsia="Calibri"/>
          <w:sz w:val="22"/>
          <w:szCs w:val="22"/>
        </w:rPr>
        <w:t xml:space="preserve"> </w:t>
      </w:r>
      <w:r w:rsidRPr="00966712">
        <w:rPr>
          <w:rFonts w:eastAsia="Calibri"/>
          <w:sz w:val="22"/>
          <w:szCs w:val="22"/>
        </w:rPr>
        <w:t xml:space="preserve">As of September, I will be a member of the Data Acquisition Team within </w:t>
      </w:r>
      <w:r w:rsidR="000315F6">
        <w:rPr>
          <w:rFonts w:eastAsia="Calibri"/>
          <w:sz w:val="22"/>
          <w:szCs w:val="22"/>
        </w:rPr>
        <w:t>‘</w:t>
      </w:r>
      <w:r w:rsidRPr="00966712">
        <w:rPr>
          <w:rFonts w:eastAsia="Calibri"/>
          <w:sz w:val="22"/>
          <w:szCs w:val="22"/>
        </w:rPr>
        <w:t>Leeds Formula Student</w:t>
      </w:r>
      <w:r w:rsidR="000315F6">
        <w:rPr>
          <w:rFonts w:eastAsia="Calibri"/>
          <w:sz w:val="22"/>
          <w:szCs w:val="22"/>
        </w:rPr>
        <w:t>’</w:t>
      </w:r>
      <w:r w:rsidRPr="00966712">
        <w:rPr>
          <w:rFonts w:eastAsia="Calibri"/>
          <w:sz w:val="22"/>
          <w:szCs w:val="22"/>
        </w:rPr>
        <w:t xml:space="preserve">. </w:t>
      </w:r>
      <w:r w:rsidR="000315F6">
        <w:rPr>
          <w:rFonts w:eastAsia="Calibri"/>
          <w:sz w:val="22"/>
          <w:szCs w:val="22"/>
        </w:rPr>
        <w:t xml:space="preserve"> </w:t>
      </w:r>
      <w:r w:rsidRPr="00966712">
        <w:rPr>
          <w:rFonts w:eastAsia="Calibri"/>
          <w:sz w:val="22"/>
          <w:szCs w:val="22"/>
        </w:rPr>
        <w:t xml:space="preserve">This will see me redesigning the engine control unit system and adapting the gearing system of the car. </w:t>
      </w:r>
      <w:r w:rsidR="000315F6">
        <w:rPr>
          <w:rFonts w:eastAsia="Calibri"/>
          <w:sz w:val="22"/>
          <w:szCs w:val="22"/>
        </w:rPr>
        <w:t xml:space="preserve"> </w:t>
      </w:r>
      <w:r w:rsidRPr="00966712">
        <w:rPr>
          <w:rFonts w:eastAsia="Calibri"/>
          <w:sz w:val="22"/>
          <w:szCs w:val="22"/>
        </w:rPr>
        <w:t>I am really excited about being part of Formula Student this year; receiving the scholarship gave me the confidence to apply for the position.</w:t>
      </w:r>
    </w:p>
    <w:p w:rsidR="002D7549" w:rsidRPr="00966712" w:rsidRDefault="002D7549" w:rsidP="002D7549">
      <w:pPr>
        <w:spacing w:before="0" w:after="120" w:line="240" w:lineRule="auto"/>
        <w:rPr>
          <w:rFonts w:eastAsia="Calibri"/>
          <w:sz w:val="22"/>
          <w:szCs w:val="22"/>
        </w:rPr>
      </w:pPr>
    </w:p>
    <w:p w:rsidR="002D7549" w:rsidRPr="00966712" w:rsidRDefault="002D7549" w:rsidP="002D7549">
      <w:pPr>
        <w:spacing w:before="0" w:after="120" w:line="240" w:lineRule="auto"/>
        <w:rPr>
          <w:rFonts w:eastAsia="Calibri"/>
          <w:sz w:val="22"/>
          <w:szCs w:val="22"/>
        </w:rPr>
      </w:pPr>
      <w:r w:rsidRPr="00966712">
        <w:rPr>
          <w:rFonts w:eastAsia="Calibri"/>
          <w:sz w:val="22"/>
          <w:szCs w:val="22"/>
        </w:rPr>
        <w:lastRenderedPageBreak/>
        <w:t xml:space="preserve">I am still part of Leeds University Sailing Club, however this year I am focussing more on training for triathlons. </w:t>
      </w:r>
      <w:r w:rsidR="000315F6">
        <w:rPr>
          <w:rFonts w:eastAsia="Calibri"/>
          <w:sz w:val="22"/>
          <w:szCs w:val="22"/>
        </w:rPr>
        <w:t xml:space="preserve"> </w:t>
      </w:r>
      <w:r w:rsidRPr="00966712">
        <w:rPr>
          <w:rFonts w:eastAsia="Calibri"/>
          <w:sz w:val="22"/>
          <w:szCs w:val="22"/>
        </w:rPr>
        <w:t xml:space="preserve">I have completed one Olympic distance triathlon so far but have set myself the target of completing a half ironman triathlon in 2016 and a full ironman in 2017. </w:t>
      </w:r>
      <w:r w:rsidR="000315F6">
        <w:rPr>
          <w:rFonts w:eastAsia="Calibri"/>
          <w:sz w:val="22"/>
          <w:szCs w:val="22"/>
        </w:rPr>
        <w:t xml:space="preserve"> </w:t>
      </w:r>
      <w:r w:rsidRPr="00966712">
        <w:rPr>
          <w:rFonts w:eastAsia="Calibri"/>
          <w:sz w:val="22"/>
          <w:szCs w:val="22"/>
        </w:rPr>
        <w:t xml:space="preserve">A full ironman comprises of 2.4 mile swim followed by a 112 mile bike, finishing with a 26.1 mile run. </w:t>
      </w:r>
      <w:r w:rsidR="000315F6">
        <w:rPr>
          <w:rFonts w:eastAsia="Calibri"/>
          <w:sz w:val="22"/>
          <w:szCs w:val="22"/>
        </w:rPr>
        <w:t xml:space="preserve"> </w:t>
      </w:r>
      <w:r w:rsidRPr="00966712">
        <w:rPr>
          <w:rFonts w:eastAsia="Calibri"/>
          <w:sz w:val="22"/>
          <w:szCs w:val="22"/>
        </w:rPr>
        <w:t>My aim is to complete the ironman in less than 14 hours.</w:t>
      </w:r>
    </w:p>
    <w:p w:rsidR="002D7549" w:rsidRPr="00966712" w:rsidRDefault="002D7549" w:rsidP="002D7549">
      <w:pPr>
        <w:spacing w:before="0" w:after="120" w:line="240" w:lineRule="auto"/>
        <w:rPr>
          <w:rFonts w:eastAsia="Calibri"/>
          <w:sz w:val="22"/>
          <w:szCs w:val="22"/>
        </w:rPr>
      </w:pPr>
      <w:r w:rsidRPr="00966712">
        <w:rPr>
          <w:rFonts w:eastAsia="Calibri"/>
          <w:sz w:val="22"/>
          <w:szCs w:val="22"/>
        </w:rPr>
        <w:t xml:space="preserve">I have grown and developed so much as a person since coming to university. </w:t>
      </w:r>
      <w:r w:rsidR="000315F6">
        <w:rPr>
          <w:rFonts w:eastAsia="Calibri"/>
          <w:sz w:val="22"/>
          <w:szCs w:val="22"/>
        </w:rPr>
        <w:t xml:space="preserve"> </w:t>
      </w:r>
      <w:r w:rsidRPr="00966712">
        <w:rPr>
          <w:rFonts w:eastAsia="Calibri"/>
          <w:sz w:val="22"/>
          <w:szCs w:val="22"/>
        </w:rPr>
        <w:t xml:space="preserve">I am more confident, outgoing and, now, always believe that no challenge is too big to be completed. </w:t>
      </w:r>
      <w:r w:rsidR="000315F6">
        <w:rPr>
          <w:rFonts w:eastAsia="Calibri"/>
          <w:sz w:val="22"/>
          <w:szCs w:val="22"/>
        </w:rPr>
        <w:t xml:space="preserve"> </w:t>
      </w:r>
      <w:r w:rsidRPr="00966712">
        <w:rPr>
          <w:rFonts w:eastAsia="Calibri"/>
          <w:sz w:val="22"/>
          <w:szCs w:val="22"/>
        </w:rPr>
        <w:t>I honestly would not be where I am today without the help you have given me through the scholarship scheme.</w:t>
      </w:r>
    </w:p>
    <w:p w:rsidR="002D7549" w:rsidRPr="00966712" w:rsidRDefault="002D7549" w:rsidP="002D7549">
      <w:pPr>
        <w:spacing w:before="0" w:after="120" w:line="240" w:lineRule="auto"/>
        <w:rPr>
          <w:rFonts w:eastAsia="Calibri"/>
          <w:sz w:val="22"/>
          <w:szCs w:val="22"/>
        </w:rPr>
      </w:pPr>
      <w:r w:rsidRPr="00966712">
        <w:rPr>
          <w:rFonts w:eastAsia="Calibri"/>
          <w:sz w:val="22"/>
          <w:szCs w:val="22"/>
        </w:rPr>
        <w:t>I hope you are well and thank you again for all the opportunities you have enabled me to take advantage of over the past two years.</w:t>
      </w:r>
    </w:p>
    <w:p w:rsidR="002D7549" w:rsidRPr="00966712" w:rsidRDefault="002D7549" w:rsidP="002D7549">
      <w:pPr>
        <w:spacing w:before="0" w:after="120" w:line="240" w:lineRule="auto"/>
        <w:rPr>
          <w:rFonts w:eastAsia="Calibri"/>
          <w:sz w:val="22"/>
          <w:szCs w:val="22"/>
        </w:rPr>
      </w:pPr>
    </w:p>
    <w:p w:rsidR="002D7549" w:rsidRPr="00966712" w:rsidRDefault="002D7549" w:rsidP="002D7549">
      <w:pPr>
        <w:spacing w:before="0" w:after="120" w:line="240" w:lineRule="auto"/>
        <w:rPr>
          <w:sz w:val="22"/>
          <w:szCs w:val="22"/>
        </w:rPr>
      </w:pPr>
      <w:r w:rsidRPr="00966712">
        <w:rPr>
          <w:rFonts w:eastAsia="Calibri"/>
          <w:sz w:val="22"/>
          <w:szCs w:val="22"/>
        </w:rPr>
        <w:t>Yours sincerely,</w:t>
      </w:r>
    </w:p>
    <w:p w:rsidR="002D7549" w:rsidRPr="00966712" w:rsidRDefault="002D7549" w:rsidP="002D7549">
      <w:pPr>
        <w:pBdr>
          <w:bottom w:val="single" w:sz="12" w:space="1" w:color="auto"/>
        </w:pBdr>
        <w:spacing w:line="240" w:lineRule="auto"/>
        <w:rPr>
          <w:sz w:val="22"/>
          <w:szCs w:val="22"/>
        </w:rPr>
      </w:pPr>
    </w:p>
    <w:p w:rsidR="002D7549" w:rsidRPr="00966712" w:rsidRDefault="002D7549" w:rsidP="002D7549">
      <w:pPr>
        <w:pBdr>
          <w:bottom w:val="single" w:sz="12" w:space="1" w:color="auto"/>
        </w:pBdr>
        <w:spacing w:line="240" w:lineRule="auto"/>
        <w:rPr>
          <w:sz w:val="22"/>
          <w:szCs w:val="22"/>
        </w:rPr>
      </w:pP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Dear Donor,</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I am writing to you to express my sincere gratitude for the opportunity you have given me this summer. </w:t>
      </w:r>
      <w:r w:rsidR="000315F6">
        <w:rPr>
          <w:rFonts w:ascii="Arial" w:hAnsi="Arial" w:cs="Arial"/>
          <w:sz w:val="22"/>
          <w:szCs w:val="22"/>
        </w:rPr>
        <w:t xml:space="preserve"> </w:t>
      </w:r>
      <w:r w:rsidRPr="00966712">
        <w:rPr>
          <w:rFonts w:ascii="Arial" w:hAnsi="Arial" w:cs="Arial"/>
          <w:sz w:val="22"/>
          <w:szCs w:val="22"/>
        </w:rPr>
        <w:t>Without the kindness of your donation, my 'Undergraduate Research and Leadership Scholarship' would not have been possible, and I would never have had the inspiring, challenging and invaluable experience I was so fortunate to have.</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My research is based under 'Legacies of War', a programme run by the University of Leeds in partnership with organisations in and around the city to celebrate the centenary of the First World War. </w:t>
      </w:r>
      <w:r w:rsidR="000315F6">
        <w:rPr>
          <w:rFonts w:ascii="Arial" w:hAnsi="Arial" w:cs="Arial"/>
          <w:sz w:val="22"/>
          <w:szCs w:val="22"/>
        </w:rPr>
        <w:t xml:space="preserve"> </w:t>
      </w:r>
      <w:r w:rsidRPr="00966712">
        <w:rPr>
          <w:rFonts w:ascii="Arial" w:hAnsi="Arial" w:cs="Arial"/>
          <w:sz w:val="22"/>
          <w:szCs w:val="22"/>
        </w:rPr>
        <w:t xml:space="preserve">My individual project, 'The Linguistic Legacy of the First World War', is centred </w:t>
      </w:r>
      <w:r w:rsidR="000315F6" w:rsidRPr="00966712">
        <w:rPr>
          <w:rFonts w:ascii="Arial" w:hAnsi="Arial" w:cs="Arial"/>
          <w:sz w:val="22"/>
          <w:szCs w:val="22"/>
        </w:rPr>
        <w:t>on</w:t>
      </w:r>
      <w:r w:rsidRPr="00966712">
        <w:rPr>
          <w:rFonts w:ascii="Arial" w:hAnsi="Arial" w:cs="Arial"/>
          <w:sz w:val="22"/>
          <w:szCs w:val="22"/>
        </w:rPr>
        <w:t xml:space="preserve"> the impact of war upon language use, and how language choices and constructions are so revealing of individual experience. </w:t>
      </w:r>
      <w:r w:rsidR="000315F6">
        <w:rPr>
          <w:rFonts w:ascii="Arial" w:hAnsi="Arial" w:cs="Arial"/>
          <w:sz w:val="22"/>
          <w:szCs w:val="22"/>
        </w:rPr>
        <w:t xml:space="preserve"> </w:t>
      </w:r>
      <w:r w:rsidRPr="00966712">
        <w:rPr>
          <w:rFonts w:ascii="Arial" w:hAnsi="Arial" w:cs="Arial"/>
          <w:sz w:val="22"/>
          <w:szCs w:val="22"/>
        </w:rPr>
        <w:t>As a student of English and French, I am particularly interested in the contact between British and French troops and civilians, as well as examining sources in both languages to highlight any differences in the ways experiences were recorded, and what this would reveal about wider cultural issues during the First World War.</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One of my main concerns throughout my project is to investigate the experience of the 'everyday soldier', and how this has been commemorated in contrast to that of popular war literature. </w:t>
      </w:r>
      <w:r w:rsidR="000315F6">
        <w:rPr>
          <w:rFonts w:ascii="Arial" w:hAnsi="Arial" w:cs="Arial"/>
          <w:sz w:val="22"/>
          <w:szCs w:val="22"/>
        </w:rPr>
        <w:t xml:space="preserve"> </w:t>
      </w:r>
      <w:r w:rsidRPr="00966712">
        <w:rPr>
          <w:rFonts w:ascii="Arial" w:hAnsi="Arial" w:cs="Arial"/>
          <w:sz w:val="22"/>
          <w:szCs w:val="22"/>
        </w:rPr>
        <w:t xml:space="preserve">I feel that there is considerable bias surrounding the ideas that many associate with the First World War, and want my contribution to research and centenary events to shed light on the </w:t>
      </w:r>
      <w:r w:rsidR="000315F6" w:rsidRPr="00966712">
        <w:rPr>
          <w:rFonts w:ascii="Arial" w:hAnsi="Arial" w:cs="Arial"/>
          <w:sz w:val="22"/>
          <w:szCs w:val="22"/>
        </w:rPr>
        <w:t>broader</w:t>
      </w:r>
      <w:r w:rsidRPr="00966712">
        <w:rPr>
          <w:rFonts w:ascii="Arial" w:hAnsi="Arial" w:cs="Arial"/>
          <w:sz w:val="22"/>
          <w:szCs w:val="22"/>
        </w:rPr>
        <w:t xml:space="preserve"> realities of life at the front. </w:t>
      </w:r>
      <w:r w:rsidR="000315F6">
        <w:rPr>
          <w:rFonts w:ascii="Arial" w:hAnsi="Arial" w:cs="Arial"/>
          <w:sz w:val="22"/>
          <w:szCs w:val="22"/>
        </w:rPr>
        <w:t xml:space="preserve"> </w:t>
      </w:r>
      <w:r w:rsidRPr="00966712">
        <w:rPr>
          <w:rFonts w:ascii="Arial" w:hAnsi="Arial" w:cs="Arial"/>
          <w:sz w:val="22"/>
          <w:szCs w:val="22"/>
        </w:rPr>
        <w:t>I therefore decided to focus solely on the diary entries and letters from those at the front line.</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My aim for this summer was to build the necessary foundations needed to carry out my research over the next two years. </w:t>
      </w:r>
      <w:r w:rsidR="000315F6">
        <w:rPr>
          <w:rFonts w:ascii="Arial" w:hAnsi="Arial" w:cs="Arial"/>
          <w:sz w:val="22"/>
          <w:szCs w:val="22"/>
        </w:rPr>
        <w:t xml:space="preserve"> </w:t>
      </w:r>
      <w:r w:rsidRPr="00966712">
        <w:rPr>
          <w:rFonts w:ascii="Arial" w:hAnsi="Arial" w:cs="Arial"/>
          <w:sz w:val="22"/>
          <w:szCs w:val="22"/>
        </w:rPr>
        <w:t xml:space="preserve">This involved secondary reading to give me the academic background I required, sampling a large variety of primary sources to familiarise myself with the nature of such sources, and learning (and practising!) the practical skills required to carry out successful research. </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In addition to familiarising myself with the general history of the First World War, and broader issues in linguistics, I spent the majority of my time taking a cross section of sources from the Liddle Collection at Leeds University and the Imperial War Museum in London. </w:t>
      </w:r>
      <w:r w:rsidR="000315F6">
        <w:rPr>
          <w:rFonts w:ascii="Arial" w:hAnsi="Arial" w:cs="Arial"/>
          <w:sz w:val="22"/>
          <w:szCs w:val="22"/>
        </w:rPr>
        <w:t xml:space="preserve"> </w:t>
      </w:r>
      <w:r w:rsidRPr="00966712">
        <w:rPr>
          <w:rFonts w:ascii="Arial" w:hAnsi="Arial" w:cs="Arial"/>
          <w:sz w:val="22"/>
          <w:szCs w:val="22"/>
        </w:rPr>
        <w:t xml:space="preserve">These sources ranged in rank, age, role, gender, and nationality, and enabled me to draw comparisons between the language habits of different groups of people at the front. </w:t>
      </w:r>
      <w:r w:rsidR="000315F6">
        <w:rPr>
          <w:rFonts w:ascii="Arial" w:hAnsi="Arial" w:cs="Arial"/>
          <w:sz w:val="22"/>
          <w:szCs w:val="22"/>
        </w:rPr>
        <w:t xml:space="preserve"> </w:t>
      </w:r>
      <w:r w:rsidRPr="00966712">
        <w:rPr>
          <w:rFonts w:ascii="Arial" w:hAnsi="Arial" w:cs="Arial"/>
          <w:sz w:val="22"/>
          <w:szCs w:val="22"/>
        </w:rPr>
        <w:t xml:space="preserve">From sampling sources in this way, I found very interesting things such as: a tendency for both French and female sources to be much more literary than those of English males; continuous references to the senses; clear </w:t>
      </w:r>
      <w:r w:rsidRPr="00966712">
        <w:rPr>
          <w:rFonts w:ascii="Arial" w:hAnsi="Arial" w:cs="Arial"/>
          <w:sz w:val="22"/>
          <w:szCs w:val="22"/>
        </w:rPr>
        <w:lastRenderedPageBreak/>
        <w:t xml:space="preserve">differences between the honesty and emotion depicted in diaries and letters describing identical events; relationships being evident through the naming strategies used; and frequent uses of 'Franglais', but to name a few. </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As my work progressed, I started to become interested </w:t>
      </w:r>
      <w:r w:rsidR="000315F6">
        <w:rPr>
          <w:rFonts w:ascii="Arial" w:hAnsi="Arial" w:cs="Arial"/>
          <w:sz w:val="22"/>
          <w:szCs w:val="22"/>
        </w:rPr>
        <w:t>in the more specific topic of 'i</w:t>
      </w:r>
      <w:r w:rsidRPr="00966712">
        <w:rPr>
          <w:rFonts w:ascii="Arial" w:hAnsi="Arial" w:cs="Arial"/>
          <w:sz w:val="22"/>
          <w:szCs w:val="22"/>
        </w:rPr>
        <w:t xml:space="preserve">dentity' and how this was constructed through language. </w:t>
      </w:r>
      <w:r w:rsidR="000315F6">
        <w:rPr>
          <w:rFonts w:ascii="Arial" w:hAnsi="Arial" w:cs="Arial"/>
          <w:sz w:val="22"/>
          <w:szCs w:val="22"/>
        </w:rPr>
        <w:t xml:space="preserve"> </w:t>
      </w:r>
      <w:r w:rsidRPr="00966712">
        <w:rPr>
          <w:rFonts w:ascii="Arial" w:hAnsi="Arial" w:cs="Arial"/>
          <w:sz w:val="22"/>
          <w:szCs w:val="22"/>
        </w:rPr>
        <w:t xml:space="preserve">I realised that during the First World War, many 'conventional' identities were challenged, and the complexity of being in such a position was reflected in an individual's language use. </w:t>
      </w:r>
      <w:r w:rsidR="000315F6">
        <w:rPr>
          <w:rFonts w:ascii="Arial" w:hAnsi="Arial" w:cs="Arial"/>
          <w:sz w:val="22"/>
          <w:szCs w:val="22"/>
        </w:rPr>
        <w:t xml:space="preserve"> </w:t>
      </w:r>
      <w:r w:rsidRPr="00966712">
        <w:rPr>
          <w:rFonts w:ascii="Arial" w:hAnsi="Arial" w:cs="Arial"/>
          <w:sz w:val="22"/>
          <w:szCs w:val="22"/>
        </w:rPr>
        <w:t xml:space="preserve">For example, I noticed that the position of V.A.D.s and nurses at the front was particularly ambiguous, and their language use was very interesting as a result of this. </w:t>
      </w:r>
      <w:r w:rsidR="000315F6">
        <w:rPr>
          <w:rFonts w:ascii="Arial" w:hAnsi="Arial" w:cs="Arial"/>
          <w:sz w:val="22"/>
          <w:szCs w:val="22"/>
        </w:rPr>
        <w:t xml:space="preserve"> </w:t>
      </w:r>
      <w:r w:rsidRPr="00966712">
        <w:rPr>
          <w:rFonts w:ascii="Arial" w:hAnsi="Arial" w:cs="Arial"/>
          <w:sz w:val="22"/>
          <w:szCs w:val="22"/>
        </w:rPr>
        <w:t xml:space="preserve">It was common for them to use phrases which seemed to belittle their work, such as "buzzing" and "bustling" around their "little jobs", whilst at the same time using language which  suggested a shared knowledge with the men by referring to the "Boche prisoners", "Zeps" and "our old Belge". </w:t>
      </w:r>
    </w:p>
    <w:p w:rsidR="002D7549" w:rsidRPr="00966712" w:rsidRDefault="002D7549" w:rsidP="002D7549">
      <w:pPr>
        <w:pStyle w:val="Body1"/>
        <w:rPr>
          <w:rFonts w:ascii="Arial" w:hAnsi="Arial" w:cs="Arial"/>
          <w:sz w:val="22"/>
          <w:szCs w:val="22"/>
        </w:rPr>
      </w:pPr>
    </w:p>
    <w:p w:rsidR="002D7549" w:rsidRPr="00966712" w:rsidRDefault="000315F6" w:rsidP="002D7549">
      <w:pPr>
        <w:pStyle w:val="Body1"/>
        <w:rPr>
          <w:rFonts w:ascii="Arial" w:hAnsi="Arial" w:cs="Arial"/>
          <w:sz w:val="22"/>
          <w:szCs w:val="22"/>
        </w:rPr>
      </w:pPr>
      <w:r>
        <w:rPr>
          <w:rFonts w:ascii="Arial" w:hAnsi="Arial" w:cs="Arial"/>
          <w:sz w:val="22"/>
          <w:szCs w:val="22"/>
        </w:rPr>
        <w:t>The theme of 'i</w:t>
      </w:r>
      <w:r w:rsidR="002D7549" w:rsidRPr="00966712">
        <w:rPr>
          <w:rFonts w:ascii="Arial" w:hAnsi="Arial" w:cs="Arial"/>
          <w:sz w:val="22"/>
          <w:szCs w:val="22"/>
        </w:rPr>
        <w:t>dentity' was particularly inspiring to</w:t>
      </w:r>
      <w:r w:rsidR="002D7549">
        <w:rPr>
          <w:rFonts w:ascii="Arial" w:hAnsi="Arial" w:cs="Arial"/>
          <w:sz w:val="22"/>
          <w:szCs w:val="22"/>
        </w:rPr>
        <w:t xml:space="preserve"> </w:t>
      </w:r>
      <w:r w:rsidR="002D7549" w:rsidRPr="00966712">
        <w:rPr>
          <w:rFonts w:ascii="Arial" w:hAnsi="Arial" w:cs="Arial"/>
          <w:sz w:val="22"/>
          <w:szCs w:val="22"/>
        </w:rPr>
        <w:t xml:space="preserve">me, and is what I plan to now focus on as my main line of research. </w:t>
      </w:r>
      <w:r>
        <w:rPr>
          <w:rFonts w:ascii="Arial" w:hAnsi="Arial" w:cs="Arial"/>
          <w:sz w:val="22"/>
          <w:szCs w:val="22"/>
        </w:rPr>
        <w:t xml:space="preserve"> </w:t>
      </w:r>
      <w:r w:rsidR="002D7549" w:rsidRPr="00966712">
        <w:rPr>
          <w:rFonts w:ascii="Arial" w:hAnsi="Arial" w:cs="Arial"/>
          <w:sz w:val="22"/>
          <w:szCs w:val="22"/>
        </w:rPr>
        <w:t xml:space="preserve">With regards to this, I have found particular potential in looking at 'Naming Strategies' as a sub-topic, as these are concise, very revealing insights into the perceived identities of others, relationships, and thus the identity of oneself. </w:t>
      </w:r>
      <w:r>
        <w:rPr>
          <w:rFonts w:ascii="Arial" w:hAnsi="Arial" w:cs="Arial"/>
          <w:sz w:val="22"/>
          <w:szCs w:val="22"/>
        </w:rPr>
        <w:t xml:space="preserve"> </w:t>
      </w:r>
      <w:r w:rsidR="002D7549" w:rsidRPr="00966712">
        <w:rPr>
          <w:rFonts w:ascii="Arial" w:hAnsi="Arial" w:cs="Arial"/>
          <w:sz w:val="22"/>
          <w:szCs w:val="22"/>
        </w:rPr>
        <w:t xml:space="preserve">It is this which my research over the next two years will focus on, in even greater detail and with more definitive results. </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As well as the aspiration of producing an academic document as a result of my research, I am also hoping to produce a range of classroom materials. </w:t>
      </w:r>
      <w:r w:rsidR="000315F6">
        <w:rPr>
          <w:rFonts w:ascii="Arial" w:hAnsi="Arial" w:cs="Arial"/>
          <w:sz w:val="22"/>
          <w:szCs w:val="22"/>
        </w:rPr>
        <w:t xml:space="preserve"> </w:t>
      </w:r>
      <w:r w:rsidRPr="00966712">
        <w:rPr>
          <w:rFonts w:ascii="Arial" w:hAnsi="Arial" w:cs="Arial"/>
          <w:sz w:val="22"/>
          <w:szCs w:val="22"/>
        </w:rPr>
        <w:t xml:space="preserve">After witnessing the work of others in the Legacies of War project, I have recognised the importance in working collaboratively with the public to share and celebrate academic knowledge. </w:t>
      </w:r>
      <w:r w:rsidR="000315F6">
        <w:rPr>
          <w:rFonts w:ascii="Arial" w:hAnsi="Arial" w:cs="Arial"/>
          <w:sz w:val="22"/>
          <w:szCs w:val="22"/>
        </w:rPr>
        <w:t xml:space="preserve"> </w:t>
      </w:r>
      <w:r w:rsidRPr="00966712">
        <w:rPr>
          <w:rFonts w:ascii="Arial" w:hAnsi="Arial" w:cs="Arial"/>
          <w:sz w:val="22"/>
          <w:szCs w:val="22"/>
        </w:rPr>
        <w:t xml:space="preserve">I believe that this is such a valuable aspect of research, and </w:t>
      </w:r>
      <w:r w:rsidR="000356BA" w:rsidRPr="00966712">
        <w:rPr>
          <w:rFonts w:ascii="Arial" w:hAnsi="Arial" w:cs="Arial"/>
          <w:sz w:val="22"/>
          <w:szCs w:val="22"/>
        </w:rPr>
        <w:t>is</w:t>
      </w:r>
      <w:r w:rsidRPr="00966712">
        <w:rPr>
          <w:rFonts w:ascii="Arial" w:hAnsi="Arial" w:cs="Arial"/>
          <w:sz w:val="22"/>
          <w:szCs w:val="22"/>
        </w:rPr>
        <w:t xml:space="preserve"> passionate about sharing this with young people in the community.</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My experience this year has been a significant learning curve, not only academically, but also personally. </w:t>
      </w:r>
      <w:r w:rsidR="000315F6">
        <w:rPr>
          <w:rFonts w:ascii="Arial" w:hAnsi="Arial" w:cs="Arial"/>
          <w:sz w:val="22"/>
          <w:szCs w:val="22"/>
        </w:rPr>
        <w:t xml:space="preserve"> </w:t>
      </w:r>
      <w:r w:rsidRPr="00966712">
        <w:rPr>
          <w:rFonts w:ascii="Arial" w:hAnsi="Arial" w:cs="Arial"/>
          <w:sz w:val="22"/>
          <w:szCs w:val="22"/>
        </w:rPr>
        <w:t xml:space="preserve">The benefits this has had for my studies at university are immense. I have gained an incredible degree of independence, learning how to not only look for sources, but how to persist with the research process. </w:t>
      </w:r>
      <w:r w:rsidR="000315F6">
        <w:rPr>
          <w:rFonts w:ascii="Arial" w:hAnsi="Arial" w:cs="Arial"/>
          <w:sz w:val="22"/>
          <w:szCs w:val="22"/>
        </w:rPr>
        <w:t xml:space="preserve"> </w:t>
      </w:r>
      <w:r w:rsidRPr="00966712">
        <w:rPr>
          <w:rFonts w:ascii="Arial" w:hAnsi="Arial" w:cs="Arial"/>
          <w:sz w:val="22"/>
          <w:szCs w:val="22"/>
        </w:rPr>
        <w:t xml:space="preserve">I have learnt how to find, analyse and refine secondary sources, and how to exercise patience, dedication and attention to detail when dealing with primary sources. More importantly, however, I have gained confidence in my own judgement, and found an academic voice - which I didn't even believe I had. </w:t>
      </w:r>
      <w:r w:rsidR="000315F6">
        <w:rPr>
          <w:rFonts w:ascii="Arial" w:hAnsi="Arial" w:cs="Arial"/>
          <w:sz w:val="22"/>
          <w:szCs w:val="22"/>
        </w:rPr>
        <w:t xml:space="preserve"> </w:t>
      </w:r>
      <w:r w:rsidRPr="00966712">
        <w:rPr>
          <w:rFonts w:ascii="Arial" w:hAnsi="Arial" w:cs="Arial"/>
          <w:sz w:val="22"/>
          <w:szCs w:val="22"/>
        </w:rPr>
        <w:t xml:space="preserve">By experiencing the research process first hand, I have been in the privileged position to break down the daunting preconceptions surrounding academia, and realise the rewarding and exciting reality of research. Without my scholarship, I would never have gained such a confidence, and would not be having the future aspirations I have now. </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I really cannot translate to you in the small space I have in this letter just how much this experience has impacted me. </w:t>
      </w:r>
      <w:r w:rsidR="000315F6">
        <w:rPr>
          <w:rFonts w:ascii="Arial" w:hAnsi="Arial" w:cs="Arial"/>
          <w:sz w:val="22"/>
          <w:szCs w:val="22"/>
        </w:rPr>
        <w:t xml:space="preserve"> </w:t>
      </w:r>
      <w:r w:rsidRPr="00966712">
        <w:rPr>
          <w:rFonts w:ascii="Arial" w:hAnsi="Arial" w:cs="Arial"/>
          <w:sz w:val="22"/>
          <w:szCs w:val="22"/>
        </w:rPr>
        <w:t>The skills I have gained are invaluable, the emotional investment I have placed in my topic, and the benefits this will have for my future really are difficult to put into words.</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All I can do is express my sincere thanks for the change you have made not only to my university experience, but to my life.</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 xml:space="preserve">I look forward to updating you on my progress next year, and wait with eager anticipation to continue with this research. </w:t>
      </w:r>
    </w:p>
    <w:p w:rsidR="002D7549" w:rsidRPr="00966712" w:rsidRDefault="002D7549" w:rsidP="002D7549">
      <w:pPr>
        <w:pStyle w:val="Body1"/>
        <w:rPr>
          <w:rFonts w:ascii="Arial" w:hAnsi="Arial" w:cs="Arial"/>
          <w:sz w:val="22"/>
          <w:szCs w:val="22"/>
        </w:rPr>
      </w:pPr>
    </w:p>
    <w:p w:rsidR="002D7549" w:rsidRPr="00966712" w:rsidRDefault="002D7549" w:rsidP="002D7549">
      <w:pPr>
        <w:pStyle w:val="Body1"/>
        <w:rPr>
          <w:rFonts w:ascii="Arial" w:hAnsi="Arial" w:cs="Arial"/>
          <w:sz w:val="22"/>
          <w:szCs w:val="22"/>
        </w:rPr>
      </w:pPr>
      <w:r w:rsidRPr="00966712">
        <w:rPr>
          <w:rFonts w:ascii="Arial" w:hAnsi="Arial" w:cs="Arial"/>
          <w:sz w:val="22"/>
          <w:szCs w:val="22"/>
        </w:rPr>
        <w:t>Yours thankfully, and best wishes.</w:t>
      </w:r>
      <w:r>
        <w:rPr>
          <w:rFonts w:ascii="Arial" w:hAnsi="Arial" w:cs="Arial"/>
          <w:sz w:val="22"/>
          <w:szCs w:val="22"/>
        </w:rPr>
        <w:t xml:space="preserve"> </w:t>
      </w:r>
    </w:p>
    <w:p w:rsidR="002D7549" w:rsidRPr="00A20159" w:rsidRDefault="002D7549" w:rsidP="002D7549">
      <w:pPr>
        <w:spacing w:before="0" w:after="200"/>
        <w:ind w:left="360" w:firstLine="720"/>
        <w:rPr>
          <w:rFonts w:asciiTheme="minorHAnsi" w:hAnsiTheme="minorHAnsi"/>
          <w:b/>
          <w:sz w:val="28"/>
        </w:rPr>
      </w:pPr>
      <w:r w:rsidRPr="00A20159">
        <w:rPr>
          <w:rFonts w:asciiTheme="minorHAnsi" w:hAnsiTheme="minorHAnsi"/>
          <w:b/>
          <w:sz w:val="28"/>
        </w:rPr>
        <w:br w:type="page"/>
      </w:r>
    </w:p>
    <w:p w:rsidR="003C1285" w:rsidRDefault="003C1285" w:rsidP="00A74516">
      <w:pPr>
        <w:pStyle w:val="Heading2"/>
      </w:pPr>
      <w:bookmarkStart w:id="9" w:name="_Toc415491016"/>
      <w:r w:rsidRPr="00FE3041">
        <w:lastRenderedPageBreak/>
        <w:t>Annex 2</w:t>
      </w:r>
      <w:r w:rsidR="00D42DB4">
        <w:t>e</w:t>
      </w:r>
      <w:r w:rsidR="00FE3041">
        <w:t xml:space="preserve">:  </w:t>
      </w:r>
      <w:r>
        <w:t>Draft Pro-forma for UGRL Scholarship Report</w:t>
      </w:r>
      <w:bookmarkEnd w:id="9"/>
    </w:p>
    <w:p w:rsidR="003C1285" w:rsidRDefault="003C1285" w:rsidP="003C1285">
      <w:pPr>
        <w:spacing w:before="0" w:after="120" w:line="240" w:lineRule="auto"/>
        <w:rPr>
          <w:rFonts w:asciiTheme="minorHAnsi" w:hAnsiTheme="minorHAnsi"/>
        </w:rPr>
      </w:pPr>
      <w:r w:rsidRPr="003C1285">
        <w:rPr>
          <w:rFonts w:asciiTheme="minorHAnsi" w:hAnsiTheme="minorHAnsi"/>
        </w:rPr>
        <w:t xml:space="preserve">A report is required after each period of research </w:t>
      </w:r>
      <w:r>
        <w:rPr>
          <w:rFonts w:asciiTheme="minorHAnsi" w:hAnsiTheme="minorHAnsi"/>
        </w:rPr>
        <w:t xml:space="preserve">(by </w:t>
      </w:r>
      <w:r w:rsidR="00907496">
        <w:rPr>
          <w:rFonts w:asciiTheme="minorHAnsi" w:hAnsiTheme="minorHAnsi"/>
        </w:rPr>
        <w:t>20</w:t>
      </w:r>
      <w:r w:rsidR="00907496" w:rsidRPr="00907496">
        <w:rPr>
          <w:rFonts w:asciiTheme="minorHAnsi" w:hAnsiTheme="minorHAnsi"/>
          <w:vertAlign w:val="superscript"/>
        </w:rPr>
        <w:t>th</w:t>
      </w:r>
      <w:r w:rsidR="00907496">
        <w:rPr>
          <w:rFonts w:asciiTheme="minorHAnsi" w:hAnsiTheme="minorHAnsi"/>
        </w:rPr>
        <w:t xml:space="preserve"> September</w:t>
      </w:r>
      <w:r>
        <w:rPr>
          <w:rFonts w:asciiTheme="minorHAnsi" w:hAnsiTheme="minorHAnsi"/>
        </w:rPr>
        <w:t xml:space="preserve">) </w:t>
      </w:r>
      <w:r w:rsidRPr="003C1285">
        <w:rPr>
          <w:rFonts w:asciiTheme="minorHAnsi" w:hAnsiTheme="minorHAnsi"/>
        </w:rPr>
        <w:t>and at the end of the scholars degree programme</w:t>
      </w:r>
      <w:r>
        <w:rPr>
          <w:rFonts w:asciiTheme="minorHAnsi" w:hAnsiTheme="minorHAnsi"/>
        </w:rPr>
        <w:t xml:space="preserve"> (by </w:t>
      </w:r>
      <w:r w:rsidR="00907496">
        <w:rPr>
          <w:rFonts w:asciiTheme="minorHAnsi" w:hAnsiTheme="minorHAnsi"/>
        </w:rPr>
        <w:t>1</w:t>
      </w:r>
      <w:r w:rsidR="00907496" w:rsidRPr="00907496">
        <w:rPr>
          <w:rFonts w:asciiTheme="minorHAnsi" w:hAnsiTheme="minorHAnsi"/>
          <w:vertAlign w:val="superscript"/>
        </w:rPr>
        <w:t>st</w:t>
      </w:r>
      <w:r w:rsidR="00907496">
        <w:rPr>
          <w:rFonts w:asciiTheme="minorHAnsi" w:hAnsiTheme="minorHAnsi"/>
        </w:rPr>
        <w:t xml:space="preserve"> June</w:t>
      </w:r>
      <w:r>
        <w:rPr>
          <w:rFonts w:asciiTheme="minorHAnsi" w:hAnsiTheme="minorHAnsi"/>
        </w:rPr>
        <w:t>)</w:t>
      </w:r>
      <w:r w:rsidRPr="003C1285">
        <w:rPr>
          <w:rFonts w:asciiTheme="minorHAnsi" w:hAnsiTheme="minorHAnsi"/>
        </w:rPr>
        <w:t>.</w:t>
      </w:r>
    </w:p>
    <w:p w:rsidR="003C1285" w:rsidRPr="003C1285" w:rsidRDefault="003C1285" w:rsidP="003C1285">
      <w:pPr>
        <w:spacing w:before="0" w:after="120" w:line="240" w:lineRule="auto"/>
        <w:rPr>
          <w:rFonts w:asciiTheme="minorHAnsi" w:hAnsiTheme="minorHAnsi"/>
        </w:rPr>
      </w:pPr>
    </w:p>
    <w:tbl>
      <w:tblPr>
        <w:tblStyle w:val="TableGrid"/>
        <w:tblW w:w="9498" w:type="dxa"/>
        <w:tblInd w:w="108" w:type="dxa"/>
        <w:tblLook w:val="04A0" w:firstRow="1" w:lastRow="0" w:firstColumn="1" w:lastColumn="0" w:noHBand="0" w:noVBand="1"/>
      </w:tblPr>
      <w:tblGrid>
        <w:gridCol w:w="2835"/>
        <w:gridCol w:w="6663"/>
      </w:tblGrid>
      <w:tr w:rsidR="003C1285" w:rsidRPr="00556F57" w:rsidTr="003C1285">
        <w:trPr>
          <w:cantSplit/>
          <w:trHeight w:val="567"/>
        </w:trPr>
        <w:tc>
          <w:tcPr>
            <w:tcW w:w="2835" w:type="dxa"/>
          </w:tcPr>
          <w:p w:rsidR="003C1285" w:rsidRPr="00556F57" w:rsidRDefault="003C1285" w:rsidP="002C3330">
            <w:r w:rsidRPr="00556F57">
              <w:t>Name:</w:t>
            </w:r>
          </w:p>
        </w:tc>
        <w:tc>
          <w:tcPr>
            <w:tcW w:w="6663" w:type="dxa"/>
          </w:tcPr>
          <w:p w:rsidR="003C1285" w:rsidRPr="00556F57" w:rsidRDefault="003C1285" w:rsidP="002C3330"/>
        </w:tc>
      </w:tr>
      <w:tr w:rsidR="003C1285" w:rsidRPr="00556F57" w:rsidTr="003C1285">
        <w:trPr>
          <w:cantSplit/>
          <w:trHeight w:val="567"/>
        </w:trPr>
        <w:tc>
          <w:tcPr>
            <w:tcW w:w="2835" w:type="dxa"/>
          </w:tcPr>
          <w:p w:rsidR="003C1285" w:rsidRPr="00556F57" w:rsidRDefault="003C1285" w:rsidP="002C3330">
            <w:r w:rsidRPr="00556F57">
              <w:t>School:</w:t>
            </w:r>
          </w:p>
        </w:tc>
        <w:tc>
          <w:tcPr>
            <w:tcW w:w="6663" w:type="dxa"/>
          </w:tcPr>
          <w:p w:rsidR="003C1285" w:rsidRPr="00556F57" w:rsidRDefault="003C1285" w:rsidP="002C3330"/>
        </w:tc>
      </w:tr>
      <w:tr w:rsidR="003C1285" w:rsidRPr="00556F57" w:rsidTr="003C1285">
        <w:trPr>
          <w:cantSplit/>
          <w:trHeight w:val="567"/>
        </w:trPr>
        <w:tc>
          <w:tcPr>
            <w:tcW w:w="2835" w:type="dxa"/>
          </w:tcPr>
          <w:p w:rsidR="003C1285" w:rsidRPr="00556F57" w:rsidRDefault="003C1285" w:rsidP="002C3330">
            <w:r w:rsidRPr="00556F57">
              <w:t>Programme of study:</w:t>
            </w:r>
          </w:p>
        </w:tc>
        <w:tc>
          <w:tcPr>
            <w:tcW w:w="6663" w:type="dxa"/>
          </w:tcPr>
          <w:p w:rsidR="003C1285" w:rsidRPr="00556F57" w:rsidRDefault="003C1285" w:rsidP="002C3330"/>
        </w:tc>
      </w:tr>
      <w:tr w:rsidR="003C1285" w:rsidRPr="00556F57" w:rsidTr="003C1285">
        <w:trPr>
          <w:cantSplit/>
          <w:trHeight w:val="567"/>
        </w:trPr>
        <w:tc>
          <w:tcPr>
            <w:tcW w:w="2835" w:type="dxa"/>
          </w:tcPr>
          <w:p w:rsidR="003C1285" w:rsidRPr="00556F57" w:rsidRDefault="003C1285" w:rsidP="002C3330">
            <w:r w:rsidRPr="00556F57">
              <w:t>Email address:</w:t>
            </w:r>
          </w:p>
        </w:tc>
        <w:tc>
          <w:tcPr>
            <w:tcW w:w="6663" w:type="dxa"/>
          </w:tcPr>
          <w:p w:rsidR="003C1285" w:rsidRPr="00556F57" w:rsidRDefault="003C1285" w:rsidP="002C3330"/>
        </w:tc>
      </w:tr>
      <w:tr w:rsidR="003C1285" w:rsidRPr="00556F57" w:rsidTr="003C1285">
        <w:trPr>
          <w:cantSplit/>
          <w:trHeight w:val="567"/>
        </w:trPr>
        <w:tc>
          <w:tcPr>
            <w:tcW w:w="2835" w:type="dxa"/>
          </w:tcPr>
          <w:p w:rsidR="003C1285" w:rsidRPr="00556F57" w:rsidRDefault="003C1285" w:rsidP="003C1285">
            <w:r>
              <w:t>Title of Scholarship Project</w:t>
            </w:r>
            <w:r w:rsidRPr="00556F57">
              <w:t>:</w:t>
            </w:r>
          </w:p>
        </w:tc>
        <w:tc>
          <w:tcPr>
            <w:tcW w:w="6663" w:type="dxa"/>
          </w:tcPr>
          <w:p w:rsidR="003C1285" w:rsidRPr="00556F57" w:rsidRDefault="003C1285" w:rsidP="002C3330"/>
        </w:tc>
      </w:tr>
    </w:tbl>
    <w:p w:rsidR="003C1285" w:rsidRDefault="003C1285" w:rsidP="003C1285">
      <w:pPr>
        <w:rPr>
          <w:b/>
        </w:rPr>
      </w:pPr>
    </w:p>
    <w:p w:rsidR="003C1285" w:rsidRPr="00556F57" w:rsidRDefault="003C1285" w:rsidP="003C1285">
      <w:pPr>
        <w:rPr>
          <w:b/>
        </w:rPr>
      </w:pPr>
      <w:r w:rsidRPr="00556F57">
        <w:rPr>
          <w:b/>
        </w:rPr>
        <w:t>Please answer the following questions in no more than 500 words per question.</w:t>
      </w:r>
    </w:p>
    <w:p w:rsidR="003C1285" w:rsidRPr="00C04F86" w:rsidRDefault="003C1285" w:rsidP="003C1285">
      <w:pPr>
        <w:pStyle w:val="ListParagraph"/>
        <w:numPr>
          <w:ilvl w:val="0"/>
          <w:numId w:val="29"/>
        </w:numPr>
        <w:spacing w:before="0" w:after="200"/>
        <w:rPr>
          <w:i/>
        </w:rPr>
      </w:pPr>
      <w:r>
        <w:rPr>
          <w:i/>
        </w:rPr>
        <w:t>What have been the highlights of the project work you have done</w:t>
      </w:r>
      <w:r w:rsidRPr="00C04F86">
        <w:rPr>
          <w:i/>
        </w:rPr>
        <w:t>?</w:t>
      </w:r>
    </w:p>
    <w:p w:rsidR="003C1285" w:rsidRPr="00C04F86" w:rsidRDefault="003C1285" w:rsidP="003C1285">
      <w:pPr>
        <w:pStyle w:val="ListParagraph"/>
        <w:numPr>
          <w:ilvl w:val="0"/>
          <w:numId w:val="29"/>
        </w:numPr>
        <w:spacing w:before="0" w:after="200"/>
        <w:rPr>
          <w:i/>
        </w:rPr>
      </w:pPr>
      <w:r w:rsidRPr="00C04F86">
        <w:rPr>
          <w:i/>
        </w:rPr>
        <w:t xml:space="preserve">How </w:t>
      </w:r>
      <w:r>
        <w:rPr>
          <w:i/>
        </w:rPr>
        <w:t xml:space="preserve">has </w:t>
      </w:r>
      <w:r w:rsidRPr="00C04F86">
        <w:rPr>
          <w:i/>
        </w:rPr>
        <w:t>this scholarship enhance</w:t>
      </w:r>
      <w:r>
        <w:rPr>
          <w:i/>
        </w:rPr>
        <w:t>d</w:t>
      </w:r>
      <w:r w:rsidRPr="00C04F86">
        <w:rPr>
          <w:i/>
        </w:rPr>
        <w:t xml:space="preserve"> your knowledge and skills?</w:t>
      </w:r>
    </w:p>
    <w:p w:rsidR="003C1285" w:rsidRPr="00C04F86" w:rsidRDefault="003C1285" w:rsidP="003C1285">
      <w:pPr>
        <w:pStyle w:val="ListParagraph"/>
        <w:numPr>
          <w:ilvl w:val="0"/>
          <w:numId w:val="29"/>
        </w:numPr>
        <w:spacing w:before="0" w:after="200"/>
        <w:rPr>
          <w:i/>
        </w:rPr>
      </w:pPr>
      <w:r w:rsidRPr="00C04F86">
        <w:rPr>
          <w:i/>
        </w:rPr>
        <w:t xml:space="preserve">How </w:t>
      </w:r>
      <w:r>
        <w:rPr>
          <w:i/>
        </w:rPr>
        <w:t xml:space="preserve">has this </w:t>
      </w:r>
      <w:r w:rsidRPr="00C04F86">
        <w:rPr>
          <w:i/>
        </w:rPr>
        <w:t xml:space="preserve">scholarship </w:t>
      </w:r>
      <w:r>
        <w:rPr>
          <w:i/>
        </w:rPr>
        <w:t>contributed to your career plans?</w:t>
      </w:r>
    </w:p>
    <w:p w:rsidR="003C1285" w:rsidRDefault="003C1285" w:rsidP="003C1285"/>
    <w:p w:rsidR="003C1285" w:rsidRPr="00C04F86" w:rsidRDefault="003C1285" w:rsidP="003C1285">
      <w:pPr>
        <w:rPr>
          <w:b/>
        </w:rPr>
      </w:pPr>
      <w:r w:rsidRPr="00C04F86">
        <w:rPr>
          <w:b/>
        </w:rPr>
        <w:t>If you have any queries, please email your UGRL Scholarship Administrator (</w:t>
      </w:r>
      <w:hyperlink r:id="rId26" w:history="1">
        <w:r w:rsidR="000356BA" w:rsidRPr="00211140">
          <w:rPr>
            <w:rStyle w:val="Hyperlink"/>
            <w:b/>
          </w:rPr>
          <w:t>???@leeds.ac.uk</w:t>
        </w:r>
      </w:hyperlink>
      <w:r w:rsidRPr="00C04F86">
        <w:rPr>
          <w:b/>
        </w:rPr>
        <w:t>)</w:t>
      </w:r>
      <w:r w:rsidR="000356BA">
        <w:rPr>
          <w:b/>
        </w:rPr>
        <w:t xml:space="preserve"> </w:t>
      </w:r>
      <w:r w:rsidR="000356BA" w:rsidRPr="000356BA">
        <w:rPr>
          <w:b/>
          <w:i/>
          <w:sz w:val="22"/>
        </w:rPr>
        <w:t>(Faculty to complete)</w:t>
      </w:r>
    </w:p>
    <w:p w:rsidR="003C1285" w:rsidRDefault="003C1285" w:rsidP="003C1285">
      <w:pPr>
        <w:spacing w:before="0" w:after="200"/>
        <w:rPr>
          <w:rFonts w:asciiTheme="minorHAnsi" w:hAnsiTheme="minorHAnsi"/>
          <w:b/>
          <w:sz w:val="28"/>
        </w:rPr>
      </w:pPr>
      <w:r>
        <w:rPr>
          <w:rFonts w:asciiTheme="minorHAnsi" w:hAnsiTheme="minorHAnsi"/>
          <w:b/>
          <w:sz w:val="28"/>
        </w:rPr>
        <w:br w:type="page"/>
      </w:r>
    </w:p>
    <w:p w:rsidR="000044BD" w:rsidRPr="00FE3041" w:rsidRDefault="00BE013F" w:rsidP="00167603">
      <w:pPr>
        <w:pStyle w:val="Heading1"/>
      </w:pPr>
      <w:bookmarkStart w:id="10" w:name="_Toc415491017"/>
      <w:r w:rsidRPr="00FE3041">
        <w:lastRenderedPageBreak/>
        <w:t>Annex 3</w:t>
      </w:r>
      <w:r w:rsidR="00510F0B" w:rsidRPr="00FE3041">
        <w:t xml:space="preserve">:  </w:t>
      </w:r>
      <w:r w:rsidR="000044BD" w:rsidRPr="00FE3041">
        <w:t>Faculty roles and responsibilities</w:t>
      </w:r>
      <w:bookmarkEnd w:id="10"/>
    </w:p>
    <w:p w:rsidR="000044BD" w:rsidRPr="00A32A93" w:rsidRDefault="000044BD" w:rsidP="003E2B17">
      <w:pPr>
        <w:rPr>
          <w:rFonts w:asciiTheme="minorHAnsi" w:hAnsiTheme="minorHAnsi"/>
          <w:b/>
        </w:rPr>
      </w:pPr>
    </w:p>
    <w:p w:rsidR="000044BD" w:rsidRPr="00A32A93" w:rsidRDefault="00F342AC" w:rsidP="003E2B17">
      <w:pPr>
        <w:rPr>
          <w:rFonts w:asciiTheme="minorHAnsi" w:hAnsiTheme="minorHAnsi"/>
          <w:b/>
        </w:rPr>
      </w:pPr>
      <w:r w:rsidRPr="00A32A93">
        <w:rPr>
          <w:rFonts w:asciiTheme="minorHAnsi" w:hAnsiTheme="minorHAnsi"/>
          <w:b/>
        </w:rPr>
        <w:t xml:space="preserve">Academic lead </w:t>
      </w:r>
      <w:r w:rsidRPr="00A32A93">
        <w:rPr>
          <w:rFonts w:asciiTheme="minorHAnsi" w:hAnsiTheme="minorHAnsi"/>
        </w:rPr>
        <w:t>(the Pro-Dean for Student Education)</w:t>
      </w:r>
    </w:p>
    <w:p w:rsidR="000044BD" w:rsidRPr="00A32A93" w:rsidRDefault="00F342AC" w:rsidP="0098151B">
      <w:pPr>
        <w:spacing w:before="0" w:after="120" w:line="240" w:lineRule="auto"/>
        <w:rPr>
          <w:rFonts w:asciiTheme="minorHAnsi" w:hAnsiTheme="minorHAnsi"/>
        </w:rPr>
      </w:pPr>
      <w:r w:rsidRPr="00A32A93">
        <w:rPr>
          <w:rFonts w:asciiTheme="minorHAnsi" w:hAnsiTheme="minorHAnsi"/>
        </w:rPr>
        <w:t>Responsible</w:t>
      </w:r>
      <w:r w:rsidR="001C7736">
        <w:rPr>
          <w:rFonts w:asciiTheme="minorHAnsi" w:hAnsiTheme="minorHAnsi"/>
        </w:rPr>
        <w:t xml:space="preserve">, with the Scholarship Administrator and Pro-Dean for Research, </w:t>
      </w:r>
      <w:r w:rsidRPr="00A32A93">
        <w:rPr>
          <w:rFonts w:asciiTheme="minorHAnsi" w:hAnsiTheme="minorHAnsi"/>
        </w:rPr>
        <w:t>for selecting research projects</w:t>
      </w:r>
      <w:r w:rsidR="001C7736">
        <w:rPr>
          <w:rFonts w:asciiTheme="minorHAnsi" w:hAnsiTheme="minorHAnsi"/>
        </w:rPr>
        <w:t xml:space="preserve"> to be advertised to potential Scholars</w:t>
      </w:r>
      <w:r w:rsidRPr="00A32A93">
        <w:rPr>
          <w:rFonts w:asciiTheme="minorHAnsi" w:hAnsiTheme="minorHAnsi"/>
        </w:rPr>
        <w:t>, ensuring appropriate supervision is in place and undertaken, matching projects to applications from students.</w:t>
      </w:r>
    </w:p>
    <w:p w:rsidR="00F342AC" w:rsidRPr="00A32A93" w:rsidRDefault="00F342AC" w:rsidP="003E2B17">
      <w:pPr>
        <w:rPr>
          <w:rFonts w:asciiTheme="minorHAnsi" w:hAnsiTheme="minorHAnsi"/>
          <w:b/>
        </w:rPr>
      </w:pPr>
    </w:p>
    <w:p w:rsidR="00F342AC" w:rsidRPr="00A32A93" w:rsidRDefault="00F342AC" w:rsidP="003E2B17">
      <w:pPr>
        <w:rPr>
          <w:rFonts w:asciiTheme="minorHAnsi" w:hAnsiTheme="minorHAnsi"/>
          <w:b/>
        </w:rPr>
      </w:pPr>
      <w:r w:rsidRPr="00A32A93">
        <w:rPr>
          <w:rFonts w:asciiTheme="minorHAnsi" w:hAnsiTheme="minorHAnsi"/>
          <w:b/>
        </w:rPr>
        <w:t xml:space="preserve">Project Supervisors (the academic lead for the </w:t>
      </w:r>
      <w:r w:rsidR="0098151B">
        <w:rPr>
          <w:rFonts w:asciiTheme="minorHAnsi" w:hAnsiTheme="minorHAnsi"/>
          <w:b/>
        </w:rPr>
        <w:t xml:space="preserve">Scholarship </w:t>
      </w:r>
      <w:r w:rsidRPr="00A32A93">
        <w:rPr>
          <w:rFonts w:asciiTheme="minorHAnsi" w:hAnsiTheme="minorHAnsi"/>
          <w:b/>
        </w:rPr>
        <w:t>project)</w:t>
      </w:r>
    </w:p>
    <w:p w:rsidR="00D255E1" w:rsidRDefault="00F342AC" w:rsidP="0098151B">
      <w:pPr>
        <w:spacing w:before="0" w:after="120" w:line="240" w:lineRule="auto"/>
        <w:rPr>
          <w:rFonts w:asciiTheme="minorHAnsi" w:hAnsiTheme="minorHAnsi"/>
        </w:rPr>
      </w:pPr>
      <w:r w:rsidRPr="00A32A93">
        <w:rPr>
          <w:rFonts w:asciiTheme="minorHAnsi" w:hAnsiTheme="minorHAnsi"/>
        </w:rPr>
        <w:t>Responsible for designing the scholarship project to be undertaken by the scholar as part of the overall research project</w:t>
      </w:r>
      <w:r w:rsidR="0098151B">
        <w:rPr>
          <w:rFonts w:asciiTheme="minorHAnsi" w:hAnsiTheme="minorHAnsi"/>
        </w:rPr>
        <w:t xml:space="preserve"> (a</w:t>
      </w:r>
      <w:r w:rsidR="00517C1F" w:rsidRPr="00A32A93">
        <w:rPr>
          <w:rFonts w:asciiTheme="minorHAnsi" w:hAnsiTheme="minorHAnsi"/>
        </w:rPr>
        <w:t xml:space="preserve"> pro-forma for the UGRL Scholarship Learning Contract is provided at Annex </w:t>
      </w:r>
      <w:r w:rsidR="006C7FDB" w:rsidRPr="00A32A93">
        <w:rPr>
          <w:rFonts w:asciiTheme="minorHAnsi" w:hAnsiTheme="minorHAnsi"/>
        </w:rPr>
        <w:t>3a</w:t>
      </w:r>
      <w:r w:rsidR="001D63A5">
        <w:rPr>
          <w:rFonts w:asciiTheme="minorHAnsi" w:hAnsiTheme="minorHAnsi"/>
        </w:rPr>
        <w:t>, page 1</w:t>
      </w:r>
      <w:r w:rsidR="00534FCD">
        <w:rPr>
          <w:rFonts w:asciiTheme="minorHAnsi" w:hAnsiTheme="minorHAnsi"/>
        </w:rPr>
        <w:t>8</w:t>
      </w:r>
      <w:r w:rsidR="00517C1F" w:rsidRPr="00A32A93">
        <w:rPr>
          <w:rFonts w:asciiTheme="minorHAnsi" w:hAnsiTheme="minorHAnsi"/>
        </w:rPr>
        <w:t>)</w:t>
      </w:r>
      <w:r w:rsidRPr="00A32A93">
        <w:rPr>
          <w:rFonts w:asciiTheme="minorHAnsi" w:hAnsiTheme="minorHAnsi"/>
        </w:rPr>
        <w:t xml:space="preserve">.  </w:t>
      </w:r>
    </w:p>
    <w:p w:rsidR="00F342AC" w:rsidRDefault="00F342AC" w:rsidP="0098151B">
      <w:pPr>
        <w:spacing w:before="0" w:after="120" w:line="240" w:lineRule="auto"/>
        <w:rPr>
          <w:rFonts w:asciiTheme="minorHAnsi" w:hAnsiTheme="minorHAnsi"/>
        </w:rPr>
      </w:pPr>
      <w:r w:rsidRPr="00A32A93">
        <w:rPr>
          <w:rFonts w:asciiTheme="minorHAnsi" w:hAnsiTheme="minorHAnsi"/>
        </w:rPr>
        <w:t xml:space="preserve">The </w:t>
      </w:r>
      <w:r w:rsidR="008E17A7" w:rsidRPr="00A32A93">
        <w:rPr>
          <w:rFonts w:asciiTheme="minorHAnsi" w:hAnsiTheme="minorHAnsi"/>
        </w:rPr>
        <w:t xml:space="preserve">scholarship project should develop the research skills of the scholar and enable the scholar to develop and practice aspects of leadership.  The Project Supervisor is responsible for the </w:t>
      </w:r>
      <w:r w:rsidR="0098151B">
        <w:rPr>
          <w:rFonts w:asciiTheme="minorHAnsi" w:hAnsiTheme="minorHAnsi"/>
        </w:rPr>
        <w:t>support and supervision of the S</w:t>
      </w:r>
      <w:r w:rsidR="008E17A7" w:rsidRPr="00A32A93">
        <w:rPr>
          <w:rFonts w:asciiTheme="minorHAnsi" w:hAnsiTheme="minorHAnsi"/>
        </w:rPr>
        <w:t>cholar in order to ensure the aims of the scholarship project are realised</w:t>
      </w:r>
      <w:r w:rsidR="0094200B">
        <w:rPr>
          <w:rFonts w:asciiTheme="minorHAnsi" w:hAnsiTheme="minorHAnsi"/>
        </w:rPr>
        <w:t>.</w:t>
      </w:r>
      <w:r w:rsidR="0098151B">
        <w:rPr>
          <w:rFonts w:asciiTheme="minorHAnsi" w:hAnsiTheme="minorHAnsi"/>
        </w:rPr>
        <w:t xml:space="preserve">  These responsibilities include:</w:t>
      </w:r>
    </w:p>
    <w:p w:rsidR="0098151B" w:rsidRDefault="0098151B" w:rsidP="003E2B17">
      <w:pPr>
        <w:rPr>
          <w:rFonts w:asciiTheme="minorHAnsi" w:hAnsiTheme="minorHAnsi"/>
        </w:rPr>
      </w:pPr>
    </w:p>
    <w:p w:rsidR="0098151B" w:rsidRPr="00A32A93" w:rsidRDefault="0098151B" w:rsidP="007837F6">
      <w:pPr>
        <w:numPr>
          <w:ilvl w:val="0"/>
          <w:numId w:val="12"/>
        </w:numPr>
        <w:spacing w:before="0" w:after="120" w:line="240" w:lineRule="auto"/>
        <w:ind w:left="357" w:hanging="357"/>
        <w:rPr>
          <w:rFonts w:asciiTheme="minorHAnsi" w:hAnsiTheme="minorHAnsi"/>
          <w:sz w:val="22"/>
          <w:szCs w:val="22"/>
        </w:rPr>
      </w:pPr>
      <w:r w:rsidRPr="00A32A93">
        <w:rPr>
          <w:rFonts w:asciiTheme="minorHAnsi" w:hAnsiTheme="minorHAnsi"/>
          <w:sz w:val="22"/>
          <w:szCs w:val="22"/>
        </w:rPr>
        <w:t xml:space="preserve">the specification of a detailed project brief </w:t>
      </w:r>
      <w:r w:rsidR="00052D95">
        <w:rPr>
          <w:rFonts w:asciiTheme="minorHAnsi" w:hAnsiTheme="minorHAnsi"/>
          <w:sz w:val="22"/>
          <w:szCs w:val="22"/>
        </w:rPr>
        <w:t>building on the outline set out in the Learning Contract (Annex 3a</w:t>
      </w:r>
      <w:r w:rsidR="0047698A">
        <w:rPr>
          <w:rFonts w:asciiTheme="minorHAnsi" w:hAnsiTheme="minorHAnsi"/>
          <w:sz w:val="22"/>
          <w:szCs w:val="22"/>
        </w:rPr>
        <w:t xml:space="preserve">, page </w:t>
      </w:r>
      <w:r w:rsidR="001D63A5">
        <w:rPr>
          <w:rFonts w:asciiTheme="minorHAnsi" w:hAnsiTheme="minorHAnsi"/>
          <w:sz w:val="22"/>
          <w:szCs w:val="22"/>
        </w:rPr>
        <w:t>1</w:t>
      </w:r>
      <w:r w:rsidR="00534FCD">
        <w:rPr>
          <w:rFonts w:asciiTheme="minorHAnsi" w:hAnsiTheme="minorHAnsi"/>
          <w:sz w:val="22"/>
          <w:szCs w:val="22"/>
        </w:rPr>
        <w:t>8</w:t>
      </w:r>
      <w:r w:rsidR="00052D95">
        <w:rPr>
          <w:rFonts w:asciiTheme="minorHAnsi" w:hAnsiTheme="minorHAnsi"/>
          <w:sz w:val="22"/>
          <w:szCs w:val="22"/>
        </w:rPr>
        <w:t xml:space="preserve">) </w:t>
      </w:r>
      <w:r w:rsidRPr="00A32A93">
        <w:rPr>
          <w:rFonts w:asciiTheme="minorHAnsi" w:hAnsiTheme="minorHAnsi"/>
          <w:sz w:val="22"/>
          <w:szCs w:val="22"/>
        </w:rPr>
        <w:t xml:space="preserve">at the outset of the project. </w:t>
      </w:r>
      <w:r w:rsidR="00052D95">
        <w:rPr>
          <w:rFonts w:asciiTheme="minorHAnsi" w:hAnsiTheme="minorHAnsi"/>
          <w:sz w:val="22"/>
          <w:szCs w:val="22"/>
        </w:rPr>
        <w:t xml:space="preserve"> </w:t>
      </w:r>
      <w:r w:rsidRPr="00A32A93">
        <w:rPr>
          <w:rFonts w:asciiTheme="minorHAnsi" w:hAnsiTheme="minorHAnsi"/>
          <w:sz w:val="22"/>
          <w:szCs w:val="22"/>
        </w:rPr>
        <w:t>This will provide more guidance than the original advert and this form and include initial weekly targets, resources, milestones, and any particular expense/travel arrangements other than coming on the base expectation of coming to campus daily.</w:t>
      </w:r>
    </w:p>
    <w:p w:rsidR="0098151B" w:rsidRPr="00A32A93" w:rsidRDefault="0098151B" w:rsidP="007837F6">
      <w:pPr>
        <w:numPr>
          <w:ilvl w:val="0"/>
          <w:numId w:val="12"/>
        </w:numPr>
        <w:spacing w:before="0" w:after="120" w:line="240" w:lineRule="auto"/>
        <w:ind w:left="357" w:hanging="357"/>
        <w:rPr>
          <w:rFonts w:asciiTheme="minorHAnsi" w:hAnsiTheme="minorHAnsi"/>
          <w:sz w:val="22"/>
          <w:szCs w:val="22"/>
        </w:rPr>
      </w:pPr>
      <w:r w:rsidRPr="00A32A93">
        <w:rPr>
          <w:rFonts w:asciiTheme="minorHAnsi" w:hAnsiTheme="minorHAnsi"/>
          <w:sz w:val="22"/>
          <w:szCs w:val="22"/>
        </w:rPr>
        <w:t xml:space="preserve">Ensure the scholar has a daily contact point, normally in the School where the project is based. </w:t>
      </w:r>
      <w:r w:rsidR="00052D95">
        <w:rPr>
          <w:rFonts w:asciiTheme="minorHAnsi" w:hAnsiTheme="minorHAnsi"/>
          <w:sz w:val="22"/>
          <w:szCs w:val="22"/>
        </w:rPr>
        <w:t xml:space="preserve"> </w:t>
      </w:r>
      <w:r w:rsidRPr="00A32A93">
        <w:rPr>
          <w:rFonts w:asciiTheme="minorHAnsi" w:hAnsiTheme="minorHAnsi"/>
          <w:sz w:val="22"/>
          <w:szCs w:val="22"/>
        </w:rPr>
        <w:t>This might be a research postgraduate student, an academic colleague, a member of support staff, or equivalent if the project work is not campus based.</w:t>
      </w:r>
    </w:p>
    <w:p w:rsidR="00052D95" w:rsidRPr="00A32A93" w:rsidRDefault="00052D95" w:rsidP="007837F6">
      <w:pPr>
        <w:numPr>
          <w:ilvl w:val="0"/>
          <w:numId w:val="12"/>
        </w:numPr>
        <w:spacing w:before="0" w:after="120" w:line="240" w:lineRule="auto"/>
        <w:ind w:left="357" w:hanging="357"/>
        <w:rPr>
          <w:rFonts w:asciiTheme="minorHAnsi" w:hAnsiTheme="minorHAnsi"/>
          <w:sz w:val="22"/>
          <w:szCs w:val="22"/>
        </w:rPr>
      </w:pPr>
      <w:r w:rsidRPr="00A32A93">
        <w:rPr>
          <w:rFonts w:asciiTheme="minorHAnsi" w:hAnsiTheme="minorHAnsi"/>
          <w:sz w:val="22"/>
          <w:szCs w:val="22"/>
        </w:rPr>
        <w:t xml:space="preserve">Identify a </w:t>
      </w:r>
      <w:r>
        <w:rPr>
          <w:rFonts w:asciiTheme="minorHAnsi" w:hAnsiTheme="minorHAnsi"/>
          <w:sz w:val="22"/>
          <w:szCs w:val="22"/>
        </w:rPr>
        <w:t xml:space="preserve">UGRL </w:t>
      </w:r>
      <w:r w:rsidRPr="00A32A93">
        <w:rPr>
          <w:rFonts w:asciiTheme="minorHAnsi" w:hAnsiTheme="minorHAnsi"/>
          <w:sz w:val="22"/>
          <w:szCs w:val="22"/>
        </w:rPr>
        <w:t xml:space="preserve">mentor for example a PGR student, this may be the same as the daily contact. </w:t>
      </w:r>
    </w:p>
    <w:p w:rsidR="0098151B" w:rsidRPr="00A32A93" w:rsidRDefault="0098151B" w:rsidP="007837F6">
      <w:pPr>
        <w:numPr>
          <w:ilvl w:val="0"/>
          <w:numId w:val="12"/>
        </w:numPr>
        <w:spacing w:before="0" w:after="120" w:line="240" w:lineRule="auto"/>
        <w:ind w:left="357" w:hanging="357"/>
        <w:rPr>
          <w:rFonts w:asciiTheme="minorHAnsi" w:hAnsiTheme="minorHAnsi"/>
          <w:sz w:val="22"/>
          <w:szCs w:val="22"/>
        </w:rPr>
      </w:pPr>
      <w:r w:rsidRPr="00A32A93">
        <w:rPr>
          <w:rFonts w:asciiTheme="minorHAnsi" w:hAnsiTheme="minorHAnsi"/>
          <w:sz w:val="22"/>
          <w:szCs w:val="22"/>
        </w:rPr>
        <w:t>Provide appropriate levels of supervision.</w:t>
      </w:r>
      <w:r w:rsidR="00052D95">
        <w:rPr>
          <w:rFonts w:asciiTheme="minorHAnsi" w:hAnsiTheme="minorHAnsi"/>
          <w:sz w:val="22"/>
          <w:szCs w:val="22"/>
        </w:rPr>
        <w:t xml:space="preserve"> </w:t>
      </w:r>
      <w:r w:rsidRPr="00A32A93">
        <w:rPr>
          <w:rFonts w:asciiTheme="minorHAnsi" w:hAnsiTheme="minorHAnsi"/>
          <w:sz w:val="22"/>
          <w:szCs w:val="22"/>
        </w:rPr>
        <w:t xml:space="preserve"> </w:t>
      </w:r>
      <w:r w:rsidR="001C7736">
        <w:rPr>
          <w:rFonts w:asciiTheme="minorHAnsi" w:hAnsiTheme="minorHAnsi"/>
          <w:sz w:val="22"/>
          <w:szCs w:val="22"/>
        </w:rPr>
        <w:t>This should include a formal face to face meeting at the start, middle and of each period of research work, and weekly contact by tel/email/</w:t>
      </w:r>
      <w:r w:rsidR="003D505A">
        <w:rPr>
          <w:rFonts w:asciiTheme="minorHAnsi" w:hAnsiTheme="minorHAnsi"/>
          <w:sz w:val="22"/>
          <w:szCs w:val="22"/>
        </w:rPr>
        <w:t>Skype</w:t>
      </w:r>
      <w:r w:rsidR="001C7736">
        <w:rPr>
          <w:rFonts w:asciiTheme="minorHAnsi" w:hAnsiTheme="minorHAnsi"/>
          <w:sz w:val="22"/>
          <w:szCs w:val="22"/>
        </w:rPr>
        <w:t xml:space="preserve"> to check progress and wellbeing</w:t>
      </w:r>
      <w:r w:rsidRPr="00A32A93">
        <w:rPr>
          <w:rFonts w:asciiTheme="minorHAnsi" w:hAnsiTheme="minorHAnsi"/>
          <w:sz w:val="22"/>
          <w:szCs w:val="22"/>
        </w:rPr>
        <w:t>.</w:t>
      </w:r>
    </w:p>
    <w:p w:rsidR="0098151B" w:rsidRPr="00A32A93" w:rsidRDefault="0098151B" w:rsidP="007837F6">
      <w:pPr>
        <w:numPr>
          <w:ilvl w:val="0"/>
          <w:numId w:val="13"/>
        </w:numPr>
        <w:spacing w:before="0" w:after="120" w:line="240" w:lineRule="auto"/>
        <w:ind w:left="357" w:hanging="357"/>
        <w:rPr>
          <w:rFonts w:asciiTheme="minorHAnsi" w:hAnsiTheme="minorHAnsi"/>
          <w:sz w:val="22"/>
          <w:szCs w:val="22"/>
        </w:rPr>
      </w:pPr>
      <w:r w:rsidRPr="00A32A93">
        <w:rPr>
          <w:rFonts w:asciiTheme="minorHAnsi" w:hAnsiTheme="minorHAnsi"/>
          <w:sz w:val="22"/>
          <w:szCs w:val="22"/>
        </w:rPr>
        <w:t>Set the Scholar clear tasks over the summer research period with deadlines/timelines</w:t>
      </w:r>
      <w:r w:rsidR="001C7736">
        <w:rPr>
          <w:rFonts w:asciiTheme="minorHAnsi" w:hAnsiTheme="minorHAnsi"/>
          <w:sz w:val="22"/>
          <w:szCs w:val="22"/>
        </w:rPr>
        <w:t>, as part of the Learning Contract</w:t>
      </w:r>
      <w:r w:rsidRPr="00A32A93">
        <w:rPr>
          <w:rFonts w:asciiTheme="minorHAnsi" w:hAnsiTheme="minorHAnsi"/>
          <w:sz w:val="22"/>
          <w:szCs w:val="22"/>
        </w:rPr>
        <w:t>.</w:t>
      </w:r>
    </w:p>
    <w:p w:rsidR="0098151B" w:rsidRDefault="0098151B" w:rsidP="007837F6">
      <w:pPr>
        <w:numPr>
          <w:ilvl w:val="0"/>
          <w:numId w:val="13"/>
        </w:numPr>
        <w:spacing w:before="0" w:after="120" w:line="240" w:lineRule="auto"/>
        <w:ind w:left="357" w:hanging="357"/>
        <w:rPr>
          <w:rFonts w:asciiTheme="minorHAnsi" w:hAnsiTheme="minorHAnsi"/>
          <w:sz w:val="22"/>
          <w:szCs w:val="22"/>
        </w:rPr>
      </w:pPr>
      <w:r w:rsidRPr="00A32A93">
        <w:rPr>
          <w:rFonts w:asciiTheme="minorHAnsi" w:hAnsiTheme="minorHAnsi"/>
          <w:sz w:val="22"/>
          <w:szCs w:val="22"/>
        </w:rPr>
        <w:t xml:space="preserve">Ensure provision of appropriate </w:t>
      </w:r>
      <w:r w:rsidR="001349C6">
        <w:rPr>
          <w:rFonts w:asciiTheme="minorHAnsi" w:hAnsiTheme="minorHAnsi"/>
          <w:sz w:val="22"/>
          <w:szCs w:val="22"/>
        </w:rPr>
        <w:t xml:space="preserve">campus-based </w:t>
      </w:r>
      <w:r w:rsidRPr="00A32A93">
        <w:rPr>
          <w:rFonts w:asciiTheme="minorHAnsi" w:hAnsiTheme="minorHAnsi"/>
          <w:sz w:val="22"/>
          <w:szCs w:val="22"/>
        </w:rPr>
        <w:t xml:space="preserve">working space and facilities for the duration of the </w:t>
      </w:r>
      <w:r w:rsidR="001349C6">
        <w:rPr>
          <w:rFonts w:asciiTheme="minorHAnsi" w:hAnsiTheme="minorHAnsi"/>
          <w:sz w:val="22"/>
          <w:szCs w:val="22"/>
        </w:rPr>
        <w:t xml:space="preserve">research </w:t>
      </w:r>
      <w:r w:rsidRPr="00A32A93">
        <w:rPr>
          <w:rFonts w:asciiTheme="minorHAnsi" w:hAnsiTheme="minorHAnsi"/>
          <w:sz w:val="22"/>
          <w:szCs w:val="22"/>
        </w:rPr>
        <w:t>project</w:t>
      </w:r>
      <w:r w:rsidR="00D22E68">
        <w:rPr>
          <w:rFonts w:asciiTheme="minorHAnsi" w:hAnsiTheme="minorHAnsi"/>
          <w:sz w:val="22"/>
          <w:szCs w:val="22"/>
        </w:rPr>
        <w:t xml:space="preserve"> and </w:t>
      </w:r>
      <w:r w:rsidR="00D22E68" w:rsidRPr="00A32A93">
        <w:rPr>
          <w:rFonts w:asciiTheme="minorHAnsi" w:hAnsiTheme="minorHAnsi"/>
          <w:sz w:val="22"/>
          <w:szCs w:val="22"/>
        </w:rPr>
        <w:t>ag</w:t>
      </w:r>
      <w:r w:rsidR="00D22E68">
        <w:rPr>
          <w:rFonts w:asciiTheme="minorHAnsi" w:hAnsiTheme="minorHAnsi"/>
          <w:sz w:val="22"/>
          <w:szCs w:val="22"/>
        </w:rPr>
        <w:t xml:space="preserve">ree, in writing, any specific </w:t>
      </w:r>
      <w:r w:rsidRPr="00A32A93">
        <w:rPr>
          <w:rFonts w:asciiTheme="minorHAnsi" w:hAnsiTheme="minorHAnsi"/>
          <w:sz w:val="22"/>
          <w:szCs w:val="22"/>
        </w:rPr>
        <w:t xml:space="preserve">travel or resource </w:t>
      </w:r>
      <w:r w:rsidR="00D22E68" w:rsidRPr="00A32A93">
        <w:rPr>
          <w:rFonts w:asciiTheme="minorHAnsi" w:hAnsiTheme="minorHAnsi"/>
          <w:sz w:val="22"/>
          <w:szCs w:val="22"/>
        </w:rPr>
        <w:t>arrangements</w:t>
      </w:r>
      <w:r w:rsidR="00D22E68">
        <w:rPr>
          <w:rFonts w:asciiTheme="minorHAnsi" w:hAnsiTheme="minorHAnsi"/>
          <w:sz w:val="22"/>
          <w:szCs w:val="22"/>
        </w:rPr>
        <w:t xml:space="preserve"> </w:t>
      </w:r>
      <w:r w:rsidR="001349C6">
        <w:rPr>
          <w:rFonts w:asciiTheme="minorHAnsi" w:hAnsiTheme="minorHAnsi"/>
          <w:sz w:val="22"/>
          <w:szCs w:val="22"/>
        </w:rPr>
        <w:t>with the Scholar</w:t>
      </w:r>
      <w:r w:rsidRPr="00A32A93">
        <w:rPr>
          <w:rFonts w:asciiTheme="minorHAnsi" w:hAnsiTheme="minorHAnsi"/>
          <w:sz w:val="22"/>
          <w:szCs w:val="22"/>
        </w:rPr>
        <w:t>.</w:t>
      </w:r>
    </w:p>
    <w:p w:rsidR="0094200B" w:rsidRPr="00A32A93" w:rsidRDefault="0094200B" w:rsidP="007837F6">
      <w:pPr>
        <w:numPr>
          <w:ilvl w:val="0"/>
          <w:numId w:val="13"/>
        </w:numPr>
        <w:spacing w:before="0" w:after="120" w:line="240" w:lineRule="auto"/>
        <w:ind w:left="357" w:hanging="357"/>
        <w:rPr>
          <w:rFonts w:asciiTheme="minorHAnsi" w:hAnsiTheme="minorHAnsi"/>
          <w:sz w:val="22"/>
          <w:szCs w:val="22"/>
        </w:rPr>
      </w:pPr>
      <w:r w:rsidRPr="00D22E68">
        <w:rPr>
          <w:rFonts w:asciiTheme="minorHAnsi" w:hAnsiTheme="minorHAnsi"/>
          <w:sz w:val="22"/>
          <w:szCs w:val="22"/>
        </w:rPr>
        <w:t>Signing-off the annual reports from the Scholar.</w:t>
      </w:r>
    </w:p>
    <w:p w:rsidR="008E17A7" w:rsidRPr="00A32A93" w:rsidRDefault="008E17A7" w:rsidP="003E2B17">
      <w:pPr>
        <w:rPr>
          <w:rFonts w:asciiTheme="minorHAnsi" w:hAnsiTheme="minorHAnsi"/>
        </w:rPr>
      </w:pPr>
    </w:p>
    <w:p w:rsidR="00FE3041" w:rsidRDefault="00FE3041">
      <w:pPr>
        <w:spacing w:before="0" w:after="200"/>
        <w:rPr>
          <w:rFonts w:asciiTheme="minorHAnsi" w:hAnsiTheme="minorHAnsi"/>
          <w:b/>
        </w:rPr>
      </w:pPr>
      <w:r>
        <w:rPr>
          <w:rFonts w:asciiTheme="minorHAnsi" w:hAnsiTheme="minorHAnsi"/>
          <w:b/>
        </w:rPr>
        <w:br w:type="page"/>
      </w:r>
    </w:p>
    <w:p w:rsidR="008E17A7" w:rsidRPr="00A32A93" w:rsidRDefault="008E17A7" w:rsidP="003E2B17">
      <w:pPr>
        <w:rPr>
          <w:rFonts w:asciiTheme="minorHAnsi" w:hAnsiTheme="minorHAnsi"/>
          <w:b/>
        </w:rPr>
      </w:pPr>
      <w:r w:rsidRPr="00A32A93">
        <w:rPr>
          <w:rFonts w:asciiTheme="minorHAnsi" w:hAnsiTheme="minorHAnsi"/>
          <w:b/>
        </w:rPr>
        <w:t>UGRLS Mentor</w:t>
      </w:r>
    </w:p>
    <w:p w:rsidR="008E17A7" w:rsidRPr="00A32A93" w:rsidRDefault="008E17A7" w:rsidP="0098151B">
      <w:pPr>
        <w:spacing w:before="0" w:after="120" w:line="240" w:lineRule="auto"/>
        <w:rPr>
          <w:rFonts w:asciiTheme="minorHAnsi" w:hAnsiTheme="minorHAnsi"/>
        </w:rPr>
      </w:pPr>
      <w:r w:rsidRPr="00A32A93">
        <w:rPr>
          <w:rFonts w:asciiTheme="minorHAnsi" w:hAnsiTheme="minorHAnsi"/>
        </w:rPr>
        <w:t>The Project Supervisor may choose to devolve responsibility for day-to-day support and supervision to a member of their research group to operate as a UGRLS mentor.</w:t>
      </w:r>
    </w:p>
    <w:p w:rsidR="00D255E1" w:rsidRDefault="00D255E1">
      <w:pPr>
        <w:spacing w:before="0" w:after="200"/>
        <w:rPr>
          <w:rFonts w:asciiTheme="minorHAnsi" w:hAnsiTheme="minorHAnsi"/>
          <w:b/>
        </w:rPr>
      </w:pPr>
    </w:p>
    <w:p w:rsidR="000044BD" w:rsidRPr="00A32A93" w:rsidRDefault="00517C1F" w:rsidP="003E2B17">
      <w:pPr>
        <w:rPr>
          <w:rFonts w:asciiTheme="minorHAnsi" w:hAnsiTheme="minorHAnsi"/>
          <w:b/>
        </w:rPr>
      </w:pPr>
      <w:r w:rsidRPr="00A32A93">
        <w:rPr>
          <w:rFonts w:asciiTheme="minorHAnsi" w:hAnsiTheme="minorHAnsi"/>
          <w:b/>
        </w:rPr>
        <w:t xml:space="preserve">Scholarship </w:t>
      </w:r>
      <w:r w:rsidR="00F342AC" w:rsidRPr="00A32A93">
        <w:rPr>
          <w:rFonts w:asciiTheme="minorHAnsi" w:hAnsiTheme="minorHAnsi"/>
          <w:b/>
        </w:rPr>
        <w:t xml:space="preserve">Administrator </w:t>
      </w:r>
      <w:r w:rsidR="00F342AC" w:rsidRPr="00A32A93">
        <w:rPr>
          <w:rFonts w:asciiTheme="minorHAnsi" w:hAnsiTheme="minorHAnsi"/>
        </w:rPr>
        <w:t>(normally in the Student Support function of the SES</w:t>
      </w:r>
      <w:r w:rsidR="00D83522" w:rsidRPr="00A32A93">
        <w:rPr>
          <w:rFonts w:asciiTheme="minorHAnsi" w:hAnsiTheme="minorHAnsi"/>
        </w:rPr>
        <w:t>)</w:t>
      </w:r>
      <w:r w:rsidR="00D83522" w:rsidRPr="00A32A93">
        <w:rPr>
          <w:rFonts w:asciiTheme="minorHAnsi" w:hAnsiTheme="minorHAnsi"/>
        </w:rPr>
        <w:br/>
        <w:t xml:space="preserve"> – the current list of those responsible is attached as Annex </w:t>
      </w:r>
      <w:r w:rsidR="00907496">
        <w:rPr>
          <w:rFonts w:asciiTheme="minorHAnsi" w:hAnsiTheme="minorHAnsi"/>
        </w:rPr>
        <w:t>3c</w:t>
      </w:r>
      <w:r w:rsidR="00D22E68">
        <w:rPr>
          <w:rFonts w:asciiTheme="minorHAnsi" w:hAnsiTheme="minorHAnsi"/>
        </w:rPr>
        <w:t xml:space="preserve"> on </w:t>
      </w:r>
      <w:r w:rsidR="0047698A">
        <w:rPr>
          <w:rFonts w:asciiTheme="minorHAnsi" w:hAnsiTheme="minorHAnsi"/>
        </w:rPr>
        <w:t xml:space="preserve">page </w:t>
      </w:r>
      <w:r w:rsidR="00907496">
        <w:rPr>
          <w:rFonts w:asciiTheme="minorHAnsi" w:hAnsiTheme="minorHAnsi"/>
        </w:rPr>
        <w:t>2</w:t>
      </w:r>
      <w:r w:rsidR="00534FCD">
        <w:rPr>
          <w:rFonts w:asciiTheme="minorHAnsi" w:hAnsiTheme="minorHAnsi"/>
        </w:rPr>
        <w:t>2</w:t>
      </w:r>
      <w:r w:rsidR="00D22E68">
        <w:rPr>
          <w:rFonts w:asciiTheme="minorHAnsi" w:hAnsiTheme="minorHAnsi"/>
        </w:rPr>
        <w:t>.</w:t>
      </w:r>
    </w:p>
    <w:p w:rsidR="000044BD" w:rsidRPr="00A32A93" w:rsidRDefault="00F342AC" w:rsidP="003E2B17">
      <w:pPr>
        <w:rPr>
          <w:rFonts w:asciiTheme="minorHAnsi" w:hAnsiTheme="minorHAnsi"/>
        </w:rPr>
      </w:pPr>
      <w:r w:rsidRPr="00A32A93">
        <w:rPr>
          <w:rFonts w:asciiTheme="minorHAnsi" w:hAnsiTheme="minorHAnsi"/>
        </w:rPr>
        <w:t xml:space="preserve">Responsible for administering the scheme on behalf of the faculty.  </w:t>
      </w:r>
      <w:r w:rsidR="0093473C" w:rsidRPr="00A32A93">
        <w:rPr>
          <w:rFonts w:asciiTheme="minorHAnsi" w:hAnsiTheme="minorHAnsi"/>
        </w:rPr>
        <w:t>The role includes:</w:t>
      </w:r>
    </w:p>
    <w:p w:rsidR="0093473C" w:rsidRPr="00A32A93" w:rsidRDefault="0093473C" w:rsidP="0093473C">
      <w:pPr>
        <w:rPr>
          <w:rFonts w:asciiTheme="minorHAnsi" w:hAnsiTheme="minorHAnsi"/>
        </w:rPr>
      </w:pPr>
    </w:p>
    <w:p w:rsidR="0093473C" w:rsidRPr="001478C0" w:rsidRDefault="00D83522" w:rsidP="0093473C">
      <w:pPr>
        <w:rPr>
          <w:rFonts w:asciiTheme="minorHAnsi" w:hAnsiTheme="minorHAnsi"/>
          <w:b/>
          <w:i/>
        </w:rPr>
      </w:pPr>
      <w:r w:rsidRPr="001478C0">
        <w:rPr>
          <w:rFonts w:asciiTheme="minorHAnsi" w:hAnsiTheme="minorHAnsi"/>
          <w:b/>
          <w:i/>
        </w:rPr>
        <w:t xml:space="preserve">Support for </w:t>
      </w:r>
      <w:r w:rsidR="0093473C" w:rsidRPr="001478C0">
        <w:rPr>
          <w:rFonts w:asciiTheme="minorHAnsi" w:hAnsiTheme="minorHAnsi"/>
          <w:b/>
          <w:i/>
        </w:rPr>
        <w:t>scholarships</w:t>
      </w:r>
      <w:r w:rsidR="004141A1" w:rsidRPr="001478C0">
        <w:rPr>
          <w:rFonts w:asciiTheme="minorHAnsi" w:hAnsiTheme="minorHAnsi"/>
          <w:b/>
          <w:i/>
        </w:rPr>
        <w:t xml:space="preserve"> and scholars</w:t>
      </w:r>
    </w:p>
    <w:p w:rsidR="001E56EB" w:rsidRPr="00A32A93" w:rsidRDefault="001E56EB" w:rsidP="007837F6">
      <w:pPr>
        <w:numPr>
          <w:ilvl w:val="0"/>
          <w:numId w:val="3"/>
        </w:numPr>
        <w:rPr>
          <w:rFonts w:asciiTheme="minorHAnsi" w:hAnsiTheme="minorHAnsi"/>
        </w:rPr>
      </w:pPr>
      <w:r w:rsidRPr="00A32A93">
        <w:rPr>
          <w:rFonts w:asciiTheme="minorHAnsi" w:hAnsiTheme="minorHAnsi"/>
        </w:rPr>
        <w:t>Promoting scholarships to those who meet the criteria.</w:t>
      </w:r>
    </w:p>
    <w:p w:rsidR="00DF4D13" w:rsidRPr="00A32A93" w:rsidRDefault="00DF4D13" w:rsidP="007837F6">
      <w:pPr>
        <w:numPr>
          <w:ilvl w:val="0"/>
          <w:numId w:val="3"/>
        </w:numPr>
        <w:rPr>
          <w:rFonts w:asciiTheme="minorHAnsi" w:hAnsiTheme="minorHAnsi"/>
        </w:rPr>
      </w:pPr>
      <w:r w:rsidRPr="00A32A93">
        <w:rPr>
          <w:rFonts w:asciiTheme="minorHAnsi" w:hAnsiTheme="minorHAnsi"/>
        </w:rPr>
        <w:t>Co-ordinat</w:t>
      </w:r>
      <w:r w:rsidR="0093473C" w:rsidRPr="00A32A93">
        <w:rPr>
          <w:rFonts w:asciiTheme="minorHAnsi" w:hAnsiTheme="minorHAnsi"/>
        </w:rPr>
        <w:t>ing</w:t>
      </w:r>
      <w:r w:rsidRPr="00A32A93">
        <w:rPr>
          <w:rFonts w:asciiTheme="minorHAnsi" w:hAnsiTheme="minorHAnsi"/>
        </w:rPr>
        <w:t xml:space="preserve"> the signing of Gift Agreements / Stewardship and Dispersal forms for the Alumni Office.</w:t>
      </w:r>
    </w:p>
    <w:p w:rsidR="00DF4D13" w:rsidRPr="00A32A93" w:rsidRDefault="0093473C" w:rsidP="007837F6">
      <w:pPr>
        <w:numPr>
          <w:ilvl w:val="0"/>
          <w:numId w:val="3"/>
        </w:numPr>
        <w:rPr>
          <w:rFonts w:asciiTheme="minorHAnsi" w:hAnsiTheme="minorHAnsi"/>
        </w:rPr>
      </w:pPr>
      <w:r w:rsidRPr="00A32A93">
        <w:rPr>
          <w:rFonts w:asciiTheme="minorHAnsi" w:hAnsiTheme="minorHAnsi"/>
        </w:rPr>
        <w:t>K</w:t>
      </w:r>
      <w:r w:rsidR="00DF4D13" w:rsidRPr="00A32A93">
        <w:rPr>
          <w:rFonts w:asciiTheme="minorHAnsi" w:hAnsiTheme="minorHAnsi"/>
        </w:rPr>
        <w:t>eeping records of scholars</w:t>
      </w:r>
      <w:r w:rsidR="001C7736">
        <w:rPr>
          <w:rFonts w:asciiTheme="minorHAnsi" w:hAnsiTheme="minorHAnsi"/>
        </w:rPr>
        <w:t xml:space="preserve"> and </w:t>
      </w:r>
      <w:r w:rsidR="0094200B">
        <w:rPr>
          <w:rFonts w:asciiTheme="minorHAnsi" w:hAnsiTheme="minorHAnsi"/>
        </w:rPr>
        <w:t xml:space="preserve">copies of </w:t>
      </w:r>
      <w:r w:rsidR="001C7736">
        <w:rPr>
          <w:rFonts w:asciiTheme="minorHAnsi" w:hAnsiTheme="minorHAnsi"/>
        </w:rPr>
        <w:t>their project reports</w:t>
      </w:r>
      <w:r w:rsidR="00DF4D13" w:rsidRPr="00A32A93">
        <w:rPr>
          <w:rFonts w:asciiTheme="minorHAnsi" w:hAnsiTheme="minorHAnsi"/>
        </w:rPr>
        <w:t>.</w:t>
      </w:r>
    </w:p>
    <w:p w:rsidR="00DF4D13" w:rsidRPr="00A32A93" w:rsidRDefault="0093473C" w:rsidP="007837F6">
      <w:pPr>
        <w:numPr>
          <w:ilvl w:val="0"/>
          <w:numId w:val="3"/>
        </w:numPr>
        <w:rPr>
          <w:rFonts w:asciiTheme="minorHAnsi" w:hAnsiTheme="minorHAnsi"/>
        </w:rPr>
      </w:pPr>
      <w:r w:rsidRPr="00A32A93">
        <w:rPr>
          <w:rFonts w:asciiTheme="minorHAnsi" w:hAnsiTheme="minorHAnsi"/>
        </w:rPr>
        <w:t>Taking all reasonable steps to e</w:t>
      </w:r>
      <w:r w:rsidR="00DF4D13" w:rsidRPr="00A32A93">
        <w:rPr>
          <w:rFonts w:asciiTheme="minorHAnsi" w:hAnsiTheme="minorHAnsi"/>
        </w:rPr>
        <w:t xml:space="preserve">nsure scholars attend the </w:t>
      </w:r>
      <w:r w:rsidR="001C7736" w:rsidRPr="00A32A93">
        <w:rPr>
          <w:rFonts w:asciiTheme="minorHAnsi" w:hAnsiTheme="minorHAnsi"/>
        </w:rPr>
        <w:t xml:space="preserve">Residential Induction </w:t>
      </w:r>
      <w:r w:rsidR="001C7736">
        <w:rPr>
          <w:rFonts w:asciiTheme="minorHAnsi" w:hAnsiTheme="minorHAnsi"/>
        </w:rPr>
        <w:t xml:space="preserve">and </w:t>
      </w:r>
      <w:r w:rsidR="00DF4D13" w:rsidRPr="00A32A93">
        <w:rPr>
          <w:rFonts w:asciiTheme="minorHAnsi" w:hAnsiTheme="minorHAnsi"/>
        </w:rPr>
        <w:t>Leadership Training.</w:t>
      </w:r>
    </w:p>
    <w:p w:rsidR="00DF4D13" w:rsidRPr="00A32A93" w:rsidRDefault="00DF4D13" w:rsidP="007837F6">
      <w:pPr>
        <w:numPr>
          <w:ilvl w:val="0"/>
          <w:numId w:val="3"/>
        </w:numPr>
        <w:rPr>
          <w:rFonts w:asciiTheme="minorHAnsi" w:hAnsiTheme="minorHAnsi"/>
        </w:rPr>
      </w:pPr>
      <w:r w:rsidRPr="00A32A93">
        <w:rPr>
          <w:rFonts w:asciiTheme="minorHAnsi" w:hAnsiTheme="minorHAnsi"/>
        </w:rPr>
        <w:t xml:space="preserve">Ensure scholars are aware of their </w:t>
      </w:r>
      <w:r w:rsidR="001C7736">
        <w:rPr>
          <w:rFonts w:asciiTheme="minorHAnsi" w:hAnsiTheme="minorHAnsi"/>
        </w:rPr>
        <w:t xml:space="preserve">ambassadorial </w:t>
      </w:r>
      <w:r w:rsidRPr="00A32A93">
        <w:rPr>
          <w:rFonts w:asciiTheme="minorHAnsi" w:hAnsiTheme="minorHAnsi"/>
        </w:rPr>
        <w:t>responsibilities, including reporting, attending events and meeting donors.</w:t>
      </w:r>
      <w:r w:rsidR="0093473C" w:rsidRPr="00A32A93">
        <w:rPr>
          <w:rFonts w:asciiTheme="minorHAnsi" w:hAnsiTheme="minorHAnsi"/>
        </w:rPr>
        <w:t xml:space="preserve">  Encouraging </w:t>
      </w:r>
      <w:r w:rsidRPr="00A32A93">
        <w:rPr>
          <w:rFonts w:asciiTheme="minorHAnsi" w:hAnsiTheme="minorHAnsi"/>
        </w:rPr>
        <w:t xml:space="preserve">scholars </w:t>
      </w:r>
      <w:r w:rsidR="0093473C" w:rsidRPr="00A32A93">
        <w:rPr>
          <w:rFonts w:asciiTheme="minorHAnsi" w:hAnsiTheme="minorHAnsi"/>
        </w:rPr>
        <w:t xml:space="preserve">to participate in these </w:t>
      </w:r>
      <w:r w:rsidRPr="00A32A93">
        <w:rPr>
          <w:rFonts w:asciiTheme="minorHAnsi" w:hAnsiTheme="minorHAnsi"/>
        </w:rPr>
        <w:t>events.</w:t>
      </w:r>
    </w:p>
    <w:p w:rsidR="004141A1" w:rsidRPr="00A32A93" w:rsidRDefault="004141A1" w:rsidP="007837F6">
      <w:pPr>
        <w:numPr>
          <w:ilvl w:val="0"/>
          <w:numId w:val="3"/>
        </w:numPr>
        <w:rPr>
          <w:rFonts w:asciiTheme="minorHAnsi" w:hAnsiTheme="minorHAnsi"/>
        </w:rPr>
      </w:pPr>
      <w:r w:rsidRPr="00A32A93">
        <w:rPr>
          <w:rFonts w:asciiTheme="minorHAnsi" w:hAnsiTheme="minorHAnsi"/>
        </w:rPr>
        <w:t>Ensur</w:t>
      </w:r>
      <w:r w:rsidR="00BA7C6D">
        <w:rPr>
          <w:rFonts w:asciiTheme="minorHAnsi" w:hAnsiTheme="minorHAnsi"/>
        </w:rPr>
        <w:t xml:space="preserve">e, supported by the Academic lead, that </w:t>
      </w:r>
      <w:r w:rsidRPr="00A32A93">
        <w:rPr>
          <w:rFonts w:asciiTheme="minorHAnsi" w:hAnsiTheme="minorHAnsi"/>
        </w:rPr>
        <w:t>appropriate support and supervision is in place for scholars throughout their project.</w:t>
      </w:r>
    </w:p>
    <w:p w:rsidR="00DF4D13" w:rsidRDefault="00DF4D13" w:rsidP="007837F6">
      <w:pPr>
        <w:numPr>
          <w:ilvl w:val="0"/>
          <w:numId w:val="3"/>
        </w:numPr>
        <w:rPr>
          <w:rFonts w:asciiTheme="minorHAnsi" w:hAnsiTheme="minorHAnsi"/>
        </w:rPr>
      </w:pPr>
      <w:r w:rsidRPr="00A32A93">
        <w:rPr>
          <w:rFonts w:asciiTheme="minorHAnsi" w:hAnsiTheme="minorHAnsi"/>
        </w:rPr>
        <w:t>Obtain</w:t>
      </w:r>
      <w:r w:rsidR="0093473C" w:rsidRPr="00A32A93">
        <w:rPr>
          <w:rFonts w:asciiTheme="minorHAnsi" w:hAnsiTheme="minorHAnsi"/>
        </w:rPr>
        <w:t>ing</w:t>
      </w:r>
      <w:r w:rsidRPr="00A32A93">
        <w:rPr>
          <w:rFonts w:asciiTheme="minorHAnsi" w:hAnsiTheme="minorHAnsi"/>
        </w:rPr>
        <w:t xml:space="preserve"> scholar reports for donors and other scholar case studies as required. </w:t>
      </w:r>
    </w:p>
    <w:p w:rsidR="00A55A75" w:rsidRPr="00A32A93" w:rsidRDefault="00A55A75" w:rsidP="007837F6">
      <w:pPr>
        <w:numPr>
          <w:ilvl w:val="0"/>
          <w:numId w:val="3"/>
        </w:numPr>
        <w:rPr>
          <w:rFonts w:asciiTheme="minorHAnsi" w:hAnsiTheme="minorHAnsi"/>
        </w:rPr>
      </w:pPr>
      <w:r>
        <w:rPr>
          <w:rFonts w:asciiTheme="minorHAnsi" w:hAnsiTheme="minorHAnsi"/>
        </w:rPr>
        <w:t xml:space="preserve">Publicising the opportunity to Scholars of applying for the </w:t>
      </w:r>
      <w:r w:rsidR="009754E5">
        <w:rPr>
          <w:rFonts w:asciiTheme="minorHAnsi" w:hAnsiTheme="minorHAnsi"/>
        </w:rPr>
        <w:t xml:space="preserve">RSA Edward Boyle Scholarship (see Annex </w:t>
      </w:r>
      <w:r w:rsidR="00F2660E">
        <w:rPr>
          <w:rFonts w:asciiTheme="minorHAnsi" w:hAnsiTheme="minorHAnsi"/>
        </w:rPr>
        <w:t>5</w:t>
      </w:r>
      <w:r w:rsidR="00D22E68">
        <w:rPr>
          <w:rFonts w:asciiTheme="minorHAnsi" w:hAnsiTheme="minorHAnsi"/>
        </w:rPr>
        <w:t xml:space="preserve"> on </w:t>
      </w:r>
      <w:r w:rsidR="00F2660E">
        <w:rPr>
          <w:rFonts w:asciiTheme="minorHAnsi" w:hAnsiTheme="minorHAnsi"/>
        </w:rPr>
        <w:t xml:space="preserve">page </w:t>
      </w:r>
      <w:r w:rsidR="00907496">
        <w:rPr>
          <w:rFonts w:asciiTheme="minorHAnsi" w:hAnsiTheme="minorHAnsi"/>
        </w:rPr>
        <w:t>2</w:t>
      </w:r>
      <w:r w:rsidR="00534FCD">
        <w:rPr>
          <w:rFonts w:asciiTheme="minorHAnsi" w:hAnsiTheme="minorHAnsi"/>
        </w:rPr>
        <w:t>5</w:t>
      </w:r>
      <w:r w:rsidR="0086272F">
        <w:rPr>
          <w:rFonts w:asciiTheme="minorHAnsi" w:hAnsiTheme="minorHAnsi"/>
        </w:rPr>
        <w:t>)</w:t>
      </w:r>
      <w:r w:rsidR="009754E5">
        <w:rPr>
          <w:rFonts w:asciiTheme="minorHAnsi" w:hAnsiTheme="minorHAnsi"/>
        </w:rPr>
        <w:t>.</w:t>
      </w:r>
    </w:p>
    <w:p w:rsidR="00DF4D13" w:rsidRPr="00A32A93" w:rsidRDefault="00DF4D13" w:rsidP="00DF4D13">
      <w:pPr>
        <w:rPr>
          <w:rFonts w:asciiTheme="minorHAnsi" w:hAnsiTheme="minorHAnsi"/>
        </w:rPr>
      </w:pPr>
    </w:p>
    <w:p w:rsidR="00DF4D13" w:rsidRPr="00A32A93" w:rsidRDefault="00D83522" w:rsidP="00DF4D13">
      <w:pPr>
        <w:rPr>
          <w:rFonts w:asciiTheme="minorHAnsi" w:hAnsiTheme="minorHAnsi"/>
        </w:rPr>
      </w:pPr>
      <w:r w:rsidRPr="001478C0">
        <w:rPr>
          <w:rFonts w:asciiTheme="minorHAnsi" w:hAnsiTheme="minorHAnsi"/>
          <w:b/>
          <w:i/>
        </w:rPr>
        <w:t xml:space="preserve">Organising </w:t>
      </w:r>
      <w:r w:rsidR="001E56EB" w:rsidRPr="001478C0">
        <w:rPr>
          <w:rFonts w:asciiTheme="minorHAnsi" w:hAnsiTheme="minorHAnsi"/>
          <w:b/>
          <w:i/>
        </w:rPr>
        <w:t>the</w:t>
      </w:r>
      <w:r w:rsidR="001478C0" w:rsidRPr="001478C0">
        <w:rPr>
          <w:rFonts w:asciiTheme="minorHAnsi" w:hAnsiTheme="minorHAnsi"/>
          <w:b/>
          <w:i/>
        </w:rPr>
        <w:t xml:space="preserve"> selection and matching process</w:t>
      </w:r>
      <w:r w:rsidR="001E56EB" w:rsidRPr="001478C0">
        <w:rPr>
          <w:rFonts w:asciiTheme="minorHAnsi" w:hAnsiTheme="minorHAnsi"/>
          <w:b/>
          <w:i/>
        </w:rPr>
        <w:br/>
      </w:r>
      <w:r w:rsidR="001E56EB" w:rsidRPr="00A32A93">
        <w:rPr>
          <w:rFonts w:asciiTheme="minorHAnsi" w:hAnsiTheme="minorHAnsi"/>
        </w:rPr>
        <w:t xml:space="preserve">(working with the </w:t>
      </w:r>
      <w:r w:rsidR="00DF4D13" w:rsidRPr="00A32A93">
        <w:rPr>
          <w:rFonts w:asciiTheme="minorHAnsi" w:hAnsiTheme="minorHAnsi"/>
        </w:rPr>
        <w:t xml:space="preserve">Faculty </w:t>
      </w:r>
      <w:r w:rsidR="001E56EB" w:rsidRPr="00A32A93">
        <w:rPr>
          <w:rFonts w:asciiTheme="minorHAnsi" w:hAnsiTheme="minorHAnsi"/>
        </w:rPr>
        <w:t>A</w:t>
      </w:r>
      <w:r w:rsidR="00DF4D13" w:rsidRPr="00A32A93">
        <w:rPr>
          <w:rFonts w:asciiTheme="minorHAnsi" w:hAnsiTheme="minorHAnsi"/>
        </w:rPr>
        <w:t>cademic lead</w:t>
      </w:r>
      <w:r w:rsidR="001E56EB" w:rsidRPr="00A32A93">
        <w:rPr>
          <w:rFonts w:asciiTheme="minorHAnsi" w:hAnsiTheme="minorHAnsi"/>
        </w:rPr>
        <w:t>)</w:t>
      </w:r>
    </w:p>
    <w:p w:rsidR="001E56EB" w:rsidRPr="00A32A93" w:rsidRDefault="001E56EB" w:rsidP="00DF4D13">
      <w:pPr>
        <w:rPr>
          <w:rFonts w:asciiTheme="minorHAnsi" w:hAnsiTheme="minorHAnsi"/>
        </w:rPr>
      </w:pPr>
    </w:p>
    <w:p w:rsidR="0022502A" w:rsidRDefault="00494941" w:rsidP="007837F6">
      <w:pPr>
        <w:numPr>
          <w:ilvl w:val="0"/>
          <w:numId w:val="4"/>
        </w:numPr>
        <w:rPr>
          <w:rFonts w:asciiTheme="minorHAnsi" w:hAnsiTheme="minorHAnsi"/>
        </w:rPr>
      </w:pPr>
      <w:r w:rsidRPr="0022502A">
        <w:rPr>
          <w:rFonts w:asciiTheme="minorHAnsi" w:hAnsiTheme="minorHAnsi"/>
        </w:rPr>
        <w:t xml:space="preserve">Inviting </w:t>
      </w:r>
      <w:r w:rsidR="004141A1" w:rsidRPr="0022502A">
        <w:rPr>
          <w:rFonts w:asciiTheme="minorHAnsi" w:hAnsiTheme="minorHAnsi"/>
        </w:rPr>
        <w:t xml:space="preserve">project </w:t>
      </w:r>
      <w:r w:rsidRPr="0022502A">
        <w:rPr>
          <w:rFonts w:asciiTheme="minorHAnsi" w:hAnsiTheme="minorHAnsi"/>
        </w:rPr>
        <w:t xml:space="preserve">proposals from staff </w:t>
      </w:r>
      <w:r w:rsidR="006C7FDB" w:rsidRPr="0022502A">
        <w:rPr>
          <w:rFonts w:asciiTheme="minorHAnsi" w:hAnsiTheme="minorHAnsi"/>
        </w:rPr>
        <w:t xml:space="preserve">in the form of a UGRL Learning Contract </w:t>
      </w:r>
    </w:p>
    <w:p w:rsidR="004141A1" w:rsidRPr="0022502A" w:rsidRDefault="004141A1" w:rsidP="007837F6">
      <w:pPr>
        <w:numPr>
          <w:ilvl w:val="0"/>
          <w:numId w:val="4"/>
        </w:numPr>
        <w:rPr>
          <w:rFonts w:asciiTheme="minorHAnsi" w:hAnsiTheme="minorHAnsi"/>
        </w:rPr>
      </w:pPr>
      <w:r w:rsidRPr="0022502A">
        <w:rPr>
          <w:rFonts w:asciiTheme="minorHAnsi" w:hAnsiTheme="minorHAnsi"/>
        </w:rPr>
        <w:t xml:space="preserve">Working with academic and SES colleagues to identify potential scholars </w:t>
      </w:r>
    </w:p>
    <w:p w:rsidR="004141A1" w:rsidRPr="00A32A93" w:rsidRDefault="004141A1" w:rsidP="007837F6">
      <w:pPr>
        <w:numPr>
          <w:ilvl w:val="0"/>
          <w:numId w:val="4"/>
        </w:numPr>
        <w:rPr>
          <w:rFonts w:asciiTheme="minorHAnsi" w:hAnsiTheme="minorHAnsi"/>
        </w:rPr>
      </w:pPr>
      <w:r w:rsidRPr="00A32A93">
        <w:rPr>
          <w:rFonts w:asciiTheme="minorHAnsi" w:hAnsiTheme="minorHAnsi"/>
        </w:rPr>
        <w:t xml:space="preserve">Inviting applications for </w:t>
      </w:r>
      <w:r w:rsidR="003C1285" w:rsidRPr="00A32A93">
        <w:rPr>
          <w:rFonts w:asciiTheme="minorHAnsi" w:hAnsiTheme="minorHAnsi"/>
        </w:rPr>
        <w:t xml:space="preserve">scholarships </w:t>
      </w:r>
      <w:r w:rsidR="0094200B">
        <w:rPr>
          <w:rFonts w:asciiTheme="minorHAnsi" w:hAnsiTheme="minorHAnsi"/>
        </w:rPr>
        <w:br/>
      </w:r>
      <w:r w:rsidR="0094200B" w:rsidRPr="00A32A93">
        <w:rPr>
          <w:rFonts w:asciiTheme="minorHAnsi" w:hAnsiTheme="minorHAnsi"/>
        </w:rPr>
        <w:t>(a</w:t>
      </w:r>
      <w:r w:rsidR="003C1285">
        <w:rPr>
          <w:rFonts w:asciiTheme="minorHAnsi" w:hAnsiTheme="minorHAnsi"/>
        </w:rPr>
        <w:t xml:space="preserve">n application </w:t>
      </w:r>
      <w:r w:rsidR="0094200B" w:rsidRPr="00A32A93">
        <w:rPr>
          <w:rFonts w:asciiTheme="minorHAnsi" w:hAnsiTheme="minorHAnsi"/>
        </w:rPr>
        <w:t>form is provided as Annex</w:t>
      </w:r>
      <w:r w:rsidR="00D255E1">
        <w:rPr>
          <w:rFonts w:asciiTheme="minorHAnsi" w:hAnsiTheme="minorHAnsi"/>
        </w:rPr>
        <w:t xml:space="preserve"> </w:t>
      </w:r>
      <w:r w:rsidR="009270FA">
        <w:rPr>
          <w:rFonts w:asciiTheme="minorHAnsi" w:hAnsiTheme="minorHAnsi"/>
        </w:rPr>
        <w:t>2b</w:t>
      </w:r>
      <w:r w:rsidR="003F3A36">
        <w:rPr>
          <w:rFonts w:asciiTheme="minorHAnsi" w:hAnsiTheme="minorHAnsi"/>
        </w:rPr>
        <w:t xml:space="preserve"> on </w:t>
      </w:r>
      <w:r w:rsidR="00D255E1">
        <w:rPr>
          <w:rFonts w:asciiTheme="minorHAnsi" w:hAnsiTheme="minorHAnsi"/>
        </w:rPr>
        <w:t xml:space="preserve">page </w:t>
      </w:r>
      <w:r w:rsidR="00534FCD">
        <w:rPr>
          <w:rFonts w:asciiTheme="minorHAnsi" w:hAnsiTheme="minorHAnsi"/>
        </w:rPr>
        <w:t>9</w:t>
      </w:r>
      <w:r w:rsidR="0094200B" w:rsidRPr="00A32A93">
        <w:rPr>
          <w:rFonts w:asciiTheme="minorHAnsi" w:hAnsiTheme="minorHAnsi"/>
        </w:rPr>
        <w:t>)</w:t>
      </w:r>
      <w:r w:rsidR="003C1285">
        <w:rPr>
          <w:rFonts w:asciiTheme="minorHAnsi" w:hAnsiTheme="minorHAnsi"/>
        </w:rPr>
        <w:t xml:space="preserve"> </w:t>
      </w:r>
    </w:p>
    <w:p w:rsidR="004141A1" w:rsidRPr="00A32A93" w:rsidRDefault="001E56EB" w:rsidP="007837F6">
      <w:pPr>
        <w:numPr>
          <w:ilvl w:val="0"/>
          <w:numId w:val="4"/>
        </w:numPr>
        <w:rPr>
          <w:rFonts w:asciiTheme="minorHAnsi" w:hAnsiTheme="minorHAnsi"/>
        </w:rPr>
      </w:pPr>
      <w:r w:rsidRPr="00A32A93">
        <w:rPr>
          <w:rFonts w:asciiTheme="minorHAnsi" w:hAnsiTheme="minorHAnsi"/>
        </w:rPr>
        <w:t xml:space="preserve">Arranging </w:t>
      </w:r>
      <w:r w:rsidR="001C7736">
        <w:rPr>
          <w:rFonts w:asciiTheme="minorHAnsi" w:hAnsiTheme="minorHAnsi"/>
        </w:rPr>
        <w:t>the</w:t>
      </w:r>
      <w:r w:rsidRPr="00A32A93">
        <w:rPr>
          <w:rFonts w:asciiTheme="minorHAnsi" w:hAnsiTheme="minorHAnsi"/>
        </w:rPr>
        <w:t xml:space="preserve"> </w:t>
      </w:r>
      <w:r w:rsidR="001C7736">
        <w:rPr>
          <w:rFonts w:asciiTheme="minorHAnsi" w:hAnsiTheme="minorHAnsi"/>
        </w:rPr>
        <w:t>UGRL Scholarship P</w:t>
      </w:r>
      <w:r w:rsidRPr="00A32A93">
        <w:rPr>
          <w:rFonts w:asciiTheme="minorHAnsi" w:hAnsiTheme="minorHAnsi"/>
        </w:rPr>
        <w:t>anel</w:t>
      </w:r>
      <w:r w:rsidR="001C7736">
        <w:rPr>
          <w:rFonts w:asciiTheme="minorHAnsi" w:hAnsiTheme="minorHAnsi"/>
        </w:rPr>
        <w:t xml:space="preserve">, comprising the Pro-Deans for Student Education (Chair) and Pro-Dean for Research, </w:t>
      </w:r>
      <w:r w:rsidR="004141A1" w:rsidRPr="00A32A93">
        <w:rPr>
          <w:rFonts w:asciiTheme="minorHAnsi" w:hAnsiTheme="minorHAnsi"/>
        </w:rPr>
        <w:t xml:space="preserve">to </w:t>
      </w:r>
      <w:r w:rsidR="001C7736">
        <w:rPr>
          <w:rFonts w:asciiTheme="minorHAnsi" w:hAnsiTheme="minorHAnsi"/>
        </w:rPr>
        <w:t>select projects and to award</w:t>
      </w:r>
      <w:r w:rsidR="003D505A">
        <w:rPr>
          <w:rFonts w:asciiTheme="minorHAnsi" w:hAnsiTheme="minorHAnsi"/>
        </w:rPr>
        <w:t xml:space="preserve">, by interview, </w:t>
      </w:r>
      <w:r w:rsidR="001C7736">
        <w:rPr>
          <w:rFonts w:asciiTheme="minorHAnsi" w:hAnsiTheme="minorHAnsi"/>
        </w:rPr>
        <w:t xml:space="preserve">scholarships by </w:t>
      </w:r>
      <w:r w:rsidR="004141A1" w:rsidRPr="00A32A93">
        <w:rPr>
          <w:rFonts w:asciiTheme="minorHAnsi" w:hAnsiTheme="minorHAnsi"/>
        </w:rPr>
        <w:t>match</w:t>
      </w:r>
      <w:r w:rsidR="001C7736">
        <w:rPr>
          <w:rFonts w:asciiTheme="minorHAnsi" w:hAnsiTheme="minorHAnsi"/>
        </w:rPr>
        <w:t xml:space="preserve">ing </w:t>
      </w:r>
      <w:r w:rsidR="004141A1" w:rsidRPr="00A32A93">
        <w:rPr>
          <w:rFonts w:asciiTheme="minorHAnsi" w:hAnsiTheme="minorHAnsi"/>
        </w:rPr>
        <w:t>project proposals to scholarship applications, ensuring that:</w:t>
      </w:r>
    </w:p>
    <w:p w:rsidR="004141A1" w:rsidRPr="00A32A93" w:rsidRDefault="004141A1" w:rsidP="007837F6">
      <w:pPr>
        <w:numPr>
          <w:ilvl w:val="1"/>
          <w:numId w:val="5"/>
        </w:numPr>
        <w:rPr>
          <w:rFonts w:asciiTheme="minorHAnsi" w:hAnsiTheme="minorHAnsi"/>
        </w:rPr>
      </w:pPr>
      <w:r w:rsidRPr="00A32A93">
        <w:rPr>
          <w:rFonts w:asciiTheme="minorHAnsi" w:hAnsiTheme="minorHAnsi"/>
        </w:rPr>
        <w:t>Project proposals will provide scholars with the opportunity to:</w:t>
      </w:r>
    </w:p>
    <w:p w:rsidR="004141A1" w:rsidRPr="00A32A93" w:rsidRDefault="004141A1" w:rsidP="007837F6">
      <w:pPr>
        <w:numPr>
          <w:ilvl w:val="2"/>
          <w:numId w:val="6"/>
        </w:numPr>
        <w:ind w:left="2268" w:hanging="283"/>
        <w:rPr>
          <w:rFonts w:asciiTheme="minorHAnsi" w:hAnsiTheme="minorHAnsi"/>
        </w:rPr>
      </w:pPr>
      <w:r w:rsidRPr="00A32A93">
        <w:rPr>
          <w:rFonts w:asciiTheme="minorHAnsi" w:hAnsiTheme="minorHAnsi"/>
        </w:rPr>
        <w:t>make a genuine contribution to an active research project</w:t>
      </w:r>
    </w:p>
    <w:p w:rsidR="004141A1" w:rsidRPr="00A32A93" w:rsidRDefault="004141A1" w:rsidP="007837F6">
      <w:pPr>
        <w:numPr>
          <w:ilvl w:val="2"/>
          <w:numId w:val="6"/>
        </w:numPr>
        <w:ind w:left="2268" w:hanging="283"/>
        <w:rPr>
          <w:rFonts w:asciiTheme="minorHAnsi" w:hAnsiTheme="minorHAnsi"/>
        </w:rPr>
      </w:pPr>
      <w:r w:rsidRPr="00A32A93">
        <w:rPr>
          <w:rFonts w:asciiTheme="minorHAnsi" w:hAnsiTheme="minorHAnsi"/>
        </w:rPr>
        <w:t>develop their research skills</w:t>
      </w:r>
    </w:p>
    <w:p w:rsidR="004141A1" w:rsidRPr="00A32A93" w:rsidRDefault="004141A1" w:rsidP="007837F6">
      <w:pPr>
        <w:numPr>
          <w:ilvl w:val="2"/>
          <w:numId w:val="6"/>
        </w:numPr>
        <w:ind w:left="2268" w:hanging="283"/>
        <w:rPr>
          <w:rFonts w:asciiTheme="minorHAnsi" w:hAnsiTheme="minorHAnsi"/>
        </w:rPr>
      </w:pPr>
      <w:r w:rsidRPr="00A32A93">
        <w:rPr>
          <w:rFonts w:asciiTheme="minorHAnsi" w:hAnsiTheme="minorHAnsi"/>
        </w:rPr>
        <w:t>develop their leadership skills</w:t>
      </w:r>
    </w:p>
    <w:p w:rsidR="00891251" w:rsidRPr="00A32A93" w:rsidRDefault="00891251" w:rsidP="007837F6">
      <w:pPr>
        <w:numPr>
          <w:ilvl w:val="1"/>
          <w:numId w:val="5"/>
        </w:numPr>
        <w:rPr>
          <w:rFonts w:asciiTheme="minorHAnsi" w:hAnsiTheme="minorHAnsi"/>
        </w:rPr>
      </w:pPr>
      <w:r w:rsidRPr="00A32A93">
        <w:rPr>
          <w:rFonts w:asciiTheme="minorHAnsi" w:hAnsiTheme="minorHAnsi"/>
        </w:rPr>
        <w:t xml:space="preserve">Appropriate support and </w:t>
      </w:r>
      <w:r w:rsidR="004141A1" w:rsidRPr="00A32A93">
        <w:rPr>
          <w:rFonts w:asciiTheme="minorHAnsi" w:hAnsiTheme="minorHAnsi"/>
        </w:rPr>
        <w:t xml:space="preserve">supervision arrangements </w:t>
      </w:r>
      <w:r w:rsidRPr="00A32A93">
        <w:rPr>
          <w:rFonts w:asciiTheme="minorHAnsi" w:hAnsiTheme="minorHAnsi"/>
        </w:rPr>
        <w:t>are in place to:</w:t>
      </w:r>
    </w:p>
    <w:p w:rsidR="00891251" w:rsidRPr="00A32A93" w:rsidRDefault="00891251" w:rsidP="007837F6">
      <w:pPr>
        <w:numPr>
          <w:ilvl w:val="2"/>
          <w:numId w:val="6"/>
        </w:numPr>
        <w:ind w:left="2268" w:hanging="283"/>
        <w:rPr>
          <w:rFonts w:asciiTheme="minorHAnsi" w:hAnsiTheme="minorHAnsi"/>
        </w:rPr>
      </w:pPr>
      <w:r w:rsidRPr="00A32A93">
        <w:rPr>
          <w:rFonts w:asciiTheme="minorHAnsi" w:hAnsiTheme="minorHAnsi"/>
        </w:rPr>
        <w:t>enable the scholar to make th</w:t>
      </w:r>
      <w:r w:rsidR="001C7736">
        <w:rPr>
          <w:rFonts w:asciiTheme="minorHAnsi" w:hAnsiTheme="minorHAnsi"/>
        </w:rPr>
        <w:t>e</w:t>
      </w:r>
      <w:r w:rsidRPr="00A32A93">
        <w:rPr>
          <w:rFonts w:asciiTheme="minorHAnsi" w:hAnsiTheme="minorHAnsi"/>
        </w:rPr>
        <w:t xml:space="preserve"> expected contribution </w:t>
      </w:r>
    </w:p>
    <w:p w:rsidR="004141A1" w:rsidRPr="00A32A93" w:rsidRDefault="00891251" w:rsidP="007837F6">
      <w:pPr>
        <w:numPr>
          <w:ilvl w:val="2"/>
          <w:numId w:val="6"/>
        </w:numPr>
        <w:ind w:left="2268" w:hanging="283"/>
        <w:rPr>
          <w:rFonts w:asciiTheme="minorHAnsi" w:hAnsiTheme="minorHAnsi"/>
        </w:rPr>
      </w:pPr>
      <w:r w:rsidRPr="00A32A93">
        <w:rPr>
          <w:rFonts w:asciiTheme="minorHAnsi" w:hAnsiTheme="minorHAnsi"/>
        </w:rPr>
        <w:t xml:space="preserve">ensure a </w:t>
      </w:r>
      <w:r w:rsidR="004141A1" w:rsidRPr="00A32A93">
        <w:rPr>
          <w:rFonts w:asciiTheme="minorHAnsi" w:hAnsiTheme="minorHAnsi"/>
        </w:rPr>
        <w:t>high quality experience for the s</w:t>
      </w:r>
      <w:r w:rsidRPr="00A32A93">
        <w:rPr>
          <w:rFonts w:asciiTheme="minorHAnsi" w:hAnsiTheme="minorHAnsi"/>
        </w:rPr>
        <w:t xml:space="preserve">cholar </w:t>
      </w:r>
      <w:r w:rsidR="004141A1" w:rsidRPr="00A32A93">
        <w:rPr>
          <w:rFonts w:asciiTheme="minorHAnsi" w:hAnsiTheme="minorHAnsi"/>
        </w:rPr>
        <w:t>in terms of their academic and personal development.</w:t>
      </w:r>
    </w:p>
    <w:p w:rsidR="0065297B" w:rsidRPr="00A32A93" w:rsidRDefault="0065297B" w:rsidP="007837F6">
      <w:pPr>
        <w:numPr>
          <w:ilvl w:val="0"/>
          <w:numId w:val="4"/>
        </w:numPr>
        <w:rPr>
          <w:rFonts w:asciiTheme="minorHAnsi" w:hAnsiTheme="minorHAnsi"/>
        </w:rPr>
      </w:pPr>
      <w:r w:rsidRPr="00A32A93">
        <w:rPr>
          <w:rFonts w:asciiTheme="minorHAnsi" w:hAnsiTheme="minorHAnsi"/>
        </w:rPr>
        <w:t xml:space="preserve">Ensure that the UGRL Learning Contract (Annex </w:t>
      </w:r>
      <w:r w:rsidR="0047698A">
        <w:rPr>
          <w:rFonts w:asciiTheme="minorHAnsi" w:hAnsiTheme="minorHAnsi"/>
        </w:rPr>
        <w:t>3a</w:t>
      </w:r>
      <w:r w:rsidR="003F3A36">
        <w:rPr>
          <w:rFonts w:asciiTheme="minorHAnsi" w:hAnsiTheme="minorHAnsi"/>
        </w:rPr>
        <w:t xml:space="preserve"> on </w:t>
      </w:r>
      <w:r w:rsidR="0047698A">
        <w:rPr>
          <w:rFonts w:asciiTheme="minorHAnsi" w:hAnsiTheme="minorHAnsi"/>
        </w:rPr>
        <w:t xml:space="preserve">page </w:t>
      </w:r>
      <w:r w:rsidR="001D63A5">
        <w:rPr>
          <w:rFonts w:asciiTheme="minorHAnsi" w:hAnsiTheme="minorHAnsi"/>
        </w:rPr>
        <w:t>1</w:t>
      </w:r>
      <w:r w:rsidR="00534FCD">
        <w:rPr>
          <w:rFonts w:asciiTheme="minorHAnsi" w:hAnsiTheme="minorHAnsi"/>
        </w:rPr>
        <w:t>8</w:t>
      </w:r>
      <w:r w:rsidRPr="00A32A93">
        <w:rPr>
          <w:rFonts w:asciiTheme="minorHAnsi" w:hAnsiTheme="minorHAnsi"/>
        </w:rPr>
        <w:t xml:space="preserve">) is agreed between project supervisor and scholar and signed-off before the scholar begins working on the project. </w:t>
      </w:r>
    </w:p>
    <w:p w:rsidR="001E56EB" w:rsidRPr="00A32A93" w:rsidRDefault="001E56EB" w:rsidP="001E56EB">
      <w:pPr>
        <w:ind w:left="360"/>
        <w:rPr>
          <w:rFonts w:asciiTheme="minorHAnsi" w:hAnsiTheme="minorHAnsi"/>
        </w:rPr>
      </w:pPr>
    </w:p>
    <w:p w:rsidR="001E56EB" w:rsidRPr="001478C0" w:rsidRDefault="001E56EB" w:rsidP="001E56EB">
      <w:pPr>
        <w:rPr>
          <w:rFonts w:asciiTheme="minorHAnsi" w:hAnsiTheme="minorHAnsi"/>
          <w:b/>
          <w:i/>
        </w:rPr>
      </w:pPr>
      <w:r w:rsidRPr="001478C0">
        <w:rPr>
          <w:rFonts w:asciiTheme="minorHAnsi" w:hAnsiTheme="minorHAnsi"/>
          <w:b/>
          <w:i/>
        </w:rPr>
        <w:t>Scholarship Finance</w:t>
      </w:r>
    </w:p>
    <w:p w:rsidR="0022502A" w:rsidRDefault="001E56EB" w:rsidP="0022502A">
      <w:pPr>
        <w:numPr>
          <w:ilvl w:val="0"/>
          <w:numId w:val="7"/>
        </w:numPr>
        <w:rPr>
          <w:rFonts w:asciiTheme="minorHAnsi" w:hAnsiTheme="minorHAnsi"/>
        </w:rPr>
      </w:pPr>
      <w:r w:rsidRPr="00A32A93">
        <w:rPr>
          <w:rFonts w:asciiTheme="minorHAnsi" w:hAnsiTheme="minorHAnsi"/>
        </w:rPr>
        <w:t>Administering the financial arrangements for the scholarships</w:t>
      </w:r>
      <w:r w:rsidR="00891251" w:rsidRPr="00A32A93">
        <w:rPr>
          <w:rFonts w:asciiTheme="minorHAnsi" w:hAnsiTheme="minorHAnsi"/>
        </w:rPr>
        <w:t xml:space="preserve"> </w:t>
      </w:r>
    </w:p>
    <w:p w:rsidR="0022502A" w:rsidRDefault="0022502A">
      <w:pPr>
        <w:spacing w:before="0" w:after="200"/>
        <w:rPr>
          <w:rFonts w:asciiTheme="minorHAnsi" w:hAnsiTheme="minorHAnsi"/>
        </w:rPr>
      </w:pPr>
      <w:r>
        <w:rPr>
          <w:rFonts w:asciiTheme="minorHAnsi" w:hAnsiTheme="minorHAnsi"/>
        </w:rPr>
        <w:br w:type="page"/>
      </w:r>
    </w:p>
    <w:p w:rsidR="006C7FDB" w:rsidRPr="00FE3041" w:rsidRDefault="006C7FDB" w:rsidP="00504FB6">
      <w:pPr>
        <w:pStyle w:val="Heading2"/>
      </w:pPr>
      <w:bookmarkStart w:id="11" w:name="_Toc415491018"/>
      <w:r w:rsidRPr="00FE3041">
        <w:t xml:space="preserve">Annex 3a:  UGRL </w:t>
      </w:r>
      <w:r w:rsidR="003C1285" w:rsidRPr="00FE3041">
        <w:t xml:space="preserve">Scholarship </w:t>
      </w:r>
      <w:r w:rsidRPr="00FE3041">
        <w:t>Learning Contract</w:t>
      </w:r>
      <w:bookmarkEnd w:id="11"/>
    </w:p>
    <w:p w:rsidR="00C1799D" w:rsidRPr="00FE3041" w:rsidRDefault="00FE3041" w:rsidP="00340C8B">
      <w:pPr>
        <w:spacing w:before="0" w:after="120" w:line="240" w:lineRule="auto"/>
        <w:rPr>
          <w:rFonts w:asciiTheme="minorHAnsi" w:hAnsiTheme="minorHAnsi"/>
          <w:bCs/>
          <w:i/>
          <w:iCs/>
          <w:szCs w:val="22"/>
        </w:rPr>
      </w:pPr>
      <w:r>
        <w:rPr>
          <w:rFonts w:asciiTheme="minorHAnsi" w:hAnsiTheme="minorHAnsi"/>
          <w:bCs/>
          <w:i/>
          <w:iCs/>
          <w:sz w:val="22"/>
          <w:szCs w:val="22"/>
        </w:rPr>
        <w:br/>
      </w:r>
      <w:r w:rsidR="009502E4" w:rsidRPr="00FE3041">
        <w:rPr>
          <w:rFonts w:asciiTheme="minorHAnsi" w:hAnsiTheme="minorHAnsi"/>
          <w:bCs/>
          <w:i/>
          <w:iCs/>
          <w:szCs w:val="22"/>
        </w:rPr>
        <w:t xml:space="preserve">This document </w:t>
      </w:r>
      <w:r w:rsidR="00C1799D" w:rsidRPr="00FE3041">
        <w:rPr>
          <w:rFonts w:asciiTheme="minorHAnsi" w:hAnsiTheme="minorHAnsi"/>
          <w:bCs/>
          <w:i/>
          <w:iCs/>
          <w:szCs w:val="22"/>
        </w:rPr>
        <w:t>provides the framework for the project to be undertaken by the UGRL Scholar.  It provides an outline of the larger research project to which the Scholar will contribute and the detail of that contribution, including timing, duties, outcomes and supervision arrangements.</w:t>
      </w:r>
    </w:p>
    <w:p w:rsidR="009502E4" w:rsidRPr="00FE3041" w:rsidRDefault="009502E4" w:rsidP="00340C8B">
      <w:pPr>
        <w:spacing w:before="0" w:after="120" w:line="240" w:lineRule="auto"/>
        <w:rPr>
          <w:rFonts w:asciiTheme="minorHAnsi" w:hAnsiTheme="minorHAnsi"/>
          <w:bCs/>
          <w:i/>
          <w:iCs/>
          <w:szCs w:val="22"/>
        </w:rPr>
      </w:pPr>
      <w:r w:rsidRPr="00FE3041">
        <w:rPr>
          <w:rFonts w:asciiTheme="minorHAnsi" w:hAnsiTheme="minorHAnsi"/>
          <w:bCs/>
          <w:i/>
          <w:iCs/>
          <w:szCs w:val="22"/>
        </w:rPr>
        <w:t>It</w:t>
      </w:r>
      <w:r w:rsidR="00C1799D" w:rsidRPr="00FE3041">
        <w:rPr>
          <w:rFonts w:asciiTheme="minorHAnsi" w:hAnsiTheme="minorHAnsi"/>
          <w:bCs/>
          <w:i/>
          <w:iCs/>
          <w:szCs w:val="22"/>
        </w:rPr>
        <w:t xml:space="preserve"> will be considered by the Faculty/School Scholarship Committee and if a Scholarship is awarded for the project </w:t>
      </w:r>
      <w:r w:rsidRPr="00FE3041">
        <w:rPr>
          <w:rFonts w:asciiTheme="minorHAnsi" w:hAnsiTheme="minorHAnsi"/>
          <w:bCs/>
          <w:i/>
          <w:iCs/>
          <w:szCs w:val="22"/>
        </w:rPr>
        <w:t xml:space="preserve">should be signed by the </w:t>
      </w:r>
      <w:r w:rsidR="00C1799D" w:rsidRPr="00FE3041">
        <w:rPr>
          <w:rFonts w:asciiTheme="minorHAnsi" w:hAnsiTheme="minorHAnsi"/>
          <w:bCs/>
          <w:i/>
          <w:iCs/>
          <w:szCs w:val="22"/>
        </w:rPr>
        <w:t>Faculty A</w:t>
      </w:r>
      <w:r w:rsidRPr="00FE3041">
        <w:rPr>
          <w:rFonts w:asciiTheme="minorHAnsi" w:hAnsiTheme="minorHAnsi"/>
          <w:bCs/>
          <w:i/>
          <w:iCs/>
          <w:szCs w:val="22"/>
        </w:rPr>
        <w:t>cademic</w:t>
      </w:r>
      <w:r w:rsidR="00C1799D" w:rsidRPr="00FE3041">
        <w:rPr>
          <w:rFonts w:asciiTheme="minorHAnsi" w:hAnsiTheme="minorHAnsi"/>
          <w:bCs/>
          <w:i/>
          <w:iCs/>
          <w:szCs w:val="22"/>
        </w:rPr>
        <w:t xml:space="preserve"> Lead, the project supervisor and the scholar.</w:t>
      </w:r>
    </w:p>
    <w:p w:rsidR="00340C8B" w:rsidRPr="00A32A93" w:rsidRDefault="00340C8B" w:rsidP="009502E4">
      <w:pPr>
        <w:spacing w:before="0" w:after="200"/>
        <w:rPr>
          <w:rFonts w:asciiTheme="minorHAnsi" w:hAnsiTheme="minorHAnsi"/>
          <w:b/>
          <w:bCs/>
          <w:sz w:val="22"/>
          <w:szCs w:val="22"/>
        </w:rPr>
      </w:pPr>
    </w:p>
    <w:p w:rsidR="00C1799D" w:rsidRPr="00A32A93" w:rsidRDefault="00C1799D" w:rsidP="007837F6">
      <w:pPr>
        <w:pStyle w:val="ListParagraph"/>
        <w:numPr>
          <w:ilvl w:val="0"/>
          <w:numId w:val="14"/>
        </w:numPr>
        <w:spacing w:before="0" w:after="120"/>
        <w:ind w:left="357" w:hanging="357"/>
        <w:contextualSpacing w:val="0"/>
        <w:rPr>
          <w:rFonts w:asciiTheme="minorHAnsi" w:hAnsiTheme="minorHAnsi"/>
          <w:b/>
          <w:bCs/>
          <w:sz w:val="22"/>
          <w:szCs w:val="22"/>
        </w:rPr>
      </w:pPr>
      <w:r w:rsidRPr="00A32A93">
        <w:rPr>
          <w:rFonts w:asciiTheme="minorHAnsi" w:hAnsiTheme="minorHAnsi"/>
          <w:b/>
          <w:bCs/>
          <w:sz w:val="22"/>
          <w:szCs w:val="22"/>
        </w:rPr>
        <w:t>Title of Overarching Research Project:</w:t>
      </w:r>
    </w:p>
    <w:p w:rsidR="00C1799D" w:rsidRPr="00A32A93" w:rsidRDefault="00340C8B" w:rsidP="007837F6">
      <w:pPr>
        <w:pStyle w:val="ListParagraph"/>
        <w:numPr>
          <w:ilvl w:val="0"/>
          <w:numId w:val="14"/>
        </w:numPr>
        <w:spacing w:before="0" w:after="120"/>
        <w:ind w:left="357" w:hanging="357"/>
        <w:contextualSpacing w:val="0"/>
        <w:rPr>
          <w:rFonts w:asciiTheme="minorHAnsi" w:hAnsiTheme="minorHAnsi"/>
          <w:b/>
          <w:bCs/>
          <w:sz w:val="22"/>
          <w:szCs w:val="22"/>
        </w:rPr>
      </w:pPr>
      <w:r w:rsidRPr="00A32A93">
        <w:rPr>
          <w:rFonts w:asciiTheme="minorHAnsi" w:hAnsiTheme="minorHAnsi"/>
          <w:b/>
          <w:bCs/>
          <w:sz w:val="22"/>
          <w:szCs w:val="22"/>
        </w:rPr>
        <w:t xml:space="preserve">Research </w:t>
      </w:r>
      <w:r w:rsidR="00C1799D" w:rsidRPr="00A32A93">
        <w:rPr>
          <w:rFonts w:asciiTheme="minorHAnsi" w:hAnsiTheme="minorHAnsi"/>
          <w:b/>
          <w:bCs/>
          <w:sz w:val="22"/>
          <w:szCs w:val="22"/>
        </w:rPr>
        <w:t>Project Leader:</w:t>
      </w:r>
    </w:p>
    <w:p w:rsidR="00340C8B" w:rsidRPr="00A32A93" w:rsidRDefault="00340C8B" w:rsidP="007837F6">
      <w:pPr>
        <w:pStyle w:val="ListParagraph"/>
        <w:numPr>
          <w:ilvl w:val="0"/>
          <w:numId w:val="14"/>
        </w:numPr>
        <w:spacing w:before="0" w:after="120"/>
        <w:ind w:left="357" w:hanging="357"/>
        <w:contextualSpacing w:val="0"/>
        <w:rPr>
          <w:rFonts w:asciiTheme="minorHAnsi" w:hAnsiTheme="minorHAnsi"/>
          <w:b/>
          <w:bCs/>
          <w:sz w:val="22"/>
          <w:szCs w:val="22"/>
        </w:rPr>
      </w:pPr>
      <w:r w:rsidRPr="00A32A93">
        <w:rPr>
          <w:rFonts w:asciiTheme="minorHAnsi" w:hAnsiTheme="minorHAnsi"/>
          <w:b/>
          <w:bCs/>
          <w:sz w:val="22"/>
          <w:szCs w:val="22"/>
        </w:rPr>
        <w:t>Scholarship Project Supervisor:</w:t>
      </w:r>
    </w:p>
    <w:p w:rsidR="009502E4" w:rsidRPr="00A32A93" w:rsidRDefault="009502E4" w:rsidP="007837F6">
      <w:pPr>
        <w:pStyle w:val="ListParagraph"/>
        <w:numPr>
          <w:ilvl w:val="0"/>
          <w:numId w:val="14"/>
        </w:numPr>
        <w:spacing w:before="0" w:after="120"/>
        <w:ind w:left="357" w:hanging="357"/>
        <w:contextualSpacing w:val="0"/>
        <w:rPr>
          <w:rFonts w:asciiTheme="minorHAnsi" w:hAnsiTheme="minorHAnsi"/>
          <w:b/>
          <w:bCs/>
          <w:sz w:val="22"/>
          <w:szCs w:val="22"/>
        </w:rPr>
      </w:pPr>
      <w:r w:rsidRPr="00A32A93">
        <w:rPr>
          <w:rFonts w:asciiTheme="minorHAnsi" w:hAnsiTheme="minorHAnsi"/>
          <w:b/>
          <w:bCs/>
          <w:sz w:val="22"/>
          <w:szCs w:val="22"/>
        </w:rPr>
        <w:t xml:space="preserve">Working title of </w:t>
      </w:r>
      <w:r w:rsidR="00C1799D" w:rsidRPr="00A32A93">
        <w:rPr>
          <w:rFonts w:asciiTheme="minorHAnsi" w:hAnsiTheme="minorHAnsi"/>
          <w:b/>
          <w:bCs/>
          <w:sz w:val="22"/>
          <w:szCs w:val="22"/>
        </w:rPr>
        <w:t>Scholarship P</w:t>
      </w:r>
      <w:r w:rsidR="00340C8B" w:rsidRPr="00A32A93">
        <w:rPr>
          <w:rFonts w:asciiTheme="minorHAnsi" w:hAnsiTheme="minorHAnsi"/>
          <w:b/>
          <w:bCs/>
          <w:sz w:val="22"/>
          <w:szCs w:val="22"/>
        </w:rPr>
        <w:t>roject:</w:t>
      </w:r>
    </w:p>
    <w:p w:rsidR="000F58CF" w:rsidRDefault="00C1799D" w:rsidP="007837F6">
      <w:pPr>
        <w:pStyle w:val="ListParagraph"/>
        <w:numPr>
          <w:ilvl w:val="0"/>
          <w:numId w:val="14"/>
        </w:numPr>
        <w:spacing w:before="0" w:after="120"/>
        <w:ind w:left="357" w:hanging="357"/>
        <w:contextualSpacing w:val="0"/>
        <w:rPr>
          <w:rFonts w:asciiTheme="minorHAnsi" w:hAnsiTheme="minorHAnsi"/>
          <w:b/>
          <w:bCs/>
          <w:sz w:val="22"/>
          <w:szCs w:val="22"/>
        </w:rPr>
      </w:pPr>
      <w:r w:rsidRPr="000F58CF">
        <w:rPr>
          <w:rFonts w:asciiTheme="minorHAnsi" w:hAnsiTheme="minorHAnsi"/>
          <w:b/>
          <w:bCs/>
          <w:sz w:val="22"/>
          <w:szCs w:val="22"/>
        </w:rPr>
        <w:t xml:space="preserve">Period of </w:t>
      </w:r>
      <w:r w:rsidR="00340C8B" w:rsidRPr="000F58CF">
        <w:rPr>
          <w:rFonts w:asciiTheme="minorHAnsi" w:hAnsiTheme="minorHAnsi"/>
          <w:b/>
          <w:bCs/>
          <w:sz w:val="22"/>
          <w:szCs w:val="22"/>
        </w:rPr>
        <w:t xml:space="preserve">Scholarship </w:t>
      </w:r>
      <w:r w:rsidRPr="000F58CF">
        <w:rPr>
          <w:rFonts w:asciiTheme="minorHAnsi" w:hAnsiTheme="minorHAnsi"/>
          <w:b/>
          <w:bCs/>
          <w:sz w:val="22"/>
          <w:szCs w:val="22"/>
        </w:rPr>
        <w:t>Project Work</w:t>
      </w:r>
      <w:r w:rsidR="00340C8B" w:rsidRPr="000F58CF">
        <w:rPr>
          <w:rFonts w:asciiTheme="minorHAnsi" w:hAnsiTheme="minorHAnsi"/>
          <w:b/>
          <w:bCs/>
          <w:sz w:val="22"/>
          <w:szCs w:val="22"/>
        </w:rPr>
        <w:t xml:space="preserve"> </w:t>
      </w:r>
      <w:r w:rsidR="00340C8B" w:rsidRPr="000F58CF">
        <w:rPr>
          <w:rFonts w:asciiTheme="minorHAnsi" w:hAnsiTheme="minorHAnsi"/>
          <w:bCs/>
          <w:i/>
          <w:sz w:val="22"/>
          <w:szCs w:val="22"/>
        </w:rPr>
        <w:t>(see note i)</w:t>
      </w:r>
      <w:r w:rsidR="000F58CF">
        <w:rPr>
          <w:rFonts w:asciiTheme="minorHAnsi" w:hAnsiTheme="minorHAnsi"/>
          <w:b/>
          <w:bCs/>
          <w:sz w:val="22"/>
          <w:szCs w:val="22"/>
        </w:rPr>
        <w:t>:</w:t>
      </w:r>
    </w:p>
    <w:p w:rsidR="0025242C" w:rsidRPr="000F58CF" w:rsidRDefault="0025242C" w:rsidP="007837F6">
      <w:pPr>
        <w:pStyle w:val="ListParagraph"/>
        <w:numPr>
          <w:ilvl w:val="0"/>
          <w:numId w:val="14"/>
        </w:numPr>
        <w:spacing w:before="0" w:after="120"/>
        <w:ind w:left="357" w:hanging="357"/>
        <w:contextualSpacing w:val="0"/>
        <w:rPr>
          <w:rFonts w:asciiTheme="minorHAnsi" w:hAnsiTheme="minorHAnsi"/>
          <w:b/>
          <w:bCs/>
          <w:sz w:val="22"/>
          <w:szCs w:val="22"/>
        </w:rPr>
      </w:pPr>
      <w:r w:rsidRPr="000F58CF">
        <w:rPr>
          <w:rFonts w:asciiTheme="minorHAnsi" w:hAnsiTheme="minorHAnsi"/>
          <w:b/>
          <w:bCs/>
          <w:sz w:val="22"/>
          <w:szCs w:val="22"/>
        </w:rPr>
        <w:t>Summary of the research to which the Scholar will contribute (200 words):</w:t>
      </w:r>
    </w:p>
    <w:p w:rsidR="0025242C" w:rsidRPr="00A32A93" w:rsidRDefault="0025242C" w:rsidP="007837F6">
      <w:pPr>
        <w:pStyle w:val="ListParagraph"/>
        <w:numPr>
          <w:ilvl w:val="0"/>
          <w:numId w:val="14"/>
        </w:numPr>
        <w:spacing w:before="0" w:after="120" w:line="240" w:lineRule="auto"/>
        <w:ind w:left="357" w:hanging="357"/>
        <w:contextualSpacing w:val="0"/>
        <w:rPr>
          <w:rFonts w:asciiTheme="minorHAnsi" w:hAnsiTheme="minorHAnsi"/>
          <w:bCs/>
          <w:sz w:val="22"/>
          <w:szCs w:val="22"/>
        </w:rPr>
      </w:pPr>
      <w:r w:rsidRPr="00A32A93">
        <w:rPr>
          <w:rFonts w:asciiTheme="minorHAnsi" w:hAnsiTheme="minorHAnsi"/>
          <w:b/>
          <w:bCs/>
          <w:sz w:val="22"/>
          <w:szCs w:val="22"/>
        </w:rPr>
        <w:t>Summary of the work to be undertaken by the Scholar (200 words)</w:t>
      </w:r>
      <w:r w:rsidR="00340C8B" w:rsidRPr="00A32A93">
        <w:rPr>
          <w:rFonts w:asciiTheme="minorHAnsi" w:hAnsiTheme="minorHAnsi"/>
          <w:b/>
          <w:bCs/>
          <w:sz w:val="22"/>
          <w:szCs w:val="22"/>
        </w:rPr>
        <w:t xml:space="preserve"> </w:t>
      </w:r>
      <w:r w:rsidRPr="00A32A93">
        <w:rPr>
          <w:rFonts w:asciiTheme="minorHAnsi" w:hAnsiTheme="minorHAnsi"/>
          <w:b/>
          <w:bCs/>
          <w:sz w:val="22"/>
          <w:szCs w:val="22"/>
        </w:rPr>
        <w:t>:</w:t>
      </w:r>
      <w:r w:rsidRPr="00A32A93">
        <w:rPr>
          <w:rFonts w:asciiTheme="minorHAnsi" w:hAnsiTheme="minorHAnsi"/>
          <w:b/>
          <w:bCs/>
          <w:sz w:val="22"/>
          <w:szCs w:val="22"/>
        </w:rPr>
        <w:br/>
      </w:r>
      <w:r w:rsidRPr="00A32A93">
        <w:rPr>
          <w:rFonts w:asciiTheme="minorHAnsi" w:hAnsiTheme="minorHAnsi"/>
          <w:bCs/>
          <w:sz w:val="22"/>
          <w:szCs w:val="22"/>
        </w:rPr>
        <w:t xml:space="preserve"> (to be used to advertise the Scholarship)</w:t>
      </w:r>
    </w:p>
    <w:p w:rsidR="0025242C" w:rsidRPr="00A32A93" w:rsidRDefault="0025242C" w:rsidP="007837F6">
      <w:pPr>
        <w:pStyle w:val="ListParagraph"/>
        <w:numPr>
          <w:ilvl w:val="0"/>
          <w:numId w:val="14"/>
        </w:numPr>
        <w:spacing w:before="0" w:after="120" w:line="240" w:lineRule="auto"/>
        <w:ind w:left="357" w:hanging="357"/>
        <w:contextualSpacing w:val="0"/>
        <w:rPr>
          <w:rFonts w:asciiTheme="minorHAnsi" w:hAnsiTheme="minorHAnsi"/>
          <w:b/>
          <w:bCs/>
          <w:i/>
          <w:sz w:val="22"/>
          <w:szCs w:val="22"/>
        </w:rPr>
      </w:pPr>
      <w:r w:rsidRPr="00A32A93">
        <w:rPr>
          <w:rFonts w:asciiTheme="minorHAnsi" w:hAnsiTheme="minorHAnsi"/>
          <w:b/>
          <w:bCs/>
          <w:sz w:val="22"/>
          <w:szCs w:val="22"/>
        </w:rPr>
        <w:t>Detail of the work to be undertaken by the Scholar (500 words)</w:t>
      </w:r>
      <w:r w:rsidR="00340C8B" w:rsidRPr="00A32A93">
        <w:rPr>
          <w:rFonts w:asciiTheme="minorHAnsi" w:hAnsiTheme="minorHAnsi"/>
          <w:b/>
          <w:bCs/>
          <w:sz w:val="22"/>
          <w:szCs w:val="22"/>
        </w:rPr>
        <w:t xml:space="preserve"> </w:t>
      </w:r>
      <w:r w:rsidR="00340C8B" w:rsidRPr="00A32A93">
        <w:rPr>
          <w:rFonts w:asciiTheme="minorHAnsi" w:hAnsiTheme="minorHAnsi"/>
          <w:bCs/>
          <w:i/>
          <w:sz w:val="22"/>
          <w:szCs w:val="22"/>
        </w:rPr>
        <w:t>(see note ii)</w:t>
      </w:r>
      <w:r w:rsidRPr="00A32A93">
        <w:rPr>
          <w:rFonts w:asciiTheme="minorHAnsi" w:hAnsiTheme="minorHAnsi"/>
          <w:b/>
          <w:bCs/>
          <w:sz w:val="22"/>
          <w:szCs w:val="22"/>
        </w:rPr>
        <w:t>:</w:t>
      </w:r>
    </w:p>
    <w:p w:rsidR="0045529E" w:rsidRDefault="0045529E" w:rsidP="007837F6">
      <w:pPr>
        <w:pStyle w:val="ListParagraph"/>
        <w:numPr>
          <w:ilvl w:val="0"/>
          <w:numId w:val="14"/>
        </w:numPr>
        <w:spacing w:before="0" w:after="120" w:line="240" w:lineRule="auto"/>
        <w:ind w:left="357" w:hanging="357"/>
        <w:contextualSpacing w:val="0"/>
        <w:rPr>
          <w:rFonts w:asciiTheme="minorHAnsi" w:hAnsiTheme="minorHAnsi"/>
          <w:b/>
          <w:bCs/>
          <w:sz w:val="22"/>
          <w:szCs w:val="22"/>
        </w:rPr>
      </w:pPr>
      <w:r>
        <w:rPr>
          <w:rFonts w:asciiTheme="minorHAnsi" w:hAnsiTheme="minorHAnsi"/>
          <w:b/>
          <w:bCs/>
          <w:sz w:val="22"/>
          <w:szCs w:val="22"/>
        </w:rPr>
        <w:t xml:space="preserve">Detail of the Leadership development to be undertaken as part of the project </w:t>
      </w:r>
      <w:r w:rsidRPr="0045529E">
        <w:rPr>
          <w:rFonts w:asciiTheme="minorHAnsi" w:hAnsiTheme="minorHAnsi"/>
          <w:bCs/>
          <w:i/>
          <w:sz w:val="22"/>
          <w:szCs w:val="22"/>
        </w:rPr>
        <w:t>(see note iii)</w:t>
      </w:r>
    </w:p>
    <w:p w:rsidR="0025242C" w:rsidRPr="00A32A93" w:rsidRDefault="0025242C" w:rsidP="007837F6">
      <w:pPr>
        <w:pStyle w:val="ListParagraph"/>
        <w:numPr>
          <w:ilvl w:val="0"/>
          <w:numId w:val="14"/>
        </w:numPr>
        <w:spacing w:before="0" w:after="120" w:line="240" w:lineRule="auto"/>
        <w:ind w:left="357" w:hanging="357"/>
        <w:contextualSpacing w:val="0"/>
        <w:rPr>
          <w:rFonts w:asciiTheme="minorHAnsi" w:hAnsiTheme="minorHAnsi"/>
          <w:b/>
          <w:bCs/>
          <w:sz w:val="22"/>
          <w:szCs w:val="22"/>
        </w:rPr>
      </w:pPr>
      <w:r w:rsidRPr="00A32A93">
        <w:rPr>
          <w:rFonts w:asciiTheme="minorHAnsi" w:hAnsiTheme="minorHAnsi"/>
          <w:b/>
          <w:bCs/>
          <w:sz w:val="22"/>
          <w:szCs w:val="22"/>
        </w:rPr>
        <w:t>Outputs expected of the Scholar (200 words)</w:t>
      </w:r>
      <w:r w:rsidR="00340C8B" w:rsidRPr="00A32A93">
        <w:rPr>
          <w:rFonts w:asciiTheme="minorHAnsi" w:hAnsiTheme="minorHAnsi"/>
          <w:b/>
          <w:bCs/>
          <w:sz w:val="22"/>
          <w:szCs w:val="22"/>
        </w:rPr>
        <w:t xml:space="preserve"> </w:t>
      </w:r>
      <w:r w:rsidR="00047AE3">
        <w:rPr>
          <w:rFonts w:asciiTheme="minorHAnsi" w:hAnsiTheme="minorHAnsi"/>
          <w:b/>
          <w:bCs/>
          <w:sz w:val="22"/>
          <w:szCs w:val="22"/>
        </w:rPr>
        <w:t xml:space="preserve">including the final report </w:t>
      </w:r>
      <w:r w:rsidR="00340C8B" w:rsidRPr="00A32A93">
        <w:rPr>
          <w:rFonts w:asciiTheme="minorHAnsi" w:hAnsiTheme="minorHAnsi"/>
          <w:bCs/>
          <w:i/>
          <w:sz w:val="22"/>
          <w:szCs w:val="22"/>
        </w:rPr>
        <w:t xml:space="preserve">(see note </w:t>
      </w:r>
      <w:r w:rsidR="0045529E">
        <w:rPr>
          <w:rFonts w:asciiTheme="minorHAnsi" w:hAnsiTheme="minorHAnsi"/>
          <w:bCs/>
          <w:i/>
          <w:sz w:val="22"/>
          <w:szCs w:val="22"/>
        </w:rPr>
        <w:t>iv</w:t>
      </w:r>
      <w:r w:rsidR="00340C8B" w:rsidRPr="00A32A93">
        <w:rPr>
          <w:rFonts w:asciiTheme="minorHAnsi" w:hAnsiTheme="minorHAnsi"/>
          <w:bCs/>
          <w:i/>
          <w:sz w:val="22"/>
          <w:szCs w:val="22"/>
        </w:rPr>
        <w:t>)</w:t>
      </w:r>
    </w:p>
    <w:p w:rsidR="005C123A" w:rsidRPr="00A32A93" w:rsidRDefault="005C123A" w:rsidP="007837F6">
      <w:pPr>
        <w:pStyle w:val="ListParagraph"/>
        <w:numPr>
          <w:ilvl w:val="0"/>
          <w:numId w:val="14"/>
        </w:numPr>
        <w:spacing w:before="0" w:after="120" w:line="240" w:lineRule="auto"/>
        <w:ind w:left="357" w:hanging="357"/>
        <w:contextualSpacing w:val="0"/>
        <w:rPr>
          <w:rFonts w:asciiTheme="minorHAnsi" w:hAnsiTheme="minorHAnsi"/>
          <w:b/>
          <w:bCs/>
          <w:sz w:val="22"/>
          <w:szCs w:val="22"/>
        </w:rPr>
      </w:pPr>
      <w:r w:rsidRPr="00A32A93">
        <w:rPr>
          <w:rFonts w:asciiTheme="minorHAnsi" w:hAnsiTheme="minorHAnsi"/>
          <w:b/>
          <w:bCs/>
          <w:sz w:val="22"/>
          <w:szCs w:val="22"/>
        </w:rPr>
        <w:t xml:space="preserve">Details of supervision arrangements </w:t>
      </w:r>
      <w:r w:rsidR="0045529E">
        <w:rPr>
          <w:rFonts w:asciiTheme="minorHAnsi" w:hAnsiTheme="minorHAnsi"/>
          <w:bCs/>
          <w:i/>
          <w:sz w:val="22"/>
          <w:szCs w:val="22"/>
        </w:rPr>
        <w:t xml:space="preserve">(see note </w:t>
      </w:r>
      <w:r w:rsidRPr="00A32A93">
        <w:rPr>
          <w:rFonts w:asciiTheme="minorHAnsi" w:hAnsiTheme="minorHAnsi"/>
          <w:bCs/>
          <w:i/>
          <w:sz w:val="22"/>
          <w:szCs w:val="22"/>
        </w:rPr>
        <w:t>v)</w:t>
      </w:r>
    </w:p>
    <w:p w:rsidR="00D73081" w:rsidRPr="00A32A93" w:rsidRDefault="00D73081" w:rsidP="007837F6">
      <w:pPr>
        <w:pStyle w:val="ListParagraph"/>
        <w:numPr>
          <w:ilvl w:val="0"/>
          <w:numId w:val="14"/>
        </w:numPr>
        <w:spacing w:before="0" w:after="120" w:line="240" w:lineRule="auto"/>
        <w:ind w:left="357" w:hanging="357"/>
        <w:contextualSpacing w:val="0"/>
        <w:rPr>
          <w:rFonts w:asciiTheme="minorHAnsi" w:hAnsiTheme="minorHAnsi"/>
          <w:b/>
          <w:bCs/>
          <w:sz w:val="22"/>
          <w:szCs w:val="22"/>
        </w:rPr>
      </w:pPr>
      <w:r w:rsidRPr="00A32A93">
        <w:rPr>
          <w:rFonts w:asciiTheme="minorHAnsi" w:hAnsiTheme="minorHAnsi"/>
          <w:b/>
          <w:bCs/>
          <w:sz w:val="22"/>
          <w:szCs w:val="22"/>
        </w:rPr>
        <w:t xml:space="preserve">Resources required for the Scholar to undertake the project </w:t>
      </w:r>
      <w:r w:rsidRPr="00A32A93">
        <w:rPr>
          <w:rFonts w:asciiTheme="minorHAnsi" w:hAnsiTheme="minorHAnsi"/>
          <w:bCs/>
          <w:i/>
          <w:sz w:val="22"/>
          <w:szCs w:val="22"/>
        </w:rPr>
        <w:t>(see note v</w:t>
      </w:r>
      <w:r w:rsidR="0045529E">
        <w:rPr>
          <w:rFonts w:asciiTheme="minorHAnsi" w:hAnsiTheme="minorHAnsi"/>
          <w:bCs/>
          <w:i/>
          <w:sz w:val="22"/>
          <w:szCs w:val="22"/>
        </w:rPr>
        <w:t>i</w:t>
      </w:r>
      <w:r w:rsidRPr="00A32A93">
        <w:rPr>
          <w:rFonts w:asciiTheme="minorHAnsi" w:hAnsiTheme="minorHAnsi"/>
          <w:bCs/>
          <w:i/>
          <w:sz w:val="22"/>
          <w:szCs w:val="22"/>
        </w:rPr>
        <w:t>)</w:t>
      </w:r>
      <w:r w:rsidRPr="00A32A93">
        <w:rPr>
          <w:rFonts w:asciiTheme="minorHAnsi" w:hAnsiTheme="minorHAnsi"/>
          <w:b/>
          <w:bCs/>
          <w:i/>
          <w:sz w:val="22"/>
          <w:szCs w:val="22"/>
        </w:rPr>
        <w:t>:</w:t>
      </w:r>
    </w:p>
    <w:p w:rsidR="00047AE3" w:rsidRDefault="00047AE3" w:rsidP="00047AE3">
      <w:pPr>
        <w:spacing w:before="0" w:after="120" w:line="240" w:lineRule="auto"/>
        <w:rPr>
          <w:rFonts w:asciiTheme="minorHAnsi" w:hAnsiTheme="minorHAnsi"/>
          <w:bCs/>
          <w:sz w:val="22"/>
          <w:szCs w:val="22"/>
        </w:rPr>
      </w:pPr>
    </w:p>
    <w:p w:rsidR="00047AE3" w:rsidRDefault="00047AE3" w:rsidP="00047AE3">
      <w:pPr>
        <w:spacing w:before="0" w:after="120" w:line="240" w:lineRule="auto"/>
        <w:rPr>
          <w:rFonts w:asciiTheme="minorHAnsi" w:hAnsiTheme="minorHAnsi"/>
          <w:bCs/>
          <w:sz w:val="22"/>
          <w:szCs w:val="22"/>
        </w:rPr>
      </w:pPr>
      <w:r>
        <w:rPr>
          <w:rFonts w:asciiTheme="minorHAnsi" w:hAnsiTheme="minorHAnsi"/>
          <w:bCs/>
          <w:sz w:val="22"/>
          <w:szCs w:val="22"/>
        </w:rPr>
        <w:t>(to be completed if a Scholarship is awarded)</w:t>
      </w:r>
    </w:p>
    <w:p w:rsidR="00047AE3" w:rsidRPr="00A32A93" w:rsidRDefault="00047AE3" w:rsidP="00047AE3">
      <w:pPr>
        <w:spacing w:before="0" w:after="200"/>
        <w:rPr>
          <w:rFonts w:asciiTheme="minorHAnsi" w:hAnsiTheme="minorHAnsi"/>
          <w:sz w:val="22"/>
          <w:szCs w:val="22"/>
        </w:rPr>
      </w:pPr>
      <w:r w:rsidRPr="00A32A93">
        <w:rPr>
          <w:rFonts w:asciiTheme="minorHAnsi" w:hAnsiTheme="minorHAnsi"/>
          <w:b/>
          <w:i/>
          <w:sz w:val="22"/>
          <w:szCs w:val="22"/>
        </w:rPr>
        <w:t>Project Leaders – please tick to confirm the following:</w:t>
      </w:r>
      <w:r w:rsidRPr="00A32A93">
        <w:rPr>
          <w:rFonts w:asciiTheme="minorHAnsi" w:hAnsiTheme="minorHAnsi"/>
          <w:b/>
          <w:sz w:val="22"/>
          <w:szCs w:val="22"/>
        </w:rPr>
        <w:br/>
      </w:r>
      <w:r w:rsidRPr="00A32A93">
        <w:rPr>
          <w:rFonts w:asciiTheme="minorHAnsi" w:hAnsiTheme="minorHAnsi"/>
          <w:bCs/>
          <w:sz w:val="22"/>
          <w:szCs w:val="22"/>
        </w:rPr>
        <w:t xml:space="preserve">Consideration of </w:t>
      </w:r>
      <w:r w:rsidRPr="00A32A93">
        <w:rPr>
          <w:rFonts w:asciiTheme="minorHAnsi" w:hAnsiTheme="minorHAnsi"/>
          <w:sz w:val="22"/>
          <w:szCs w:val="22"/>
        </w:rPr>
        <w:t>Health and Safety context and appropriate risk assessment and risk management exercises have been completed</w:t>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sym w:font="Wingdings" w:char="F0A8"/>
      </w:r>
      <w:r w:rsidRPr="00A32A93">
        <w:rPr>
          <w:rFonts w:asciiTheme="minorHAnsi" w:hAnsiTheme="minorHAnsi"/>
          <w:sz w:val="22"/>
          <w:szCs w:val="22"/>
        </w:rPr>
        <w:br/>
        <w:t xml:space="preserve">Relevant ethical clearance has been sought </w:t>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tab/>
      </w:r>
      <w:r w:rsidRPr="00A32A93">
        <w:rPr>
          <w:rFonts w:asciiTheme="minorHAnsi" w:hAnsiTheme="minorHAnsi"/>
          <w:sz w:val="22"/>
          <w:szCs w:val="22"/>
        </w:rPr>
        <w:sym w:font="Wingdings" w:char="F0A8"/>
      </w:r>
      <w:r w:rsidRPr="00A32A93">
        <w:rPr>
          <w:rFonts w:asciiTheme="minorHAnsi" w:hAnsiTheme="minorHAnsi"/>
          <w:sz w:val="22"/>
          <w:szCs w:val="22"/>
        </w:rPr>
        <w:br/>
        <w:t xml:space="preserve">Scholar and project leader are aware that any additional expenses or equipment costs are the </w:t>
      </w:r>
      <w:r w:rsidRPr="00A32A93">
        <w:rPr>
          <w:rFonts w:asciiTheme="minorHAnsi" w:hAnsiTheme="minorHAnsi"/>
          <w:sz w:val="22"/>
          <w:szCs w:val="22"/>
        </w:rPr>
        <w:tab/>
      </w:r>
      <w:r w:rsidRPr="00A32A93">
        <w:rPr>
          <w:rFonts w:asciiTheme="minorHAnsi" w:hAnsiTheme="minorHAnsi"/>
          <w:sz w:val="22"/>
          <w:szCs w:val="22"/>
        </w:rPr>
        <w:sym w:font="Wingdings" w:char="F0A8"/>
      </w:r>
      <w:r w:rsidRPr="00A32A93">
        <w:rPr>
          <w:rFonts w:asciiTheme="minorHAnsi" w:hAnsiTheme="minorHAnsi"/>
          <w:sz w:val="22"/>
          <w:szCs w:val="22"/>
        </w:rPr>
        <w:br/>
        <w:t>responsibility of project leader to plan for and approve (if approved, students must provide receipts)</w:t>
      </w:r>
    </w:p>
    <w:p w:rsidR="00047AE3" w:rsidRPr="00A32A93" w:rsidRDefault="00047AE3" w:rsidP="00047AE3">
      <w:pPr>
        <w:spacing w:before="0" w:after="200"/>
        <w:rPr>
          <w:rFonts w:asciiTheme="minorHAnsi" w:hAnsiTheme="minorHAnsi"/>
          <w:sz w:val="22"/>
          <w:szCs w:val="22"/>
        </w:rPr>
      </w:pPr>
    </w:p>
    <w:p w:rsidR="00047AE3" w:rsidRPr="00A32A93" w:rsidRDefault="00047AE3" w:rsidP="00047AE3">
      <w:pPr>
        <w:spacing w:before="0" w:after="200"/>
        <w:rPr>
          <w:rFonts w:asciiTheme="minorHAnsi" w:hAnsiTheme="minorHAnsi"/>
          <w:sz w:val="22"/>
          <w:szCs w:val="22"/>
        </w:rPr>
      </w:pPr>
      <w:r w:rsidRPr="00A32A93">
        <w:rPr>
          <w:rFonts w:asciiTheme="minorHAnsi" w:hAnsiTheme="minorHAnsi"/>
          <w:sz w:val="22"/>
          <w:szCs w:val="22"/>
        </w:rPr>
        <w:t>Signature of Scholar</w:t>
      </w:r>
      <w:r w:rsidRPr="00A32A93">
        <w:rPr>
          <w:rFonts w:asciiTheme="minorHAnsi" w:hAnsiTheme="minorHAnsi"/>
          <w:sz w:val="22"/>
          <w:szCs w:val="22"/>
        </w:rPr>
        <w:tab/>
      </w:r>
      <w:r w:rsidRPr="00A32A93">
        <w:rPr>
          <w:rFonts w:asciiTheme="minorHAnsi" w:hAnsiTheme="minorHAnsi"/>
          <w:sz w:val="22"/>
          <w:szCs w:val="22"/>
        </w:rPr>
        <w:tab/>
        <w:t>______________________</w:t>
      </w:r>
      <w:r w:rsidRPr="00A32A93">
        <w:rPr>
          <w:rFonts w:asciiTheme="minorHAnsi" w:hAnsiTheme="minorHAnsi"/>
          <w:sz w:val="22"/>
          <w:szCs w:val="22"/>
        </w:rPr>
        <w:tab/>
        <w:t>Date: ____/____/____</w:t>
      </w:r>
    </w:p>
    <w:p w:rsidR="00047AE3" w:rsidRPr="00A32A93" w:rsidRDefault="00047AE3" w:rsidP="00047AE3">
      <w:pPr>
        <w:spacing w:before="0" w:after="200"/>
        <w:rPr>
          <w:rFonts w:asciiTheme="minorHAnsi" w:hAnsiTheme="minorHAnsi"/>
          <w:sz w:val="22"/>
          <w:szCs w:val="22"/>
        </w:rPr>
      </w:pPr>
      <w:r w:rsidRPr="00A32A93">
        <w:rPr>
          <w:rFonts w:asciiTheme="minorHAnsi" w:hAnsiTheme="minorHAnsi"/>
          <w:sz w:val="22"/>
          <w:szCs w:val="22"/>
        </w:rPr>
        <w:t>Signature of Project Leader</w:t>
      </w:r>
      <w:r w:rsidRPr="00A32A93">
        <w:rPr>
          <w:rFonts w:asciiTheme="minorHAnsi" w:hAnsiTheme="minorHAnsi"/>
          <w:sz w:val="22"/>
          <w:szCs w:val="22"/>
        </w:rPr>
        <w:tab/>
        <w:t>______________________</w:t>
      </w:r>
      <w:r w:rsidRPr="00A32A93">
        <w:rPr>
          <w:rFonts w:asciiTheme="minorHAnsi" w:hAnsiTheme="minorHAnsi"/>
          <w:sz w:val="22"/>
          <w:szCs w:val="22"/>
        </w:rPr>
        <w:tab/>
        <w:t>Date: ____/____/____</w:t>
      </w:r>
    </w:p>
    <w:p w:rsidR="00047AE3" w:rsidRPr="00047AE3" w:rsidRDefault="00047AE3" w:rsidP="00047AE3">
      <w:pPr>
        <w:spacing w:before="0" w:after="120" w:line="240" w:lineRule="auto"/>
        <w:rPr>
          <w:rFonts w:asciiTheme="minorHAnsi" w:hAnsiTheme="minorHAnsi"/>
          <w:bCs/>
          <w:sz w:val="22"/>
          <w:szCs w:val="22"/>
        </w:rPr>
      </w:pPr>
    </w:p>
    <w:p w:rsidR="0025242C" w:rsidRPr="00A32A93" w:rsidRDefault="0025242C" w:rsidP="009502E4">
      <w:pPr>
        <w:spacing w:before="0" w:line="240" w:lineRule="auto"/>
        <w:rPr>
          <w:rFonts w:asciiTheme="minorHAnsi" w:hAnsiTheme="minorHAnsi"/>
          <w:bCs/>
          <w:sz w:val="22"/>
          <w:szCs w:val="22"/>
        </w:rPr>
      </w:pPr>
    </w:p>
    <w:p w:rsidR="009502E4" w:rsidRPr="00FE3041" w:rsidRDefault="00047AE3" w:rsidP="0098151B">
      <w:pPr>
        <w:spacing w:before="0" w:after="200"/>
        <w:rPr>
          <w:rFonts w:asciiTheme="minorHAnsi" w:hAnsiTheme="minorHAnsi"/>
          <w:bCs/>
          <w:i/>
          <w:szCs w:val="22"/>
        </w:rPr>
      </w:pPr>
      <w:r>
        <w:rPr>
          <w:rFonts w:asciiTheme="minorHAnsi" w:hAnsiTheme="minorHAnsi"/>
          <w:bCs/>
          <w:i/>
          <w:sz w:val="22"/>
          <w:szCs w:val="22"/>
        </w:rPr>
        <w:br w:type="page"/>
      </w:r>
      <w:r w:rsidR="00340C8B" w:rsidRPr="00FE3041">
        <w:rPr>
          <w:rFonts w:asciiTheme="minorHAnsi" w:hAnsiTheme="minorHAnsi"/>
          <w:bCs/>
          <w:i/>
          <w:szCs w:val="22"/>
        </w:rPr>
        <w:t>Notes</w:t>
      </w:r>
    </w:p>
    <w:p w:rsidR="00C1799D" w:rsidRPr="00A32A93" w:rsidRDefault="009502E4" w:rsidP="007837F6">
      <w:pPr>
        <w:pStyle w:val="ListParagraph"/>
        <w:numPr>
          <w:ilvl w:val="0"/>
          <w:numId w:val="15"/>
        </w:numPr>
        <w:spacing w:before="0" w:after="240" w:line="240" w:lineRule="auto"/>
        <w:ind w:left="714" w:hanging="357"/>
        <w:contextualSpacing w:val="0"/>
        <w:rPr>
          <w:rFonts w:asciiTheme="minorHAnsi" w:hAnsiTheme="minorHAnsi"/>
          <w:bCs/>
          <w:sz w:val="22"/>
          <w:szCs w:val="22"/>
        </w:rPr>
      </w:pPr>
      <w:r w:rsidRPr="00A32A93">
        <w:rPr>
          <w:rFonts w:asciiTheme="minorHAnsi" w:hAnsiTheme="minorHAnsi"/>
          <w:bCs/>
          <w:sz w:val="22"/>
          <w:szCs w:val="22"/>
        </w:rPr>
        <w:t>Scholars are expected to work the equivalent of six weeks full-time over the summer</w:t>
      </w:r>
      <w:r w:rsidR="00C1799D" w:rsidRPr="00A32A93">
        <w:rPr>
          <w:rFonts w:asciiTheme="minorHAnsi" w:hAnsiTheme="minorHAnsi"/>
          <w:bCs/>
          <w:sz w:val="22"/>
          <w:szCs w:val="22"/>
        </w:rPr>
        <w:t xml:space="preserve"> following their first and second year</w:t>
      </w:r>
      <w:r w:rsidRPr="00A32A93">
        <w:rPr>
          <w:rFonts w:asciiTheme="minorHAnsi" w:hAnsiTheme="minorHAnsi"/>
          <w:bCs/>
          <w:sz w:val="22"/>
          <w:szCs w:val="22"/>
        </w:rPr>
        <w:t>, they need not be continuous</w:t>
      </w:r>
      <w:r w:rsidR="00C1799D" w:rsidRPr="00A32A93">
        <w:rPr>
          <w:rFonts w:asciiTheme="minorHAnsi" w:hAnsiTheme="minorHAnsi"/>
          <w:bCs/>
          <w:sz w:val="22"/>
          <w:szCs w:val="22"/>
        </w:rPr>
        <w:t xml:space="preserve"> weeks but </w:t>
      </w:r>
      <w:r w:rsidRPr="00A32A93">
        <w:rPr>
          <w:rFonts w:asciiTheme="minorHAnsi" w:hAnsiTheme="minorHAnsi"/>
          <w:bCs/>
          <w:sz w:val="22"/>
          <w:szCs w:val="22"/>
        </w:rPr>
        <w:t xml:space="preserve">the dates are to be agreed between project </w:t>
      </w:r>
      <w:r w:rsidR="00C1799D" w:rsidRPr="00A32A93">
        <w:rPr>
          <w:rFonts w:asciiTheme="minorHAnsi" w:hAnsiTheme="minorHAnsi"/>
          <w:bCs/>
          <w:sz w:val="22"/>
          <w:szCs w:val="22"/>
        </w:rPr>
        <w:t xml:space="preserve">supervisor </w:t>
      </w:r>
      <w:r w:rsidRPr="00A32A93">
        <w:rPr>
          <w:rFonts w:asciiTheme="minorHAnsi" w:hAnsiTheme="minorHAnsi"/>
          <w:bCs/>
          <w:sz w:val="22"/>
          <w:szCs w:val="22"/>
        </w:rPr>
        <w:t>and student.</w:t>
      </w:r>
      <w:r w:rsidR="0025242C" w:rsidRPr="00A32A93">
        <w:rPr>
          <w:rFonts w:asciiTheme="minorHAnsi" w:hAnsiTheme="minorHAnsi"/>
          <w:bCs/>
          <w:sz w:val="22"/>
          <w:szCs w:val="22"/>
        </w:rPr>
        <w:t xml:space="preserve">  Any changes to the dates in the Learning Contract to be updated and signed by the supervisor and the scholar.</w:t>
      </w:r>
    </w:p>
    <w:p w:rsidR="009502E4" w:rsidRPr="00A32A93" w:rsidRDefault="009502E4" w:rsidP="007837F6">
      <w:pPr>
        <w:pStyle w:val="ListParagraph"/>
        <w:numPr>
          <w:ilvl w:val="0"/>
          <w:numId w:val="15"/>
        </w:numPr>
        <w:spacing w:before="0" w:after="240" w:line="240" w:lineRule="auto"/>
        <w:ind w:left="714" w:hanging="357"/>
        <w:contextualSpacing w:val="0"/>
        <w:rPr>
          <w:rFonts w:asciiTheme="minorHAnsi" w:hAnsiTheme="minorHAnsi"/>
          <w:bCs/>
          <w:sz w:val="22"/>
          <w:szCs w:val="22"/>
        </w:rPr>
      </w:pPr>
      <w:r w:rsidRPr="00A32A93">
        <w:rPr>
          <w:rFonts w:asciiTheme="minorHAnsi" w:hAnsiTheme="minorHAnsi"/>
          <w:bCs/>
          <w:sz w:val="22"/>
          <w:szCs w:val="22"/>
        </w:rPr>
        <w:t xml:space="preserve">The work is </w:t>
      </w:r>
      <w:r w:rsidR="0045529E">
        <w:rPr>
          <w:rFonts w:asciiTheme="minorHAnsi" w:hAnsiTheme="minorHAnsi"/>
          <w:bCs/>
          <w:sz w:val="22"/>
          <w:szCs w:val="22"/>
        </w:rPr>
        <w:t xml:space="preserve">normally </w:t>
      </w:r>
      <w:r w:rsidRPr="00A32A93">
        <w:rPr>
          <w:rFonts w:asciiTheme="minorHAnsi" w:hAnsiTheme="minorHAnsi"/>
          <w:bCs/>
          <w:sz w:val="22"/>
          <w:szCs w:val="22"/>
        </w:rPr>
        <w:t>assumed to be campus-based unless otherwise agreed</w:t>
      </w:r>
      <w:r w:rsidR="00C1799D" w:rsidRPr="00A32A93">
        <w:rPr>
          <w:rFonts w:asciiTheme="minorHAnsi" w:hAnsiTheme="minorHAnsi"/>
          <w:bCs/>
          <w:sz w:val="22"/>
          <w:szCs w:val="22"/>
        </w:rPr>
        <w:t xml:space="preserve">, and where this is the case allocated office space and equipment (eg in spaces allocated to PG students) is expected to be available </w:t>
      </w:r>
      <w:r w:rsidR="0045529E">
        <w:rPr>
          <w:rFonts w:asciiTheme="minorHAnsi" w:hAnsiTheme="minorHAnsi"/>
          <w:bCs/>
          <w:sz w:val="22"/>
          <w:szCs w:val="22"/>
        </w:rPr>
        <w:t xml:space="preserve">during office hours </w:t>
      </w:r>
      <w:r w:rsidR="00C1799D" w:rsidRPr="00A32A93">
        <w:rPr>
          <w:rFonts w:asciiTheme="minorHAnsi" w:hAnsiTheme="minorHAnsi"/>
          <w:bCs/>
          <w:sz w:val="22"/>
          <w:szCs w:val="22"/>
        </w:rPr>
        <w:t>for the period of the project</w:t>
      </w:r>
    </w:p>
    <w:p w:rsidR="009502E4" w:rsidRDefault="0025242C" w:rsidP="00047AE3">
      <w:pPr>
        <w:spacing w:before="0" w:after="240" w:line="240" w:lineRule="auto"/>
        <w:ind w:left="714"/>
        <w:rPr>
          <w:rFonts w:asciiTheme="minorHAnsi" w:hAnsiTheme="minorHAnsi"/>
          <w:bCs/>
          <w:sz w:val="22"/>
          <w:szCs w:val="22"/>
        </w:rPr>
      </w:pPr>
      <w:r w:rsidRPr="00047AE3">
        <w:rPr>
          <w:rFonts w:asciiTheme="minorHAnsi" w:hAnsiTheme="minorHAnsi"/>
          <w:bCs/>
          <w:sz w:val="22"/>
          <w:szCs w:val="22"/>
        </w:rPr>
        <w:t xml:space="preserve">The majority of the work must </w:t>
      </w:r>
      <w:r w:rsidR="009502E4" w:rsidRPr="00047AE3">
        <w:rPr>
          <w:rFonts w:asciiTheme="minorHAnsi" w:hAnsiTheme="minorHAnsi"/>
          <w:bCs/>
          <w:sz w:val="22"/>
          <w:szCs w:val="22"/>
        </w:rPr>
        <w:t>not take place in term time</w:t>
      </w:r>
      <w:r w:rsidRPr="00047AE3">
        <w:rPr>
          <w:rFonts w:asciiTheme="minorHAnsi" w:hAnsiTheme="minorHAnsi"/>
          <w:bCs/>
          <w:sz w:val="22"/>
          <w:szCs w:val="22"/>
        </w:rPr>
        <w:t>, but e</w:t>
      </w:r>
      <w:r w:rsidR="009502E4" w:rsidRPr="00047AE3">
        <w:rPr>
          <w:rFonts w:asciiTheme="minorHAnsi" w:hAnsiTheme="minorHAnsi"/>
          <w:bCs/>
          <w:sz w:val="22"/>
          <w:szCs w:val="22"/>
        </w:rPr>
        <w:t xml:space="preserve">xceptionally an early start when exams and assessments are complete may be appropriate, but please note the dates of the induction programme that all scholars are expected to attend. </w:t>
      </w:r>
      <w:r w:rsidRPr="00047AE3">
        <w:rPr>
          <w:rFonts w:asciiTheme="minorHAnsi" w:hAnsiTheme="minorHAnsi"/>
          <w:bCs/>
          <w:sz w:val="22"/>
          <w:szCs w:val="22"/>
        </w:rPr>
        <w:t xml:space="preserve">  </w:t>
      </w:r>
      <w:r w:rsidR="009502E4" w:rsidRPr="00047AE3">
        <w:rPr>
          <w:rFonts w:asciiTheme="minorHAnsi" w:hAnsiTheme="minorHAnsi"/>
          <w:bCs/>
          <w:sz w:val="22"/>
          <w:szCs w:val="22"/>
        </w:rPr>
        <w:t>If there is an event or output falling during term time it would be useful for the scholar to contribute to, please ensure time demands are light and does not conflict with programme study.</w:t>
      </w:r>
    </w:p>
    <w:p w:rsidR="0045529E" w:rsidRPr="0045529E" w:rsidRDefault="0045529E" w:rsidP="007837F6">
      <w:pPr>
        <w:pStyle w:val="ListParagraph"/>
        <w:numPr>
          <w:ilvl w:val="0"/>
          <w:numId w:val="15"/>
        </w:numPr>
        <w:spacing w:before="0" w:after="240" w:line="240" w:lineRule="auto"/>
        <w:ind w:left="714" w:hanging="357"/>
        <w:contextualSpacing w:val="0"/>
        <w:rPr>
          <w:rFonts w:asciiTheme="minorHAnsi" w:hAnsiTheme="minorHAnsi"/>
          <w:b/>
          <w:bCs/>
          <w:sz w:val="22"/>
          <w:szCs w:val="22"/>
        </w:rPr>
      </w:pPr>
      <w:r w:rsidRPr="0045529E">
        <w:rPr>
          <w:rFonts w:asciiTheme="minorHAnsi" w:hAnsiTheme="minorHAnsi"/>
          <w:b/>
          <w:bCs/>
          <w:sz w:val="22"/>
          <w:szCs w:val="22"/>
        </w:rPr>
        <w:t xml:space="preserve">Leadership development:  </w:t>
      </w:r>
      <w:r w:rsidRPr="0045529E">
        <w:rPr>
          <w:rFonts w:asciiTheme="minorHAnsi" w:hAnsiTheme="minorHAnsi"/>
          <w:bCs/>
          <w:sz w:val="22"/>
          <w:szCs w:val="22"/>
        </w:rPr>
        <w:t xml:space="preserve">The </w:t>
      </w:r>
      <w:r>
        <w:rPr>
          <w:rFonts w:asciiTheme="minorHAnsi" w:hAnsiTheme="minorHAnsi"/>
          <w:bCs/>
          <w:sz w:val="22"/>
          <w:szCs w:val="22"/>
        </w:rPr>
        <w:t xml:space="preserve">project work undertaken by the Scholar </w:t>
      </w:r>
      <w:r w:rsidRPr="0045529E">
        <w:rPr>
          <w:rFonts w:asciiTheme="minorHAnsi" w:hAnsiTheme="minorHAnsi"/>
          <w:bCs/>
          <w:sz w:val="22"/>
          <w:szCs w:val="22"/>
        </w:rPr>
        <w:t xml:space="preserve">is </w:t>
      </w:r>
      <w:r>
        <w:rPr>
          <w:rFonts w:asciiTheme="minorHAnsi" w:hAnsiTheme="minorHAnsi"/>
          <w:bCs/>
          <w:sz w:val="22"/>
          <w:szCs w:val="22"/>
        </w:rPr>
        <w:t>required t</w:t>
      </w:r>
      <w:r w:rsidRPr="0045529E">
        <w:rPr>
          <w:rFonts w:asciiTheme="minorHAnsi" w:hAnsiTheme="minorHAnsi"/>
          <w:bCs/>
          <w:sz w:val="22"/>
          <w:szCs w:val="22"/>
        </w:rPr>
        <w:t>o develop both research and leadership skills.</w:t>
      </w:r>
      <w:r>
        <w:rPr>
          <w:rFonts w:asciiTheme="minorHAnsi" w:hAnsiTheme="minorHAnsi"/>
          <w:bCs/>
          <w:sz w:val="22"/>
          <w:szCs w:val="22"/>
        </w:rPr>
        <w:t xml:space="preserve">  </w:t>
      </w:r>
      <w:r w:rsidR="0098151B">
        <w:rPr>
          <w:rFonts w:asciiTheme="minorHAnsi" w:hAnsiTheme="minorHAnsi"/>
          <w:bCs/>
          <w:sz w:val="22"/>
          <w:szCs w:val="22"/>
        </w:rPr>
        <w:t xml:space="preserve">All Scholars receive leadership training before they start their project and expect to be able to practice and develop those skills as part of their Scholarship Project.   </w:t>
      </w:r>
      <w:r>
        <w:rPr>
          <w:rFonts w:asciiTheme="minorHAnsi" w:hAnsiTheme="minorHAnsi"/>
          <w:bCs/>
          <w:sz w:val="22"/>
          <w:szCs w:val="22"/>
        </w:rPr>
        <w:t xml:space="preserve">Projects should therefore include </w:t>
      </w:r>
      <w:r w:rsidR="0098151B">
        <w:rPr>
          <w:rFonts w:asciiTheme="minorHAnsi" w:hAnsiTheme="minorHAnsi"/>
          <w:bCs/>
          <w:sz w:val="22"/>
          <w:szCs w:val="22"/>
        </w:rPr>
        <w:t xml:space="preserve">a specific strand of work which enables the Scholar to practice and develop leadership skills in some aspect of the project, </w:t>
      </w:r>
      <w:r w:rsidR="0098151B">
        <w:rPr>
          <w:rFonts w:asciiTheme="minorHAnsi" w:hAnsiTheme="minorHAnsi"/>
          <w:bCs/>
          <w:i/>
          <w:sz w:val="22"/>
          <w:szCs w:val="22"/>
        </w:rPr>
        <w:t xml:space="preserve">eg </w:t>
      </w:r>
      <w:r w:rsidR="0098151B">
        <w:rPr>
          <w:rFonts w:asciiTheme="minorHAnsi" w:hAnsiTheme="minorHAnsi"/>
          <w:bCs/>
          <w:sz w:val="22"/>
          <w:szCs w:val="22"/>
        </w:rPr>
        <w:t>data collection, analysis and presentation; dissemination event orga</w:t>
      </w:r>
      <w:r w:rsidR="00947930">
        <w:rPr>
          <w:rFonts w:asciiTheme="minorHAnsi" w:hAnsiTheme="minorHAnsi"/>
          <w:bCs/>
          <w:sz w:val="22"/>
          <w:szCs w:val="22"/>
        </w:rPr>
        <w:t xml:space="preserve">nisation; experimental design; </w:t>
      </w:r>
      <w:r w:rsidR="0098151B">
        <w:rPr>
          <w:rFonts w:asciiTheme="minorHAnsi" w:hAnsiTheme="minorHAnsi"/>
          <w:bCs/>
          <w:sz w:val="22"/>
          <w:szCs w:val="22"/>
        </w:rPr>
        <w:t xml:space="preserve">project management; client feedback; market research design and evaluation.  The University’s Leadership and Management Standard informs the leadership development to be provided by the Scholarship scheme and details are provided in Annex </w:t>
      </w:r>
      <w:r w:rsidR="00907496">
        <w:rPr>
          <w:rFonts w:asciiTheme="minorHAnsi" w:hAnsiTheme="minorHAnsi"/>
          <w:bCs/>
          <w:sz w:val="22"/>
          <w:szCs w:val="22"/>
        </w:rPr>
        <w:t>2</w:t>
      </w:r>
      <w:r w:rsidR="002868C0">
        <w:rPr>
          <w:rFonts w:asciiTheme="minorHAnsi" w:hAnsiTheme="minorHAnsi"/>
          <w:bCs/>
          <w:sz w:val="22"/>
          <w:szCs w:val="22"/>
        </w:rPr>
        <w:t>c</w:t>
      </w:r>
      <w:r w:rsidR="00907496">
        <w:rPr>
          <w:rFonts w:asciiTheme="minorHAnsi" w:hAnsiTheme="minorHAnsi"/>
          <w:bCs/>
          <w:sz w:val="22"/>
          <w:szCs w:val="22"/>
        </w:rPr>
        <w:t xml:space="preserve"> on </w:t>
      </w:r>
      <w:r w:rsidR="002868C0">
        <w:rPr>
          <w:rFonts w:asciiTheme="minorHAnsi" w:hAnsiTheme="minorHAnsi"/>
          <w:bCs/>
          <w:sz w:val="22"/>
          <w:szCs w:val="22"/>
        </w:rPr>
        <w:t xml:space="preserve">page </w:t>
      </w:r>
      <w:r w:rsidR="00534FCD">
        <w:rPr>
          <w:rFonts w:asciiTheme="minorHAnsi" w:hAnsiTheme="minorHAnsi"/>
          <w:bCs/>
          <w:sz w:val="22"/>
          <w:szCs w:val="22"/>
        </w:rPr>
        <w:t>10</w:t>
      </w:r>
      <w:r w:rsidR="0098151B">
        <w:rPr>
          <w:rFonts w:asciiTheme="minorHAnsi" w:hAnsiTheme="minorHAnsi"/>
          <w:bCs/>
          <w:sz w:val="22"/>
          <w:szCs w:val="22"/>
        </w:rPr>
        <w:t>.</w:t>
      </w:r>
    </w:p>
    <w:p w:rsidR="00340C8B" w:rsidRDefault="00047AE3" w:rsidP="007837F6">
      <w:pPr>
        <w:pStyle w:val="ListParagraph"/>
        <w:numPr>
          <w:ilvl w:val="0"/>
          <w:numId w:val="15"/>
        </w:numPr>
        <w:spacing w:before="0" w:after="240" w:line="240" w:lineRule="auto"/>
        <w:ind w:left="714" w:hanging="357"/>
        <w:contextualSpacing w:val="0"/>
        <w:rPr>
          <w:rFonts w:asciiTheme="minorHAnsi" w:hAnsiTheme="minorHAnsi"/>
          <w:bCs/>
          <w:sz w:val="22"/>
          <w:szCs w:val="22"/>
        </w:rPr>
      </w:pPr>
      <w:r w:rsidRPr="00047AE3">
        <w:rPr>
          <w:rFonts w:asciiTheme="minorHAnsi" w:hAnsiTheme="minorHAnsi"/>
          <w:b/>
          <w:bCs/>
          <w:sz w:val="22"/>
          <w:szCs w:val="22"/>
        </w:rPr>
        <w:t>Outcomes:</w:t>
      </w:r>
      <w:r>
        <w:rPr>
          <w:rFonts w:asciiTheme="minorHAnsi" w:hAnsiTheme="minorHAnsi"/>
          <w:bCs/>
          <w:sz w:val="22"/>
          <w:szCs w:val="22"/>
        </w:rPr>
        <w:t xml:space="preserve">  </w:t>
      </w:r>
      <w:r w:rsidR="00340C8B" w:rsidRPr="00A32A93">
        <w:rPr>
          <w:rFonts w:asciiTheme="minorHAnsi" w:hAnsiTheme="minorHAnsi"/>
          <w:bCs/>
          <w:sz w:val="22"/>
          <w:szCs w:val="22"/>
        </w:rPr>
        <w:t xml:space="preserve">Describe the intended project outcomes, these may be broken down for summer year 1 and summer year 2, or one long-term goal over the two years.  Outcomes must be realistic and clear, and depending on the nature of the project outcomes might include reports, events, media, artefacts, experiments etc).   A clear statement of timeframes </w:t>
      </w:r>
      <w:r w:rsidR="00D73081" w:rsidRPr="00A32A93">
        <w:rPr>
          <w:rFonts w:asciiTheme="minorHAnsi" w:hAnsiTheme="minorHAnsi"/>
          <w:bCs/>
          <w:sz w:val="22"/>
          <w:szCs w:val="22"/>
        </w:rPr>
        <w:t xml:space="preserve">for work to be completed and reported on </w:t>
      </w:r>
      <w:r w:rsidR="00340C8B" w:rsidRPr="00A32A93">
        <w:rPr>
          <w:rFonts w:asciiTheme="minorHAnsi" w:hAnsiTheme="minorHAnsi"/>
          <w:bCs/>
          <w:sz w:val="22"/>
          <w:szCs w:val="22"/>
        </w:rPr>
        <w:t>is essential</w:t>
      </w:r>
      <w:r w:rsidR="00D73081" w:rsidRPr="00A32A93">
        <w:rPr>
          <w:rFonts w:asciiTheme="minorHAnsi" w:hAnsiTheme="minorHAnsi"/>
          <w:bCs/>
          <w:sz w:val="22"/>
          <w:szCs w:val="22"/>
        </w:rPr>
        <w:t xml:space="preserve"> so that the responsibility of the Scholar is clear.</w:t>
      </w:r>
    </w:p>
    <w:p w:rsidR="00047AE3" w:rsidRPr="00047AE3" w:rsidRDefault="00047AE3" w:rsidP="00047AE3">
      <w:pPr>
        <w:spacing w:before="0" w:after="240" w:line="240" w:lineRule="auto"/>
        <w:ind w:left="714"/>
        <w:rPr>
          <w:rFonts w:asciiTheme="minorHAnsi" w:hAnsiTheme="minorHAnsi"/>
          <w:bCs/>
          <w:sz w:val="22"/>
          <w:szCs w:val="22"/>
        </w:rPr>
      </w:pPr>
      <w:r w:rsidRPr="00047AE3">
        <w:rPr>
          <w:rFonts w:asciiTheme="minorHAnsi" w:hAnsiTheme="minorHAnsi"/>
          <w:b/>
          <w:bCs/>
          <w:sz w:val="22"/>
          <w:szCs w:val="22"/>
        </w:rPr>
        <w:t>Reports:</w:t>
      </w:r>
      <w:r>
        <w:rPr>
          <w:rFonts w:asciiTheme="minorHAnsi" w:hAnsiTheme="minorHAnsi"/>
          <w:bCs/>
          <w:sz w:val="22"/>
          <w:szCs w:val="22"/>
        </w:rPr>
        <w:t xml:space="preserve">  </w:t>
      </w:r>
      <w:r w:rsidRPr="00047AE3">
        <w:rPr>
          <w:rFonts w:asciiTheme="minorHAnsi" w:hAnsiTheme="minorHAnsi"/>
          <w:bCs/>
          <w:sz w:val="22"/>
          <w:szCs w:val="22"/>
        </w:rPr>
        <w:t xml:space="preserve">Please indicate </w:t>
      </w:r>
      <w:r w:rsidR="002868C0">
        <w:rPr>
          <w:rFonts w:asciiTheme="minorHAnsi" w:hAnsiTheme="minorHAnsi"/>
          <w:bCs/>
          <w:sz w:val="22"/>
          <w:szCs w:val="22"/>
        </w:rPr>
        <w:t xml:space="preserve">the </w:t>
      </w:r>
      <w:r w:rsidRPr="00047AE3">
        <w:rPr>
          <w:rFonts w:asciiTheme="minorHAnsi" w:hAnsiTheme="minorHAnsi"/>
          <w:bCs/>
          <w:sz w:val="22"/>
          <w:szCs w:val="22"/>
        </w:rPr>
        <w:t xml:space="preserve">reporting expectations.  </w:t>
      </w:r>
      <w:r>
        <w:rPr>
          <w:rFonts w:asciiTheme="minorHAnsi" w:hAnsiTheme="minorHAnsi"/>
          <w:bCs/>
          <w:sz w:val="22"/>
          <w:szCs w:val="22"/>
        </w:rPr>
        <w:t>I</w:t>
      </w:r>
      <w:r w:rsidRPr="00047AE3">
        <w:rPr>
          <w:rFonts w:asciiTheme="minorHAnsi" w:hAnsiTheme="minorHAnsi"/>
          <w:bCs/>
          <w:sz w:val="22"/>
          <w:szCs w:val="22"/>
        </w:rPr>
        <w:t xml:space="preserve">t is expected that </w:t>
      </w:r>
      <w:r w:rsidR="002868C0">
        <w:rPr>
          <w:rFonts w:asciiTheme="minorHAnsi" w:hAnsiTheme="minorHAnsi"/>
          <w:bCs/>
          <w:sz w:val="22"/>
          <w:szCs w:val="22"/>
        </w:rPr>
        <w:t xml:space="preserve">this </w:t>
      </w:r>
      <w:r w:rsidR="003D505A">
        <w:rPr>
          <w:rFonts w:asciiTheme="minorHAnsi" w:hAnsiTheme="minorHAnsi"/>
          <w:bCs/>
          <w:sz w:val="22"/>
          <w:szCs w:val="22"/>
        </w:rPr>
        <w:t>should</w:t>
      </w:r>
      <w:r w:rsidR="002868C0">
        <w:rPr>
          <w:rFonts w:asciiTheme="minorHAnsi" w:hAnsiTheme="minorHAnsi"/>
          <w:bCs/>
          <w:sz w:val="22"/>
          <w:szCs w:val="22"/>
        </w:rPr>
        <w:t xml:space="preserve"> include at least a first report </w:t>
      </w:r>
      <w:r w:rsidRPr="00047AE3">
        <w:rPr>
          <w:rFonts w:asciiTheme="minorHAnsi" w:hAnsiTheme="minorHAnsi"/>
          <w:bCs/>
          <w:sz w:val="22"/>
          <w:szCs w:val="22"/>
        </w:rPr>
        <w:t>at the end of summer 1</w:t>
      </w:r>
      <w:r>
        <w:rPr>
          <w:rFonts w:asciiTheme="minorHAnsi" w:hAnsiTheme="minorHAnsi"/>
          <w:bCs/>
          <w:sz w:val="22"/>
          <w:szCs w:val="22"/>
        </w:rPr>
        <w:t xml:space="preserve"> covering both the project work and the development of the appropriate leadership skills</w:t>
      </w:r>
      <w:r w:rsidR="002868C0">
        <w:rPr>
          <w:rFonts w:asciiTheme="minorHAnsi" w:hAnsiTheme="minorHAnsi"/>
          <w:bCs/>
          <w:sz w:val="22"/>
          <w:szCs w:val="22"/>
        </w:rPr>
        <w:t xml:space="preserve"> and a</w:t>
      </w:r>
      <w:r>
        <w:rPr>
          <w:rFonts w:asciiTheme="minorHAnsi" w:hAnsiTheme="minorHAnsi"/>
          <w:bCs/>
          <w:sz w:val="22"/>
          <w:szCs w:val="22"/>
        </w:rPr>
        <w:t xml:space="preserve"> final report </w:t>
      </w:r>
      <w:r w:rsidR="002868C0">
        <w:rPr>
          <w:rFonts w:asciiTheme="minorHAnsi" w:hAnsiTheme="minorHAnsi"/>
          <w:bCs/>
          <w:sz w:val="22"/>
          <w:szCs w:val="22"/>
        </w:rPr>
        <w:t xml:space="preserve">at the end of the second period of research which </w:t>
      </w:r>
      <w:r>
        <w:rPr>
          <w:rFonts w:asciiTheme="minorHAnsi" w:hAnsiTheme="minorHAnsi"/>
          <w:bCs/>
          <w:sz w:val="22"/>
          <w:szCs w:val="22"/>
        </w:rPr>
        <w:t>should be a reflective and summative report of the whole project covering both the project work and the development of the appropriate leadership skills.   Both reports (</w:t>
      </w:r>
      <w:r w:rsidR="002868C0">
        <w:rPr>
          <w:rFonts w:asciiTheme="minorHAnsi" w:hAnsiTheme="minorHAnsi"/>
          <w:bCs/>
          <w:sz w:val="22"/>
          <w:szCs w:val="22"/>
        </w:rPr>
        <w:t xml:space="preserve">each </w:t>
      </w:r>
      <w:r w:rsidR="0094200B">
        <w:rPr>
          <w:rFonts w:asciiTheme="minorHAnsi" w:hAnsiTheme="minorHAnsi"/>
          <w:bCs/>
          <w:sz w:val="22"/>
          <w:szCs w:val="22"/>
        </w:rPr>
        <w:t xml:space="preserve">of between </w:t>
      </w:r>
      <w:r>
        <w:rPr>
          <w:rFonts w:asciiTheme="minorHAnsi" w:hAnsiTheme="minorHAnsi"/>
          <w:bCs/>
          <w:sz w:val="22"/>
          <w:szCs w:val="22"/>
        </w:rPr>
        <w:t>1000</w:t>
      </w:r>
      <w:r w:rsidR="0094200B">
        <w:rPr>
          <w:rFonts w:asciiTheme="minorHAnsi" w:hAnsiTheme="minorHAnsi"/>
          <w:bCs/>
          <w:sz w:val="22"/>
          <w:szCs w:val="22"/>
        </w:rPr>
        <w:t xml:space="preserve"> and 2500 </w:t>
      </w:r>
      <w:r>
        <w:rPr>
          <w:rFonts w:asciiTheme="minorHAnsi" w:hAnsiTheme="minorHAnsi"/>
          <w:bCs/>
          <w:sz w:val="22"/>
          <w:szCs w:val="22"/>
        </w:rPr>
        <w:t>words</w:t>
      </w:r>
      <w:r w:rsidR="0094200B">
        <w:rPr>
          <w:rFonts w:asciiTheme="minorHAnsi" w:hAnsiTheme="minorHAnsi"/>
          <w:bCs/>
          <w:sz w:val="22"/>
          <w:szCs w:val="22"/>
        </w:rPr>
        <w:t xml:space="preserve"> depending on the nature of the project</w:t>
      </w:r>
      <w:r>
        <w:rPr>
          <w:rFonts w:asciiTheme="minorHAnsi" w:hAnsiTheme="minorHAnsi"/>
          <w:bCs/>
          <w:sz w:val="22"/>
          <w:szCs w:val="22"/>
        </w:rPr>
        <w:t xml:space="preserve">) should be scheduled to be completed within the periods of project work and </w:t>
      </w:r>
      <w:r w:rsidRPr="00047AE3">
        <w:rPr>
          <w:rFonts w:asciiTheme="minorHAnsi" w:hAnsiTheme="minorHAnsi"/>
          <w:bCs/>
          <w:sz w:val="22"/>
          <w:szCs w:val="22"/>
        </w:rPr>
        <w:t>not left for completion during term time.</w:t>
      </w:r>
    </w:p>
    <w:p w:rsidR="00340C8B" w:rsidRPr="00A32A93" w:rsidRDefault="00340C8B" w:rsidP="007837F6">
      <w:pPr>
        <w:pStyle w:val="ListParagraph"/>
        <w:numPr>
          <w:ilvl w:val="0"/>
          <w:numId w:val="15"/>
        </w:numPr>
        <w:spacing w:before="0" w:after="240" w:line="240" w:lineRule="auto"/>
        <w:ind w:left="714" w:hanging="357"/>
        <w:contextualSpacing w:val="0"/>
        <w:rPr>
          <w:rFonts w:asciiTheme="minorHAnsi" w:hAnsiTheme="minorHAnsi"/>
          <w:bCs/>
          <w:sz w:val="22"/>
          <w:szCs w:val="22"/>
        </w:rPr>
      </w:pPr>
      <w:r w:rsidRPr="00A32A93">
        <w:rPr>
          <w:rFonts w:asciiTheme="minorHAnsi" w:hAnsiTheme="minorHAnsi"/>
          <w:bCs/>
          <w:sz w:val="22"/>
          <w:szCs w:val="22"/>
        </w:rPr>
        <w:t>The minimum requirement for UGRL Scholarship supervision is a formal meeting between scholar and project supervisor at the start, middle and end of each period of project work.  The Scholar will provide a record of each of these meetings, to include a review of progress and a action points, to be confirmed in writing by the project supervisor</w:t>
      </w:r>
    </w:p>
    <w:p w:rsidR="00D73081" w:rsidRPr="00A32A93" w:rsidRDefault="00D73081" w:rsidP="007837F6">
      <w:pPr>
        <w:pStyle w:val="ListParagraph"/>
        <w:numPr>
          <w:ilvl w:val="0"/>
          <w:numId w:val="15"/>
        </w:numPr>
        <w:spacing w:before="0" w:after="240" w:line="240" w:lineRule="auto"/>
        <w:ind w:left="714" w:hanging="357"/>
        <w:contextualSpacing w:val="0"/>
        <w:rPr>
          <w:rFonts w:asciiTheme="minorHAnsi" w:hAnsiTheme="minorHAnsi"/>
          <w:bCs/>
          <w:sz w:val="22"/>
          <w:szCs w:val="22"/>
        </w:rPr>
      </w:pPr>
      <w:r w:rsidRPr="00A32A93">
        <w:rPr>
          <w:rFonts w:asciiTheme="minorHAnsi" w:hAnsiTheme="minorHAnsi"/>
          <w:bCs/>
          <w:sz w:val="22"/>
          <w:szCs w:val="22"/>
        </w:rPr>
        <w:t>Funding is available to cover any essential costs directly associated with project work the Scholar will be undertaking.  This is not a grant</w:t>
      </w:r>
      <w:r w:rsidR="003D505A">
        <w:rPr>
          <w:rFonts w:asciiTheme="minorHAnsi" w:hAnsiTheme="minorHAnsi"/>
          <w:bCs/>
          <w:sz w:val="22"/>
          <w:szCs w:val="22"/>
        </w:rPr>
        <w:t>, i</w:t>
      </w:r>
      <w:r w:rsidRPr="00A32A93">
        <w:rPr>
          <w:rFonts w:asciiTheme="minorHAnsi" w:hAnsiTheme="minorHAnsi"/>
          <w:bCs/>
          <w:sz w:val="22"/>
          <w:szCs w:val="22"/>
        </w:rPr>
        <w:t>t is available where necessary to ensure the Scholar has the resources they need to undertake their project.  It might, for example, cover additional equipment needed by the Scholar, travel and accommodation costs to attend a conference to inform the project work or to present its outcomes.  Any equipment purchased remains the property of the School and must be retained for the benefit of future scholars.  Any funds not used in this way are returned to the Alumni Office at the end of the Scholarship.</w:t>
      </w:r>
    </w:p>
    <w:p w:rsidR="00A74516" w:rsidRDefault="0080269E" w:rsidP="00A74516">
      <w:pPr>
        <w:pStyle w:val="Heading2"/>
      </w:pPr>
      <w:bookmarkStart w:id="12" w:name="_Toc415491019"/>
      <w:r>
        <w:t>Annex 3b:  Examples of Scholarship Leadership roles</w:t>
      </w:r>
      <w:bookmarkEnd w:id="12"/>
    </w:p>
    <w:p w:rsidR="002C4DA6" w:rsidRPr="00367019" w:rsidRDefault="002C4DA6" w:rsidP="00216434">
      <w:bookmarkStart w:id="13" w:name="_Toc410042329"/>
      <w:r w:rsidRPr="00367019">
        <w:t>Within the three areas of the Leadership and Management Standard (self-awareness, working with others and building future success) there is a wide range of opportunities for students to demonstrate their leadership and management skills. Specifically to:</w:t>
      </w:r>
      <w:bookmarkEnd w:id="13"/>
    </w:p>
    <w:p w:rsidR="002C4DA6" w:rsidRPr="00367019" w:rsidRDefault="002C4DA6" w:rsidP="002C4DA6">
      <w:pPr>
        <w:pStyle w:val="ListParagraph"/>
        <w:numPr>
          <w:ilvl w:val="0"/>
          <w:numId w:val="30"/>
        </w:numPr>
        <w:rPr>
          <w:rFonts w:ascii="Calibri" w:hAnsi="Calibri"/>
          <w:szCs w:val="22"/>
        </w:rPr>
      </w:pPr>
      <w:r w:rsidRPr="00367019">
        <w:rPr>
          <w:rFonts w:ascii="Calibri" w:hAnsi="Calibri"/>
          <w:szCs w:val="22"/>
        </w:rPr>
        <w:t>Ensure that any group of individuals working on a project act as a team to harness the variety of personalities, knowledge and skills in a way that impacts positively on projects outcomes.</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Contribute actively to project team or progress review meetings, best achieved through having a specific regular role, eg collating and presenting data, reporting back on their aspect of the project, reporting on related national/international developments or any other areas that may impact on the project specification</w:t>
      </w:r>
    </w:p>
    <w:p w:rsidR="002C4DA6" w:rsidRPr="00367019" w:rsidRDefault="002C4DA6" w:rsidP="002C4DA6">
      <w:pPr>
        <w:pStyle w:val="ListParagraph"/>
        <w:numPr>
          <w:ilvl w:val="0"/>
          <w:numId w:val="31"/>
        </w:numPr>
        <w:ind w:left="1134"/>
        <w:rPr>
          <w:rFonts w:ascii="Calibri" w:hAnsi="Calibri"/>
          <w:sz w:val="20"/>
          <w:szCs w:val="22"/>
        </w:rPr>
      </w:pPr>
      <w:r w:rsidRPr="00367019">
        <w:rPr>
          <w:rFonts w:ascii="Calibri" w:hAnsi="Calibri"/>
          <w:sz w:val="22"/>
          <w:szCs w:val="22"/>
        </w:rPr>
        <w:t>Use Belbin team role or personality profiles as appropriate to ensure that project team members understand the different contributions that individual’s make to a project team</w:t>
      </w:r>
      <w:r w:rsidRPr="00367019">
        <w:rPr>
          <w:rFonts w:ascii="Calibri" w:hAnsi="Calibri"/>
          <w:szCs w:val="22"/>
        </w:rPr>
        <w:br/>
      </w:r>
      <w:r w:rsidRPr="00367019">
        <w:rPr>
          <w:rFonts w:ascii="Calibri" w:hAnsi="Calibri"/>
          <w:sz w:val="20"/>
          <w:szCs w:val="22"/>
        </w:rPr>
        <w:t xml:space="preserve"> </w:t>
      </w:r>
    </w:p>
    <w:p w:rsidR="002C4DA6" w:rsidRPr="00367019" w:rsidRDefault="002C4DA6" w:rsidP="002C4DA6">
      <w:pPr>
        <w:pStyle w:val="ListParagraph"/>
        <w:numPr>
          <w:ilvl w:val="0"/>
          <w:numId w:val="30"/>
        </w:numPr>
        <w:rPr>
          <w:rFonts w:ascii="Calibri" w:hAnsi="Calibri"/>
          <w:szCs w:val="22"/>
        </w:rPr>
      </w:pPr>
      <w:r w:rsidRPr="00367019">
        <w:rPr>
          <w:rFonts w:ascii="Calibri" w:hAnsi="Calibri"/>
          <w:szCs w:val="22"/>
        </w:rPr>
        <w:t>Establish an overarching vision for the project with clear plans and objectives agreed and communicated to achieve that vision.  Monitoring performance against both the plan and the agreed objectives to keep the project on track in relation to time, costs and quality.  This would involve operating at both a strategic and operation level.</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Through discussion with project team members, compile regular progress reports for the main project against its key milestones, invite feedback and circulate revised report to team members and project supervisor/sponsor</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 xml:space="preserve">By Identifying and prioritising risks to the project and monitoring these during </w:t>
      </w:r>
      <w:r>
        <w:rPr>
          <w:rFonts w:ascii="Calibri" w:hAnsi="Calibri"/>
          <w:sz w:val="22"/>
          <w:szCs w:val="22"/>
        </w:rPr>
        <w:t xml:space="preserve">the </w:t>
      </w:r>
      <w:r w:rsidRPr="00367019">
        <w:rPr>
          <w:rFonts w:ascii="Calibri" w:hAnsi="Calibri"/>
          <w:sz w:val="22"/>
          <w:szCs w:val="22"/>
        </w:rPr>
        <w:t>project life cycle</w:t>
      </w:r>
    </w:p>
    <w:p w:rsidR="002C4DA6" w:rsidRPr="00367019" w:rsidRDefault="002C4DA6" w:rsidP="002C4DA6">
      <w:pPr>
        <w:pStyle w:val="ListParagraph"/>
        <w:numPr>
          <w:ilvl w:val="0"/>
          <w:numId w:val="31"/>
        </w:numPr>
        <w:ind w:left="1134"/>
        <w:rPr>
          <w:rFonts w:ascii="Calibri" w:hAnsi="Calibri"/>
          <w:sz w:val="20"/>
          <w:szCs w:val="22"/>
        </w:rPr>
      </w:pPr>
      <w:r w:rsidRPr="00367019">
        <w:rPr>
          <w:rFonts w:ascii="Calibri" w:hAnsi="Calibri"/>
          <w:sz w:val="22"/>
          <w:szCs w:val="22"/>
        </w:rPr>
        <w:t xml:space="preserve">By using </w:t>
      </w:r>
      <w:r w:rsidR="000356BA" w:rsidRPr="00367019">
        <w:rPr>
          <w:rFonts w:ascii="Calibri" w:hAnsi="Calibri"/>
          <w:sz w:val="22"/>
          <w:szCs w:val="22"/>
        </w:rPr>
        <w:t>Gantt</w:t>
      </w:r>
      <w:r w:rsidRPr="00367019">
        <w:rPr>
          <w:rFonts w:ascii="Calibri" w:hAnsi="Calibri"/>
          <w:sz w:val="22"/>
          <w:szCs w:val="22"/>
        </w:rPr>
        <w:t xml:space="preserve"> charts, Gap analysis or other project management tools and techniques as appropriate to monitor performance against plan</w:t>
      </w:r>
      <w:r w:rsidRPr="00367019">
        <w:rPr>
          <w:rFonts w:ascii="Calibri" w:hAnsi="Calibri"/>
          <w:sz w:val="22"/>
          <w:szCs w:val="22"/>
        </w:rPr>
        <w:br/>
      </w:r>
    </w:p>
    <w:p w:rsidR="002C4DA6" w:rsidRPr="00367019" w:rsidRDefault="002C4DA6" w:rsidP="002C4DA6">
      <w:pPr>
        <w:pStyle w:val="ListParagraph"/>
        <w:numPr>
          <w:ilvl w:val="0"/>
          <w:numId w:val="30"/>
        </w:numPr>
        <w:rPr>
          <w:rFonts w:ascii="Calibri" w:hAnsi="Calibri"/>
          <w:szCs w:val="22"/>
        </w:rPr>
      </w:pPr>
      <w:r w:rsidRPr="00367019">
        <w:rPr>
          <w:rFonts w:ascii="Calibri" w:hAnsi="Calibri"/>
          <w:szCs w:val="22"/>
        </w:rPr>
        <w:t>Build positive working relationships with all project stakeholders ensuring effective and appropriate communication takes place to manage expectations</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Organise and run scheduled project team meetings to review and record progress against the project plan</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Organise and maintain social media, website or other appropriate networking/publicity channels for the project</w:t>
      </w:r>
    </w:p>
    <w:p w:rsidR="002C4DA6" w:rsidRPr="00367019" w:rsidRDefault="002C4DA6" w:rsidP="002C4DA6">
      <w:pPr>
        <w:pStyle w:val="ListParagraph"/>
        <w:numPr>
          <w:ilvl w:val="0"/>
          <w:numId w:val="31"/>
        </w:numPr>
        <w:ind w:left="1134"/>
        <w:rPr>
          <w:rFonts w:ascii="Calibri" w:hAnsi="Calibri"/>
          <w:sz w:val="20"/>
          <w:szCs w:val="22"/>
        </w:rPr>
      </w:pPr>
      <w:r w:rsidRPr="00367019">
        <w:rPr>
          <w:rFonts w:ascii="Calibri" w:hAnsi="Calibri"/>
          <w:sz w:val="22"/>
          <w:szCs w:val="22"/>
        </w:rPr>
        <w:t>Use appropriate influencing and conflict management techniques to maintain effective relationships with relevant stakeholders</w:t>
      </w:r>
      <w:r w:rsidRPr="00367019">
        <w:rPr>
          <w:rFonts w:ascii="Calibri" w:hAnsi="Calibri"/>
          <w:sz w:val="22"/>
          <w:szCs w:val="22"/>
        </w:rPr>
        <w:br/>
      </w:r>
    </w:p>
    <w:p w:rsidR="002C4DA6" w:rsidRPr="00367019" w:rsidRDefault="002C4DA6" w:rsidP="002C4DA6">
      <w:pPr>
        <w:pStyle w:val="ListParagraph"/>
        <w:numPr>
          <w:ilvl w:val="0"/>
          <w:numId w:val="30"/>
        </w:numPr>
        <w:rPr>
          <w:rFonts w:ascii="Calibri" w:hAnsi="Calibri"/>
          <w:szCs w:val="22"/>
        </w:rPr>
      </w:pPr>
      <w:r w:rsidRPr="00367019">
        <w:rPr>
          <w:rFonts w:ascii="Calibri" w:hAnsi="Calibri"/>
          <w:szCs w:val="22"/>
        </w:rPr>
        <w:t>Seek feedback from all those involved in the project on the strengths and areas for future development against the leadership and management standard that the student exhibited during the project that would help any future development personal development plan</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Regularly review progress on their own aspect of the project with their supervisor and relevant project team staff to identify and reflect on personal strengths and areas for development.</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Address any areas for personal development.</w:t>
      </w:r>
    </w:p>
    <w:p w:rsidR="002C4DA6" w:rsidRPr="00367019" w:rsidRDefault="002C4DA6" w:rsidP="002C4DA6">
      <w:pPr>
        <w:pStyle w:val="ListParagraph"/>
        <w:numPr>
          <w:ilvl w:val="0"/>
          <w:numId w:val="30"/>
        </w:numPr>
        <w:rPr>
          <w:rFonts w:ascii="Calibri" w:hAnsi="Calibri"/>
          <w:szCs w:val="22"/>
        </w:rPr>
      </w:pPr>
      <w:r w:rsidRPr="00367019">
        <w:rPr>
          <w:rFonts w:ascii="Calibri" w:hAnsi="Calibri"/>
          <w:szCs w:val="22"/>
        </w:rPr>
        <w:t xml:space="preserve">Students working on a project would be expected to manage their time, formulate short, medium and longer term milestones, influence and motivate others, communicate effectively, identify indicators of success and prioritise key activities that are deemed essential in achieving those indicators of success. </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 xml:space="preserve">From the outline in the learning contract formulate short, medium and longer term milestones for their contribution to the overall project identifying key indicators of success and priorities for activities that are essential in achieving those indicators of success. </w:t>
      </w:r>
    </w:p>
    <w:p w:rsidR="002C4DA6" w:rsidRPr="00367019" w:rsidRDefault="002C4DA6" w:rsidP="002C4DA6">
      <w:pPr>
        <w:pStyle w:val="ListParagraph"/>
        <w:numPr>
          <w:ilvl w:val="0"/>
          <w:numId w:val="31"/>
        </w:numPr>
        <w:ind w:left="1134"/>
        <w:rPr>
          <w:rFonts w:ascii="Calibri" w:hAnsi="Calibri"/>
          <w:sz w:val="22"/>
          <w:szCs w:val="22"/>
        </w:rPr>
      </w:pPr>
      <w:r w:rsidRPr="00367019">
        <w:rPr>
          <w:rFonts w:ascii="Calibri" w:hAnsi="Calibri"/>
          <w:sz w:val="22"/>
          <w:szCs w:val="22"/>
        </w:rPr>
        <w:t>From the outline identify key strengths and areas for improvement against the Leadership and Management standard by using a self-analysis tool. Formulate a PDP to ensure that the project utilises and builds on strengths and helps develop in the areas for improvement</w:t>
      </w:r>
    </w:p>
    <w:p w:rsidR="002C4DA6" w:rsidRDefault="002C4DA6" w:rsidP="002C4DA6">
      <w:pPr>
        <w:spacing w:before="0" w:after="200"/>
        <w:rPr>
          <w:rFonts w:eastAsiaTheme="majorEastAsia"/>
          <w:bCs/>
          <w:i/>
          <w:szCs w:val="26"/>
        </w:rPr>
      </w:pPr>
      <w:r>
        <w:br w:type="page"/>
      </w:r>
    </w:p>
    <w:p w:rsidR="001E56EB" w:rsidRPr="00FE3041" w:rsidRDefault="006C7FDB" w:rsidP="00A74516">
      <w:pPr>
        <w:pStyle w:val="Heading2"/>
      </w:pPr>
      <w:bookmarkStart w:id="14" w:name="_Toc415491020"/>
      <w:r w:rsidRPr="00FE3041">
        <w:t>Annex 3</w:t>
      </w:r>
      <w:r w:rsidR="0080269E">
        <w:t>c</w:t>
      </w:r>
      <w:r w:rsidRPr="00FE3041">
        <w:t xml:space="preserve">:  UGRL Scholarship </w:t>
      </w:r>
      <w:r w:rsidR="00D42DB4">
        <w:t>Administrators</w:t>
      </w:r>
      <w:bookmarkEnd w:id="14"/>
    </w:p>
    <w:p w:rsidR="006C7FDB" w:rsidRPr="00A32A93" w:rsidRDefault="006C7FDB" w:rsidP="001E56EB">
      <w:pPr>
        <w:ind w:left="360"/>
        <w:rPr>
          <w:rFonts w:asciiTheme="minorHAnsi" w:hAnsiTheme="minorHAnsi"/>
          <w:b/>
        </w:rPr>
      </w:pPr>
    </w:p>
    <w:p w:rsidR="006C7FDB" w:rsidRPr="00A32A93" w:rsidRDefault="006C7FDB" w:rsidP="006C7FDB">
      <w:pPr>
        <w:ind w:left="-624"/>
        <w:rPr>
          <w:rFonts w:asciiTheme="minorHAnsi" w:hAnsiTheme="minorHAnsi"/>
        </w:rPr>
      </w:pPr>
    </w:p>
    <w:tbl>
      <w:tblPr>
        <w:tblStyle w:val="TableGrid"/>
        <w:tblW w:w="0" w:type="auto"/>
        <w:tblLook w:val="04A0" w:firstRow="1" w:lastRow="0" w:firstColumn="1" w:lastColumn="0" w:noHBand="0" w:noVBand="1"/>
      </w:tblPr>
      <w:tblGrid>
        <w:gridCol w:w="2069"/>
        <w:gridCol w:w="2415"/>
        <w:gridCol w:w="2995"/>
        <w:gridCol w:w="1763"/>
      </w:tblGrid>
      <w:tr w:rsidR="007220CA" w:rsidRPr="001B780E" w:rsidTr="001C7736">
        <w:tc>
          <w:tcPr>
            <w:tcW w:w="2069" w:type="dxa"/>
          </w:tcPr>
          <w:p w:rsidR="007220CA" w:rsidRPr="001B780E" w:rsidRDefault="007220CA" w:rsidP="001C7736">
            <w:pPr>
              <w:rPr>
                <w:b/>
              </w:rPr>
            </w:pPr>
            <w:r w:rsidRPr="001B780E">
              <w:rPr>
                <w:b/>
              </w:rPr>
              <w:t>Faculty</w:t>
            </w:r>
          </w:p>
        </w:tc>
        <w:tc>
          <w:tcPr>
            <w:tcW w:w="2415" w:type="dxa"/>
          </w:tcPr>
          <w:p w:rsidR="007220CA" w:rsidRPr="001B780E" w:rsidRDefault="007220CA" w:rsidP="001C7736">
            <w:pPr>
              <w:rPr>
                <w:b/>
              </w:rPr>
            </w:pPr>
            <w:r w:rsidRPr="001B780E">
              <w:rPr>
                <w:b/>
              </w:rPr>
              <w:t>Contact</w:t>
            </w:r>
          </w:p>
        </w:tc>
        <w:tc>
          <w:tcPr>
            <w:tcW w:w="2995" w:type="dxa"/>
          </w:tcPr>
          <w:p w:rsidR="007220CA" w:rsidRPr="001B780E" w:rsidRDefault="007220CA" w:rsidP="001C7736">
            <w:pPr>
              <w:rPr>
                <w:b/>
              </w:rPr>
            </w:pPr>
            <w:r w:rsidRPr="001B780E">
              <w:rPr>
                <w:b/>
              </w:rPr>
              <w:t>Email</w:t>
            </w:r>
          </w:p>
        </w:tc>
        <w:tc>
          <w:tcPr>
            <w:tcW w:w="1763" w:type="dxa"/>
          </w:tcPr>
          <w:p w:rsidR="007220CA" w:rsidRPr="001B780E" w:rsidRDefault="007220CA" w:rsidP="001C7736">
            <w:pPr>
              <w:rPr>
                <w:b/>
              </w:rPr>
            </w:pPr>
            <w:r w:rsidRPr="001B780E">
              <w:rPr>
                <w:b/>
              </w:rPr>
              <w:t>telephone</w:t>
            </w:r>
          </w:p>
        </w:tc>
      </w:tr>
      <w:tr w:rsidR="007220CA" w:rsidRPr="001B780E" w:rsidTr="001C7736">
        <w:tc>
          <w:tcPr>
            <w:tcW w:w="2069" w:type="dxa"/>
          </w:tcPr>
          <w:p w:rsidR="007220CA" w:rsidRPr="001B780E" w:rsidRDefault="007220CA" w:rsidP="001C7736">
            <w:r w:rsidRPr="001B780E">
              <w:t>ARTS</w:t>
            </w:r>
          </w:p>
        </w:tc>
        <w:tc>
          <w:tcPr>
            <w:tcW w:w="2415" w:type="dxa"/>
          </w:tcPr>
          <w:p w:rsidR="007220CA" w:rsidRPr="001B780E" w:rsidRDefault="007220CA" w:rsidP="001C7736">
            <w:r w:rsidRPr="001B780E">
              <w:t>Tess Hornsby-Smith</w:t>
            </w:r>
          </w:p>
        </w:tc>
        <w:tc>
          <w:tcPr>
            <w:tcW w:w="2995" w:type="dxa"/>
          </w:tcPr>
          <w:p w:rsidR="007220CA" w:rsidRPr="001B780E" w:rsidRDefault="00A564B7" w:rsidP="001C7736">
            <w:hyperlink r:id="rId27" w:history="1">
              <w:r w:rsidR="007220CA" w:rsidRPr="001B780E">
                <w:rPr>
                  <w:rStyle w:val="Hyperlink"/>
                </w:rPr>
                <w:t>t.r.hornsby-smith@leeds.ac.uk</w:t>
              </w:r>
            </w:hyperlink>
          </w:p>
        </w:tc>
        <w:tc>
          <w:tcPr>
            <w:tcW w:w="1763" w:type="dxa"/>
          </w:tcPr>
          <w:p w:rsidR="007220CA" w:rsidRPr="001B780E" w:rsidRDefault="007220CA" w:rsidP="001C7736">
            <w:r w:rsidRPr="001B780E">
              <w:t>38074</w:t>
            </w:r>
          </w:p>
        </w:tc>
      </w:tr>
      <w:tr w:rsidR="007220CA" w:rsidRPr="001B780E" w:rsidTr="001C7736">
        <w:tc>
          <w:tcPr>
            <w:tcW w:w="2069" w:type="dxa"/>
          </w:tcPr>
          <w:p w:rsidR="007220CA" w:rsidRPr="001B780E" w:rsidRDefault="007220CA" w:rsidP="001C7736">
            <w:r w:rsidRPr="001B780E">
              <w:t>FBS</w:t>
            </w:r>
          </w:p>
        </w:tc>
        <w:tc>
          <w:tcPr>
            <w:tcW w:w="2415" w:type="dxa"/>
          </w:tcPr>
          <w:p w:rsidR="007220CA" w:rsidRPr="001B780E" w:rsidRDefault="007220CA" w:rsidP="001C7736">
            <w:r w:rsidRPr="001B780E">
              <w:t>Rhiannon Prosser</w:t>
            </w:r>
          </w:p>
        </w:tc>
        <w:tc>
          <w:tcPr>
            <w:tcW w:w="2995" w:type="dxa"/>
          </w:tcPr>
          <w:p w:rsidR="007220CA" w:rsidRPr="001B780E" w:rsidRDefault="00A564B7" w:rsidP="001C7736">
            <w:hyperlink r:id="rId28" w:history="1">
              <w:r w:rsidR="007220CA" w:rsidRPr="001B780E">
                <w:rPr>
                  <w:rStyle w:val="Hyperlink"/>
                </w:rPr>
                <w:t>r.prosser@leeds.ac.uk</w:t>
              </w:r>
            </w:hyperlink>
          </w:p>
        </w:tc>
        <w:tc>
          <w:tcPr>
            <w:tcW w:w="1763" w:type="dxa"/>
          </w:tcPr>
          <w:p w:rsidR="007220CA" w:rsidRPr="001B780E" w:rsidRDefault="007220CA" w:rsidP="001C7736">
            <w:r w:rsidRPr="001B780E">
              <w:t>37486</w:t>
            </w:r>
          </w:p>
        </w:tc>
      </w:tr>
      <w:tr w:rsidR="007220CA" w:rsidRPr="001B780E" w:rsidTr="001C7736">
        <w:tc>
          <w:tcPr>
            <w:tcW w:w="2069" w:type="dxa"/>
          </w:tcPr>
          <w:p w:rsidR="007220CA" w:rsidRPr="001B780E" w:rsidRDefault="007220CA" w:rsidP="001C7736">
            <w:r w:rsidRPr="001B780E">
              <w:t>Environment</w:t>
            </w:r>
          </w:p>
        </w:tc>
        <w:tc>
          <w:tcPr>
            <w:tcW w:w="2415" w:type="dxa"/>
          </w:tcPr>
          <w:p w:rsidR="007220CA" w:rsidRPr="001B780E" w:rsidRDefault="007220CA" w:rsidP="001C7736">
            <w:r w:rsidRPr="001B780E">
              <w:t>Katie Livesey</w:t>
            </w:r>
          </w:p>
        </w:tc>
        <w:tc>
          <w:tcPr>
            <w:tcW w:w="2995" w:type="dxa"/>
          </w:tcPr>
          <w:p w:rsidR="007220CA" w:rsidRPr="001B780E" w:rsidRDefault="00A564B7" w:rsidP="001C7736">
            <w:hyperlink r:id="rId29" w:history="1">
              <w:r w:rsidR="007220CA" w:rsidRPr="001B780E">
                <w:rPr>
                  <w:rStyle w:val="Hyperlink"/>
                </w:rPr>
                <w:t>k.livesey@leeds.ac.uk</w:t>
              </w:r>
            </w:hyperlink>
          </w:p>
        </w:tc>
        <w:tc>
          <w:tcPr>
            <w:tcW w:w="1763" w:type="dxa"/>
          </w:tcPr>
          <w:p w:rsidR="007220CA" w:rsidRPr="001B780E" w:rsidRDefault="007220CA" w:rsidP="001C7736">
            <w:r w:rsidRPr="001B780E">
              <w:t>35838</w:t>
            </w:r>
          </w:p>
        </w:tc>
      </w:tr>
      <w:tr w:rsidR="007220CA" w:rsidRPr="001B780E" w:rsidTr="001C7736">
        <w:tc>
          <w:tcPr>
            <w:tcW w:w="2069" w:type="dxa"/>
          </w:tcPr>
          <w:p w:rsidR="007220CA" w:rsidRPr="001B780E" w:rsidRDefault="007220CA" w:rsidP="001C7736">
            <w:r w:rsidRPr="001B780E">
              <w:t>Engineering</w:t>
            </w:r>
          </w:p>
        </w:tc>
        <w:tc>
          <w:tcPr>
            <w:tcW w:w="2415" w:type="dxa"/>
          </w:tcPr>
          <w:p w:rsidR="007220CA" w:rsidRPr="001B780E" w:rsidRDefault="007220CA" w:rsidP="001C7736">
            <w:r w:rsidRPr="001B780E">
              <w:t>Jennifer Coupe</w:t>
            </w:r>
          </w:p>
        </w:tc>
        <w:tc>
          <w:tcPr>
            <w:tcW w:w="2995" w:type="dxa"/>
          </w:tcPr>
          <w:p w:rsidR="007220CA" w:rsidRPr="001B780E" w:rsidRDefault="00A564B7" w:rsidP="001C7736">
            <w:hyperlink r:id="rId30" w:history="1">
              <w:r w:rsidR="007220CA" w:rsidRPr="001B780E">
                <w:rPr>
                  <w:rStyle w:val="Hyperlink"/>
                </w:rPr>
                <w:t>j.a.coupe@leeds.ac.uk</w:t>
              </w:r>
            </w:hyperlink>
          </w:p>
        </w:tc>
        <w:tc>
          <w:tcPr>
            <w:tcW w:w="1763" w:type="dxa"/>
          </w:tcPr>
          <w:p w:rsidR="007220CA" w:rsidRPr="001B780E" w:rsidRDefault="007220CA" w:rsidP="001C7736">
            <w:r w:rsidRPr="001B780E">
              <w:t>33628</w:t>
            </w:r>
          </w:p>
        </w:tc>
      </w:tr>
      <w:tr w:rsidR="007220CA" w:rsidRPr="001B780E" w:rsidTr="001C7736">
        <w:tc>
          <w:tcPr>
            <w:tcW w:w="2069" w:type="dxa"/>
          </w:tcPr>
          <w:p w:rsidR="007220CA" w:rsidRPr="001B780E" w:rsidRDefault="007220CA" w:rsidP="001C7736">
            <w:r w:rsidRPr="001B780E">
              <w:t>ESSL</w:t>
            </w:r>
          </w:p>
        </w:tc>
        <w:tc>
          <w:tcPr>
            <w:tcW w:w="2415" w:type="dxa"/>
          </w:tcPr>
          <w:p w:rsidR="007220CA" w:rsidRPr="001B780E" w:rsidRDefault="007220CA" w:rsidP="001C7736">
            <w:r w:rsidRPr="001B780E">
              <w:t>Martin Pelan</w:t>
            </w:r>
          </w:p>
        </w:tc>
        <w:tc>
          <w:tcPr>
            <w:tcW w:w="2995" w:type="dxa"/>
          </w:tcPr>
          <w:p w:rsidR="007220CA" w:rsidRPr="001B780E" w:rsidRDefault="00A564B7" w:rsidP="001C7736">
            <w:hyperlink r:id="rId31" w:history="1">
              <w:r w:rsidR="007220CA" w:rsidRPr="001B780E">
                <w:rPr>
                  <w:rStyle w:val="Hyperlink"/>
                </w:rPr>
                <w:t>m.pelan@leeds.ac.uk</w:t>
              </w:r>
            </w:hyperlink>
            <w:r w:rsidR="007220CA" w:rsidRPr="001B780E">
              <w:t xml:space="preserve"> </w:t>
            </w:r>
          </w:p>
        </w:tc>
        <w:tc>
          <w:tcPr>
            <w:tcW w:w="1763" w:type="dxa"/>
          </w:tcPr>
          <w:p w:rsidR="007220CA" w:rsidRPr="001B780E" w:rsidRDefault="007220CA" w:rsidP="001C7736">
            <w:r w:rsidRPr="001B780E">
              <w:t>34570</w:t>
            </w:r>
          </w:p>
        </w:tc>
      </w:tr>
      <w:tr w:rsidR="007220CA" w:rsidRPr="001B780E" w:rsidTr="001C7736">
        <w:tc>
          <w:tcPr>
            <w:tcW w:w="2069" w:type="dxa"/>
          </w:tcPr>
          <w:p w:rsidR="007220CA" w:rsidRPr="001B780E" w:rsidRDefault="007220CA" w:rsidP="001C7736">
            <w:r w:rsidRPr="001B780E">
              <w:t>LUBS</w:t>
            </w:r>
          </w:p>
        </w:tc>
        <w:tc>
          <w:tcPr>
            <w:tcW w:w="2415" w:type="dxa"/>
          </w:tcPr>
          <w:p w:rsidR="007220CA" w:rsidRPr="001B780E" w:rsidRDefault="00722D2D" w:rsidP="001C7736">
            <w:r>
              <w:t>Joanne Dickinson</w:t>
            </w:r>
          </w:p>
        </w:tc>
        <w:tc>
          <w:tcPr>
            <w:tcW w:w="2995" w:type="dxa"/>
          </w:tcPr>
          <w:p w:rsidR="007220CA" w:rsidRPr="001B780E" w:rsidRDefault="00A564B7" w:rsidP="001C7736">
            <w:hyperlink r:id="rId32" w:history="1">
              <w:r w:rsidR="00722D2D" w:rsidRPr="00DE0910">
                <w:rPr>
                  <w:rStyle w:val="Hyperlink"/>
                </w:rPr>
                <w:t>j.h.dickinson@leeds.ac.uk</w:t>
              </w:r>
            </w:hyperlink>
            <w:r w:rsidR="00722D2D">
              <w:t xml:space="preserve"> </w:t>
            </w:r>
          </w:p>
        </w:tc>
        <w:tc>
          <w:tcPr>
            <w:tcW w:w="1763" w:type="dxa"/>
          </w:tcPr>
          <w:p w:rsidR="007220CA" w:rsidRPr="001B780E" w:rsidRDefault="00722D2D" w:rsidP="001C7736">
            <w:r>
              <w:t>34511</w:t>
            </w:r>
          </w:p>
        </w:tc>
      </w:tr>
      <w:tr w:rsidR="007220CA" w:rsidRPr="001B780E" w:rsidTr="001C7736">
        <w:tc>
          <w:tcPr>
            <w:tcW w:w="2069" w:type="dxa"/>
          </w:tcPr>
          <w:p w:rsidR="007220CA" w:rsidRPr="001B780E" w:rsidRDefault="007220CA" w:rsidP="001C7736">
            <w:r w:rsidRPr="001B780E">
              <w:t>MaPS</w:t>
            </w:r>
          </w:p>
        </w:tc>
        <w:tc>
          <w:tcPr>
            <w:tcW w:w="2415" w:type="dxa"/>
          </w:tcPr>
          <w:p w:rsidR="007220CA" w:rsidRPr="001B780E" w:rsidRDefault="00BE3D4E" w:rsidP="00BE3D4E">
            <w:pPr>
              <w:tabs>
                <w:tab w:val="center" w:pos="1099"/>
              </w:tabs>
            </w:pPr>
            <w:r>
              <w:t>Helen Billington</w:t>
            </w:r>
          </w:p>
        </w:tc>
        <w:tc>
          <w:tcPr>
            <w:tcW w:w="2995" w:type="dxa"/>
          </w:tcPr>
          <w:p w:rsidR="007220CA" w:rsidRPr="001B780E" w:rsidRDefault="00A564B7" w:rsidP="001478C0">
            <w:hyperlink r:id="rId33" w:history="1">
              <w:r w:rsidR="00C52489">
                <w:rPr>
                  <w:rStyle w:val="Hyperlink"/>
                </w:rPr>
                <w:t>H.L.Billington@leeds.ac.uk</w:t>
              </w:r>
            </w:hyperlink>
          </w:p>
        </w:tc>
        <w:tc>
          <w:tcPr>
            <w:tcW w:w="1763" w:type="dxa"/>
          </w:tcPr>
          <w:p w:rsidR="007220CA" w:rsidRPr="001B780E" w:rsidRDefault="00C52489" w:rsidP="001C7736">
            <w:r>
              <w:t>33039</w:t>
            </w:r>
          </w:p>
        </w:tc>
      </w:tr>
      <w:tr w:rsidR="003F6623" w:rsidRPr="001B780E" w:rsidTr="00B153C2">
        <w:tc>
          <w:tcPr>
            <w:tcW w:w="2069" w:type="dxa"/>
          </w:tcPr>
          <w:p w:rsidR="003F6623" w:rsidRPr="001B780E" w:rsidRDefault="003F6623" w:rsidP="00B153C2">
            <w:r w:rsidRPr="001B780E">
              <w:t xml:space="preserve">Medicine and Health </w:t>
            </w:r>
          </w:p>
        </w:tc>
        <w:tc>
          <w:tcPr>
            <w:tcW w:w="2415" w:type="dxa"/>
          </w:tcPr>
          <w:p w:rsidR="003F6623" w:rsidRDefault="003F6623" w:rsidP="00B153C2">
            <w:r>
              <w:t>Colin Avison (UGRLS)</w:t>
            </w:r>
          </w:p>
          <w:p w:rsidR="003F6623" w:rsidRPr="001B780E" w:rsidRDefault="003F6623" w:rsidP="00B153C2">
            <w:r w:rsidRPr="001B780E">
              <w:t>Karen Lee</w:t>
            </w:r>
            <w:r>
              <w:t xml:space="preserve"> (EXSEL scheme)</w:t>
            </w:r>
          </w:p>
        </w:tc>
        <w:tc>
          <w:tcPr>
            <w:tcW w:w="2995" w:type="dxa"/>
          </w:tcPr>
          <w:p w:rsidR="003F6623" w:rsidRDefault="00A564B7" w:rsidP="00B153C2">
            <w:pPr>
              <w:rPr>
                <w:color w:val="1F497D"/>
                <w:lang w:eastAsia="en-GB"/>
              </w:rPr>
            </w:pPr>
            <w:hyperlink r:id="rId34" w:history="1">
              <w:r w:rsidR="003F6623">
                <w:rPr>
                  <w:rStyle w:val="Hyperlink"/>
                  <w:lang w:eastAsia="en-GB"/>
                </w:rPr>
                <w:t>c.avison@leeds.ac.uk</w:t>
              </w:r>
            </w:hyperlink>
          </w:p>
          <w:p w:rsidR="003F6623" w:rsidRPr="001B780E" w:rsidRDefault="00A564B7" w:rsidP="00B153C2">
            <w:hyperlink r:id="rId35" w:history="1">
              <w:r w:rsidR="003F6623" w:rsidRPr="001B780E">
                <w:rPr>
                  <w:rStyle w:val="Hyperlink"/>
                </w:rPr>
                <w:t>k.e.lee@leeds.ac.uk</w:t>
              </w:r>
            </w:hyperlink>
          </w:p>
          <w:p w:rsidR="003F6623" w:rsidRPr="001B780E" w:rsidRDefault="003F6623" w:rsidP="00B153C2"/>
        </w:tc>
        <w:tc>
          <w:tcPr>
            <w:tcW w:w="1763" w:type="dxa"/>
          </w:tcPr>
          <w:p w:rsidR="003F6623" w:rsidRDefault="003F6623" w:rsidP="00B153C2">
            <w:r>
              <w:t>34301</w:t>
            </w:r>
          </w:p>
          <w:p w:rsidR="003F6623" w:rsidRPr="001B780E" w:rsidRDefault="003F6623" w:rsidP="00B153C2">
            <w:r w:rsidRPr="001B780E">
              <w:t>0113 2065283</w:t>
            </w:r>
          </w:p>
        </w:tc>
      </w:tr>
      <w:tr w:rsidR="007220CA" w:rsidRPr="001B780E" w:rsidTr="001C7736">
        <w:tc>
          <w:tcPr>
            <w:tcW w:w="2069" w:type="dxa"/>
          </w:tcPr>
          <w:p w:rsidR="007220CA" w:rsidRPr="001B780E" w:rsidRDefault="007220CA" w:rsidP="001C7736">
            <w:r w:rsidRPr="001B780E">
              <w:t>PVAC</w:t>
            </w:r>
          </w:p>
        </w:tc>
        <w:tc>
          <w:tcPr>
            <w:tcW w:w="2415" w:type="dxa"/>
          </w:tcPr>
          <w:p w:rsidR="007220CA" w:rsidRDefault="007220CA" w:rsidP="001C7736">
            <w:r w:rsidRPr="001B780E">
              <w:t>Damian McDonald</w:t>
            </w:r>
          </w:p>
          <w:p w:rsidR="007220CA" w:rsidRPr="001B780E" w:rsidRDefault="007220CA" w:rsidP="001C7736"/>
        </w:tc>
        <w:tc>
          <w:tcPr>
            <w:tcW w:w="2995" w:type="dxa"/>
          </w:tcPr>
          <w:p w:rsidR="007220CA" w:rsidRPr="001B780E" w:rsidRDefault="00A564B7" w:rsidP="001C7736">
            <w:hyperlink r:id="rId36" w:history="1">
              <w:r w:rsidR="007220CA" w:rsidRPr="001B780E">
                <w:rPr>
                  <w:rStyle w:val="Hyperlink"/>
                </w:rPr>
                <w:t>d.mcdonald@leeds.ac.uk</w:t>
              </w:r>
            </w:hyperlink>
          </w:p>
          <w:p w:rsidR="007220CA" w:rsidRPr="001B780E" w:rsidRDefault="007220CA" w:rsidP="001C7736"/>
        </w:tc>
        <w:tc>
          <w:tcPr>
            <w:tcW w:w="1763" w:type="dxa"/>
          </w:tcPr>
          <w:p w:rsidR="007220CA" w:rsidRPr="001B780E" w:rsidRDefault="007220CA" w:rsidP="001C7736">
            <w:r w:rsidRPr="001B780E">
              <w:t>32194</w:t>
            </w:r>
          </w:p>
          <w:p w:rsidR="007220CA" w:rsidRPr="001B780E" w:rsidRDefault="007220CA" w:rsidP="001C7736"/>
        </w:tc>
      </w:tr>
    </w:tbl>
    <w:p w:rsidR="006C7FDB" w:rsidRPr="00A32A93" w:rsidRDefault="006C7FDB" w:rsidP="00B85AAE">
      <w:pPr>
        <w:spacing w:before="0" w:line="240" w:lineRule="auto"/>
        <w:rPr>
          <w:rFonts w:asciiTheme="minorHAnsi" w:eastAsia="Times New Roman" w:hAnsiTheme="minorHAnsi"/>
          <w:b/>
          <w:color w:val="000000" w:themeColor="text1"/>
          <w:kern w:val="24"/>
          <w:lang w:eastAsia="en-GB"/>
        </w:rPr>
      </w:pPr>
    </w:p>
    <w:tbl>
      <w:tblPr>
        <w:tblW w:w="9697" w:type="dxa"/>
        <w:tblInd w:w="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0" w:type="dxa"/>
          <w:right w:w="0" w:type="dxa"/>
        </w:tblCellMar>
        <w:tblLook w:val="0420" w:firstRow="1" w:lastRow="0" w:firstColumn="0" w:lastColumn="0" w:noHBand="0" w:noVBand="1"/>
      </w:tblPr>
      <w:tblGrid>
        <w:gridCol w:w="2468"/>
        <w:gridCol w:w="7229"/>
      </w:tblGrid>
      <w:tr w:rsidR="006C7FDB" w:rsidRPr="00A32A93" w:rsidTr="00B85AAE">
        <w:trPr>
          <w:trHeight w:val="626"/>
        </w:trPr>
        <w:tc>
          <w:tcPr>
            <w:tcW w:w="2468" w:type="dxa"/>
            <w:shd w:val="clear" w:color="auto" w:fill="auto"/>
            <w:tcMar>
              <w:top w:w="72" w:type="dxa"/>
              <w:left w:w="144" w:type="dxa"/>
              <w:bottom w:w="72" w:type="dxa"/>
              <w:right w:w="144" w:type="dxa"/>
            </w:tcMar>
            <w:hideMark/>
          </w:tcPr>
          <w:p w:rsidR="0022502A" w:rsidRDefault="0022502A" w:rsidP="00B85AAE">
            <w:pPr>
              <w:spacing w:before="0" w:line="240" w:lineRule="auto"/>
              <w:rPr>
                <w:rFonts w:asciiTheme="minorHAnsi" w:eastAsia="Times New Roman" w:hAnsiTheme="minorHAnsi"/>
                <w:b/>
                <w:color w:val="000000" w:themeColor="text1"/>
                <w:kern w:val="24"/>
                <w:lang w:eastAsia="en-GB"/>
              </w:rPr>
            </w:pPr>
          </w:p>
          <w:p w:rsidR="0022502A" w:rsidRDefault="0022502A" w:rsidP="00B85AAE">
            <w:pPr>
              <w:spacing w:before="0" w:line="240" w:lineRule="auto"/>
              <w:rPr>
                <w:rFonts w:asciiTheme="minorHAnsi" w:eastAsia="Times New Roman" w:hAnsiTheme="minorHAnsi"/>
                <w:b/>
                <w:color w:val="000000" w:themeColor="text1"/>
                <w:kern w:val="24"/>
                <w:lang w:eastAsia="en-GB"/>
              </w:rPr>
            </w:pPr>
          </w:p>
          <w:p w:rsidR="006C7FDB" w:rsidRPr="00A32A93" w:rsidRDefault="006C7FDB" w:rsidP="00B85AAE">
            <w:pPr>
              <w:spacing w:before="0" w:line="240" w:lineRule="auto"/>
              <w:rPr>
                <w:rFonts w:asciiTheme="minorHAnsi" w:eastAsia="Times New Roman" w:hAnsiTheme="minorHAnsi"/>
                <w:b/>
                <w:color w:val="000000" w:themeColor="text1"/>
                <w:kern w:val="24"/>
                <w:lang w:eastAsia="en-GB"/>
              </w:rPr>
            </w:pPr>
            <w:r w:rsidRPr="00A32A93">
              <w:rPr>
                <w:rFonts w:asciiTheme="minorHAnsi" w:eastAsia="Times New Roman" w:hAnsiTheme="minorHAnsi"/>
                <w:b/>
                <w:color w:val="000000" w:themeColor="text1"/>
                <w:kern w:val="24"/>
                <w:lang w:eastAsia="en-GB"/>
              </w:rPr>
              <w:t>Alumni Office</w:t>
            </w:r>
            <w:r w:rsidR="00C1496C">
              <w:rPr>
                <w:rFonts w:asciiTheme="minorHAnsi" w:eastAsia="Times New Roman" w:hAnsiTheme="minorHAnsi"/>
                <w:b/>
                <w:color w:val="000000" w:themeColor="text1"/>
                <w:kern w:val="24"/>
                <w:lang w:eastAsia="en-GB"/>
              </w:rPr>
              <w:br/>
            </w:r>
            <w:r w:rsidR="00216434">
              <w:rPr>
                <w:rFonts w:asciiTheme="minorHAnsi" w:eastAsia="Times New Roman" w:hAnsiTheme="minorHAnsi"/>
                <w:b/>
                <w:color w:val="000000" w:themeColor="text1"/>
                <w:kern w:val="24"/>
                <w:lang w:eastAsia="en-GB"/>
              </w:rPr>
              <w:t>Stewardship contacts</w:t>
            </w:r>
          </w:p>
        </w:tc>
        <w:tc>
          <w:tcPr>
            <w:tcW w:w="7229" w:type="dxa"/>
            <w:shd w:val="clear" w:color="auto" w:fill="auto"/>
            <w:tcMar>
              <w:top w:w="72" w:type="dxa"/>
              <w:left w:w="144" w:type="dxa"/>
              <w:bottom w:w="72" w:type="dxa"/>
              <w:right w:w="144" w:type="dxa"/>
            </w:tcMar>
            <w:hideMark/>
          </w:tcPr>
          <w:p w:rsidR="0022502A" w:rsidRDefault="0022502A" w:rsidP="00C1496C">
            <w:pPr>
              <w:spacing w:before="0" w:line="240" w:lineRule="auto"/>
              <w:rPr>
                <w:rFonts w:asciiTheme="minorHAnsi" w:eastAsia="Times New Roman" w:hAnsiTheme="minorHAnsi"/>
                <w:color w:val="000000" w:themeColor="text1"/>
                <w:kern w:val="24"/>
                <w:lang w:eastAsia="en-GB"/>
              </w:rPr>
            </w:pPr>
          </w:p>
          <w:p w:rsidR="0022502A" w:rsidRDefault="0022502A" w:rsidP="00C1496C">
            <w:pPr>
              <w:spacing w:before="0" w:line="240" w:lineRule="auto"/>
              <w:rPr>
                <w:rFonts w:asciiTheme="minorHAnsi" w:eastAsia="Times New Roman" w:hAnsiTheme="minorHAnsi"/>
                <w:color w:val="000000" w:themeColor="text1"/>
                <w:kern w:val="24"/>
                <w:lang w:eastAsia="en-GB"/>
              </w:rPr>
            </w:pPr>
          </w:p>
          <w:p w:rsidR="006C7FDB" w:rsidRPr="00A32A93" w:rsidRDefault="00FA13DA" w:rsidP="00947930">
            <w:pPr>
              <w:spacing w:before="0" w:line="240" w:lineRule="auto"/>
              <w:rPr>
                <w:rFonts w:asciiTheme="minorHAnsi" w:eastAsia="Times New Roman" w:hAnsiTheme="minorHAnsi"/>
                <w:color w:val="000000" w:themeColor="text1"/>
                <w:kern w:val="24"/>
                <w:lang w:eastAsia="en-GB"/>
              </w:rPr>
            </w:pPr>
            <w:r>
              <w:rPr>
                <w:rFonts w:asciiTheme="minorHAnsi" w:eastAsia="Times New Roman" w:hAnsiTheme="minorHAnsi"/>
                <w:color w:val="000000" w:themeColor="text1"/>
                <w:kern w:val="24"/>
                <w:lang w:eastAsia="en-GB"/>
              </w:rPr>
              <w:t>Rebecca Jelbert (</w:t>
            </w:r>
            <w:hyperlink r:id="rId37" w:history="1">
              <w:r w:rsidRPr="008E30B6">
                <w:rPr>
                  <w:rStyle w:val="Hyperlink"/>
                  <w:rFonts w:asciiTheme="minorHAnsi" w:eastAsia="Times New Roman" w:hAnsiTheme="minorHAnsi"/>
                  <w:kern w:val="24"/>
                  <w:lang w:eastAsia="en-GB"/>
                </w:rPr>
                <w:t>r.k.jelbert@leeds.ac.uk</w:t>
              </w:r>
            </w:hyperlink>
            <w:r>
              <w:rPr>
                <w:rFonts w:asciiTheme="minorHAnsi" w:eastAsia="Times New Roman" w:hAnsiTheme="minorHAnsi"/>
                <w:color w:val="000000" w:themeColor="text1"/>
                <w:kern w:val="24"/>
                <w:lang w:eastAsia="en-GB"/>
              </w:rPr>
              <w:t xml:space="preserve">) </w:t>
            </w:r>
            <w:r w:rsidR="006C7FDB" w:rsidRPr="00A32A93">
              <w:rPr>
                <w:rFonts w:asciiTheme="minorHAnsi" w:eastAsia="Times New Roman" w:hAnsiTheme="minorHAnsi"/>
                <w:color w:val="000000" w:themeColor="text1"/>
                <w:kern w:val="24"/>
                <w:lang w:eastAsia="en-GB"/>
              </w:rPr>
              <w:t xml:space="preserve"> </w:t>
            </w:r>
            <w:r w:rsidR="006C7FDB" w:rsidRPr="00A32A93">
              <w:rPr>
                <w:rFonts w:asciiTheme="minorHAnsi" w:eastAsia="Times New Roman" w:hAnsiTheme="minorHAnsi"/>
                <w:color w:val="000000" w:themeColor="text1"/>
                <w:kern w:val="24"/>
                <w:lang w:eastAsia="en-GB"/>
              </w:rPr>
              <w:br/>
            </w:r>
            <w:r w:rsidR="00947930">
              <w:rPr>
                <w:rFonts w:asciiTheme="minorHAnsi" w:eastAsia="Times New Roman" w:hAnsiTheme="minorHAnsi"/>
                <w:color w:val="000000" w:themeColor="text1"/>
                <w:kern w:val="24"/>
                <w:lang w:eastAsia="en-GB"/>
              </w:rPr>
              <w:t>Jen Wickam (</w:t>
            </w:r>
            <w:hyperlink r:id="rId38" w:history="1">
              <w:r w:rsidR="00947930" w:rsidRPr="000B0FC8">
                <w:rPr>
                  <w:rStyle w:val="Hyperlink"/>
                  <w:rFonts w:asciiTheme="minorHAnsi" w:eastAsia="Times New Roman" w:hAnsiTheme="minorHAnsi"/>
                  <w:kern w:val="24"/>
                  <w:lang w:eastAsia="en-GB"/>
                </w:rPr>
                <w:t>j.wickham@leeds.ac.uk</w:t>
              </w:r>
            </w:hyperlink>
            <w:r w:rsidR="00947930">
              <w:rPr>
                <w:rFonts w:asciiTheme="minorHAnsi" w:eastAsia="Times New Roman" w:hAnsiTheme="minorHAnsi"/>
                <w:kern w:val="24"/>
                <w:lang w:eastAsia="en-GB"/>
              </w:rPr>
              <w:t xml:space="preserve"> </w:t>
            </w:r>
            <w:r w:rsidR="00947930">
              <w:rPr>
                <w:rFonts w:asciiTheme="minorHAnsi" w:eastAsia="Times New Roman" w:hAnsiTheme="minorHAnsi"/>
                <w:color w:val="000000" w:themeColor="text1"/>
                <w:kern w:val="24"/>
                <w:lang w:eastAsia="en-GB"/>
              </w:rPr>
              <w:t>)</w:t>
            </w:r>
          </w:p>
        </w:tc>
      </w:tr>
      <w:tr w:rsidR="006C7FDB" w:rsidRPr="00A32A93" w:rsidTr="00B85AAE">
        <w:trPr>
          <w:trHeight w:val="626"/>
        </w:trPr>
        <w:tc>
          <w:tcPr>
            <w:tcW w:w="2468" w:type="dxa"/>
            <w:shd w:val="clear" w:color="auto" w:fill="auto"/>
            <w:tcMar>
              <w:top w:w="72" w:type="dxa"/>
              <w:left w:w="144" w:type="dxa"/>
              <w:bottom w:w="72" w:type="dxa"/>
              <w:right w:w="144" w:type="dxa"/>
            </w:tcMar>
          </w:tcPr>
          <w:p w:rsidR="00C1496C" w:rsidRDefault="00C1496C" w:rsidP="00B85AAE">
            <w:pPr>
              <w:spacing w:before="0" w:line="240" w:lineRule="auto"/>
              <w:rPr>
                <w:rFonts w:asciiTheme="minorHAnsi" w:eastAsia="Times New Roman" w:hAnsiTheme="minorHAnsi"/>
                <w:b/>
                <w:color w:val="000000" w:themeColor="text1"/>
                <w:kern w:val="24"/>
                <w:lang w:eastAsia="en-GB"/>
              </w:rPr>
            </w:pPr>
          </w:p>
          <w:p w:rsidR="00C1496C" w:rsidRPr="00A32A93" w:rsidRDefault="0022502A" w:rsidP="00C1496C">
            <w:pPr>
              <w:spacing w:before="0" w:line="240" w:lineRule="auto"/>
              <w:rPr>
                <w:rFonts w:asciiTheme="minorHAnsi" w:eastAsia="Times New Roman" w:hAnsiTheme="minorHAnsi"/>
                <w:b/>
                <w:color w:val="000000" w:themeColor="text1"/>
                <w:kern w:val="24"/>
                <w:lang w:eastAsia="en-GB"/>
              </w:rPr>
            </w:pPr>
            <w:r>
              <w:rPr>
                <w:rFonts w:asciiTheme="minorHAnsi" w:eastAsia="Times New Roman" w:hAnsiTheme="minorHAnsi"/>
                <w:b/>
                <w:color w:val="000000" w:themeColor="text1"/>
                <w:kern w:val="24"/>
                <w:lang w:eastAsia="en-GB"/>
              </w:rPr>
              <w:t xml:space="preserve">University </w:t>
            </w:r>
            <w:r w:rsidR="00C1496C">
              <w:rPr>
                <w:rFonts w:asciiTheme="minorHAnsi" w:eastAsia="Times New Roman" w:hAnsiTheme="minorHAnsi"/>
                <w:b/>
                <w:color w:val="000000" w:themeColor="text1"/>
                <w:kern w:val="24"/>
                <w:lang w:eastAsia="en-GB"/>
              </w:rPr>
              <w:t>UGRL Scholarship Scheme Administrator</w:t>
            </w:r>
          </w:p>
        </w:tc>
        <w:tc>
          <w:tcPr>
            <w:tcW w:w="7229" w:type="dxa"/>
            <w:shd w:val="clear" w:color="auto" w:fill="auto"/>
            <w:tcMar>
              <w:top w:w="72" w:type="dxa"/>
              <w:left w:w="144" w:type="dxa"/>
              <w:bottom w:w="72" w:type="dxa"/>
              <w:right w:w="144" w:type="dxa"/>
            </w:tcMar>
          </w:tcPr>
          <w:p w:rsidR="00C1496C" w:rsidRDefault="00C1496C" w:rsidP="006C7FDB">
            <w:pPr>
              <w:spacing w:before="0" w:line="240" w:lineRule="auto"/>
              <w:rPr>
                <w:rFonts w:asciiTheme="minorHAnsi" w:eastAsia="Times New Roman" w:hAnsiTheme="minorHAnsi"/>
                <w:color w:val="000000" w:themeColor="text1"/>
                <w:kern w:val="24"/>
                <w:lang w:eastAsia="en-GB"/>
              </w:rPr>
            </w:pPr>
          </w:p>
          <w:p w:rsidR="006C7FDB" w:rsidRPr="00A32A93" w:rsidRDefault="006C7FDB" w:rsidP="006C7FDB">
            <w:pPr>
              <w:spacing w:before="0" w:line="240" w:lineRule="auto"/>
              <w:rPr>
                <w:rFonts w:asciiTheme="minorHAnsi" w:eastAsia="Times New Roman" w:hAnsiTheme="minorHAnsi"/>
                <w:color w:val="000000" w:themeColor="text1"/>
                <w:kern w:val="24"/>
                <w:lang w:eastAsia="en-GB"/>
              </w:rPr>
            </w:pPr>
            <w:r w:rsidRPr="00A32A93">
              <w:rPr>
                <w:rFonts w:asciiTheme="minorHAnsi" w:eastAsia="Times New Roman" w:hAnsiTheme="minorHAnsi"/>
                <w:color w:val="000000" w:themeColor="text1"/>
                <w:kern w:val="24"/>
                <w:lang w:eastAsia="en-GB"/>
              </w:rPr>
              <w:t>Rebecca Shaw (</w:t>
            </w:r>
            <w:hyperlink r:id="rId39" w:history="1">
              <w:r w:rsidR="00C1496C" w:rsidRPr="003E74E0">
                <w:rPr>
                  <w:rStyle w:val="Hyperlink"/>
                  <w:rFonts w:asciiTheme="minorHAnsi" w:eastAsia="Times New Roman" w:hAnsiTheme="minorHAnsi"/>
                  <w:kern w:val="24"/>
                  <w:lang w:eastAsia="en-GB"/>
                </w:rPr>
                <w:t>r.l.shaw@leeds.ac.uk</w:t>
              </w:r>
            </w:hyperlink>
            <w:r w:rsidR="00C1496C">
              <w:rPr>
                <w:rFonts w:asciiTheme="minorHAnsi" w:eastAsia="Times New Roman" w:hAnsiTheme="minorHAnsi"/>
                <w:color w:val="000000" w:themeColor="text1"/>
                <w:kern w:val="24"/>
                <w:lang w:eastAsia="en-GB"/>
              </w:rPr>
              <w:t xml:space="preserve"> </w:t>
            </w:r>
            <w:r w:rsidRPr="00A32A93">
              <w:rPr>
                <w:rFonts w:asciiTheme="minorHAnsi" w:eastAsia="Times New Roman" w:hAnsiTheme="minorHAnsi"/>
                <w:color w:val="000000" w:themeColor="text1"/>
                <w:kern w:val="24"/>
                <w:lang w:eastAsia="en-GB"/>
              </w:rPr>
              <w:t>)</w:t>
            </w:r>
          </w:p>
        </w:tc>
      </w:tr>
    </w:tbl>
    <w:p w:rsidR="006C7FDB" w:rsidRPr="00A32A93" w:rsidRDefault="006C7FDB" w:rsidP="00B85AAE">
      <w:pPr>
        <w:spacing w:before="0" w:line="240" w:lineRule="auto"/>
        <w:rPr>
          <w:rFonts w:asciiTheme="minorHAnsi" w:eastAsia="Times New Roman" w:hAnsiTheme="minorHAnsi"/>
          <w:b/>
          <w:color w:val="000000" w:themeColor="text1"/>
          <w:kern w:val="24"/>
          <w:lang w:eastAsia="en-GB"/>
        </w:rPr>
      </w:pPr>
    </w:p>
    <w:p w:rsidR="00122114" w:rsidRDefault="00122114">
      <w:pPr>
        <w:spacing w:before="0" w:after="200"/>
        <w:rPr>
          <w:rFonts w:asciiTheme="minorHAnsi" w:hAnsiTheme="minorHAnsi"/>
          <w:b/>
        </w:rPr>
      </w:pPr>
      <w:r>
        <w:rPr>
          <w:rFonts w:asciiTheme="minorHAnsi" w:hAnsiTheme="minorHAnsi"/>
          <w:b/>
        </w:rPr>
        <w:br w:type="page"/>
      </w:r>
    </w:p>
    <w:p w:rsidR="006C7FDB" w:rsidRPr="00A32A93" w:rsidRDefault="006C7FDB" w:rsidP="001E56EB">
      <w:pPr>
        <w:ind w:left="360"/>
        <w:rPr>
          <w:rFonts w:asciiTheme="minorHAnsi" w:hAnsiTheme="minorHAnsi"/>
          <w:b/>
        </w:rPr>
      </w:pPr>
    </w:p>
    <w:p w:rsidR="00122114" w:rsidRPr="00FE3041" w:rsidRDefault="00122114" w:rsidP="00122114">
      <w:pPr>
        <w:pStyle w:val="Heading2"/>
      </w:pPr>
      <w:bookmarkStart w:id="15" w:name="_Toc413410132"/>
      <w:bookmarkStart w:id="16" w:name="_Toc415491021"/>
      <w:r w:rsidRPr="00FE3041">
        <w:t>Annex 3</w:t>
      </w:r>
      <w:r>
        <w:t>d</w:t>
      </w:r>
      <w:r w:rsidRPr="00FE3041">
        <w:t xml:space="preserve">:  </w:t>
      </w:r>
      <w:r>
        <w:t>Scholarships in difficulty</w:t>
      </w:r>
      <w:bookmarkEnd w:id="15"/>
      <w:bookmarkEnd w:id="16"/>
    </w:p>
    <w:p w:rsidR="00122114" w:rsidRDefault="00122114" w:rsidP="00122114">
      <w:pPr>
        <w:spacing w:before="0" w:after="200"/>
        <w:rPr>
          <w:rFonts w:asciiTheme="minorHAnsi" w:hAnsiTheme="minorHAnsi"/>
        </w:rPr>
      </w:pPr>
    </w:p>
    <w:p w:rsidR="00122114" w:rsidRPr="00C0045B" w:rsidRDefault="00122114" w:rsidP="00122114">
      <w:pPr>
        <w:spacing w:before="0" w:after="200"/>
        <w:rPr>
          <w:rFonts w:asciiTheme="minorHAnsi" w:hAnsiTheme="minorHAnsi"/>
          <w:b/>
        </w:rPr>
      </w:pPr>
      <w:r w:rsidRPr="00C0045B">
        <w:rPr>
          <w:rFonts w:asciiTheme="minorHAnsi" w:hAnsiTheme="minorHAnsi"/>
          <w:b/>
        </w:rPr>
        <w:t>Introduction</w:t>
      </w:r>
    </w:p>
    <w:p w:rsidR="00122114" w:rsidRDefault="00122114" w:rsidP="00122114">
      <w:pPr>
        <w:spacing w:before="0" w:after="120" w:line="240" w:lineRule="auto"/>
        <w:rPr>
          <w:rFonts w:asciiTheme="minorHAnsi" w:hAnsiTheme="minorHAnsi"/>
        </w:rPr>
      </w:pPr>
      <w:r>
        <w:rPr>
          <w:rFonts w:asciiTheme="minorHAnsi" w:hAnsiTheme="minorHAnsi"/>
        </w:rPr>
        <w:t xml:space="preserve">As for any </w:t>
      </w:r>
      <w:r w:rsidR="00E8652A">
        <w:rPr>
          <w:rFonts w:asciiTheme="minorHAnsi" w:hAnsiTheme="minorHAnsi"/>
        </w:rPr>
        <w:t xml:space="preserve">long-term commitment </w:t>
      </w:r>
      <w:r>
        <w:rPr>
          <w:rFonts w:asciiTheme="minorHAnsi" w:hAnsiTheme="minorHAnsi"/>
        </w:rPr>
        <w:t xml:space="preserve">there will be times during the period of your scholarship when those involved feel that things are not going as well as they should be.  Routine issues should </w:t>
      </w:r>
      <w:r w:rsidR="00E8652A">
        <w:rPr>
          <w:rFonts w:asciiTheme="minorHAnsi" w:hAnsiTheme="minorHAnsi"/>
        </w:rPr>
        <w:t xml:space="preserve">of course </w:t>
      </w:r>
      <w:r>
        <w:rPr>
          <w:rFonts w:asciiTheme="minorHAnsi" w:hAnsiTheme="minorHAnsi"/>
        </w:rPr>
        <w:t>be picked up and addressed through the normal process of support and supervision provided by the faculty team</w:t>
      </w:r>
      <w:r w:rsidR="00CD4075">
        <w:rPr>
          <w:rFonts w:asciiTheme="minorHAnsi" w:hAnsiTheme="minorHAnsi"/>
        </w:rPr>
        <w:t xml:space="preserve"> (scholarship administrator and project supervisor)</w:t>
      </w:r>
      <w:r>
        <w:rPr>
          <w:rFonts w:asciiTheme="minorHAnsi" w:hAnsiTheme="minorHAnsi"/>
        </w:rPr>
        <w:t>.</w:t>
      </w:r>
    </w:p>
    <w:p w:rsidR="00E8652A" w:rsidRDefault="00E8652A" w:rsidP="00122114">
      <w:pPr>
        <w:spacing w:before="0" w:after="120" w:line="240" w:lineRule="auto"/>
        <w:rPr>
          <w:rFonts w:asciiTheme="minorHAnsi" w:hAnsiTheme="minorHAnsi"/>
        </w:rPr>
      </w:pPr>
    </w:p>
    <w:p w:rsidR="00E8652A" w:rsidRPr="00E8652A" w:rsidRDefault="00E8652A" w:rsidP="00122114">
      <w:pPr>
        <w:spacing w:before="0" w:after="120" w:line="240" w:lineRule="auto"/>
        <w:rPr>
          <w:rFonts w:asciiTheme="minorHAnsi" w:hAnsiTheme="minorHAnsi"/>
          <w:b/>
        </w:rPr>
      </w:pPr>
      <w:r>
        <w:rPr>
          <w:rFonts w:asciiTheme="minorHAnsi" w:hAnsiTheme="minorHAnsi"/>
          <w:b/>
        </w:rPr>
        <w:t>Dealing with more c</w:t>
      </w:r>
      <w:r w:rsidRPr="00E8652A">
        <w:rPr>
          <w:rFonts w:asciiTheme="minorHAnsi" w:hAnsiTheme="minorHAnsi"/>
          <w:b/>
        </w:rPr>
        <w:t>omplex issues</w:t>
      </w:r>
    </w:p>
    <w:p w:rsidR="00122114" w:rsidRPr="00E8652A" w:rsidRDefault="00E8652A" w:rsidP="00122114">
      <w:pPr>
        <w:spacing w:before="0" w:after="120" w:line="240" w:lineRule="auto"/>
        <w:rPr>
          <w:rFonts w:asciiTheme="minorHAnsi" w:hAnsiTheme="minorHAnsi"/>
        </w:rPr>
      </w:pPr>
      <w:r w:rsidRPr="00E8652A">
        <w:rPr>
          <w:rFonts w:asciiTheme="minorHAnsi" w:hAnsiTheme="minorHAnsi"/>
        </w:rPr>
        <w:t>C</w:t>
      </w:r>
      <w:r w:rsidR="00122114" w:rsidRPr="00E8652A">
        <w:rPr>
          <w:rFonts w:asciiTheme="minorHAnsi" w:hAnsiTheme="minorHAnsi"/>
        </w:rPr>
        <w:t xml:space="preserve">ircumstance may arise where you feel that the responsibilities of your scholarship are more than expected </w:t>
      </w:r>
      <w:r w:rsidR="00122114" w:rsidRPr="00E8652A">
        <w:rPr>
          <w:rFonts w:asciiTheme="minorHAnsi" w:hAnsiTheme="minorHAnsi"/>
          <w:i/>
        </w:rPr>
        <w:t>eg</w:t>
      </w:r>
      <w:r w:rsidR="00122114" w:rsidRPr="00E8652A">
        <w:rPr>
          <w:rFonts w:asciiTheme="minorHAnsi" w:hAnsiTheme="minorHAnsi"/>
        </w:rPr>
        <w:t xml:space="preserve"> a clash with the demands of your programme of study, or where personal circumstances change significantly </w:t>
      </w:r>
      <w:r w:rsidR="00122114" w:rsidRPr="00E8652A">
        <w:rPr>
          <w:rFonts w:asciiTheme="minorHAnsi" w:hAnsiTheme="minorHAnsi"/>
          <w:i/>
        </w:rPr>
        <w:t>eg</w:t>
      </w:r>
      <w:r w:rsidR="00122114" w:rsidRPr="00E8652A">
        <w:rPr>
          <w:rFonts w:asciiTheme="minorHAnsi" w:hAnsiTheme="minorHAnsi"/>
        </w:rPr>
        <w:t xml:space="preserve"> a major health problem, </w:t>
      </w:r>
      <w:r>
        <w:rPr>
          <w:rFonts w:asciiTheme="minorHAnsi" w:hAnsiTheme="minorHAnsi"/>
        </w:rPr>
        <w:t xml:space="preserve">when </w:t>
      </w:r>
      <w:r w:rsidR="00122114" w:rsidRPr="00E8652A">
        <w:rPr>
          <w:rFonts w:asciiTheme="minorHAnsi" w:hAnsiTheme="minorHAnsi"/>
        </w:rPr>
        <w:t xml:space="preserve">you may want to discuss withdrawing from </w:t>
      </w:r>
      <w:r>
        <w:rPr>
          <w:rFonts w:asciiTheme="minorHAnsi" w:hAnsiTheme="minorHAnsi"/>
        </w:rPr>
        <w:t>your</w:t>
      </w:r>
      <w:r w:rsidR="00122114" w:rsidRPr="00E8652A">
        <w:rPr>
          <w:rFonts w:asciiTheme="minorHAnsi" w:hAnsiTheme="minorHAnsi"/>
        </w:rPr>
        <w:t xml:space="preserve"> scholarship.  </w:t>
      </w:r>
    </w:p>
    <w:p w:rsidR="00CD4075" w:rsidRPr="00E8652A" w:rsidRDefault="00CD4075" w:rsidP="00CD4075">
      <w:pPr>
        <w:spacing w:before="0" w:after="120" w:line="240" w:lineRule="auto"/>
        <w:rPr>
          <w:rFonts w:asciiTheme="minorHAnsi" w:hAnsiTheme="minorHAnsi"/>
        </w:rPr>
      </w:pPr>
      <w:r w:rsidRPr="00E8652A">
        <w:rPr>
          <w:rFonts w:asciiTheme="minorHAnsi" w:hAnsiTheme="minorHAnsi"/>
        </w:rPr>
        <w:t xml:space="preserve">If you have any concerns about your scholarship your first point of contact should be either your project supervisor, or your faculty administrator </w:t>
      </w:r>
      <w:r w:rsidRPr="00E8652A">
        <w:rPr>
          <w:rFonts w:asciiTheme="minorHAnsi" w:hAnsiTheme="minorHAnsi"/>
          <w:i/>
        </w:rPr>
        <w:t xml:space="preserve">(See Annex 3c if you are not sure who this is) </w:t>
      </w:r>
      <w:r w:rsidRPr="00E8652A">
        <w:rPr>
          <w:rFonts w:asciiTheme="minorHAnsi" w:hAnsiTheme="minorHAnsi"/>
        </w:rPr>
        <w:t xml:space="preserve">who will arrange a meeting to discuss the problem and identify a clear and agreed way forward.  </w:t>
      </w:r>
    </w:p>
    <w:p w:rsidR="00122114" w:rsidRPr="00E8652A" w:rsidRDefault="00122114" w:rsidP="00122114">
      <w:pPr>
        <w:spacing w:before="0" w:after="120" w:line="240" w:lineRule="auto"/>
        <w:rPr>
          <w:rFonts w:asciiTheme="minorHAnsi" w:hAnsiTheme="minorHAnsi"/>
        </w:rPr>
      </w:pPr>
      <w:r w:rsidRPr="00E8652A">
        <w:rPr>
          <w:rFonts w:asciiTheme="minorHAnsi" w:hAnsiTheme="minorHAnsi"/>
        </w:rPr>
        <w:t>I</w:t>
      </w:r>
      <w:r w:rsidR="00CD4075" w:rsidRPr="00E8652A">
        <w:rPr>
          <w:rFonts w:asciiTheme="minorHAnsi" w:hAnsiTheme="minorHAnsi"/>
        </w:rPr>
        <w:t>f a way forward can’t be agreed between the scholar, project supervisor and scholarship administrator</w:t>
      </w:r>
      <w:r w:rsidR="00E8652A" w:rsidRPr="00E8652A">
        <w:rPr>
          <w:rFonts w:asciiTheme="minorHAnsi" w:hAnsiTheme="minorHAnsi"/>
        </w:rPr>
        <w:t>,</w:t>
      </w:r>
      <w:r w:rsidR="00CD4075" w:rsidRPr="00E8652A">
        <w:rPr>
          <w:rFonts w:asciiTheme="minorHAnsi" w:hAnsiTheme="minorHAnsi"/>
        </w:rPr>
        <w:t xml:space="preserve"> the</w:t>
      </w:r>
      <w:r w:rsidR="00E8652A" w:rsidRPr="00E8652A">
        <w:rPr>
          <w:rFonts w:asciiTheme="minorHAnsi" w:hAnsiTheme="minorHAnsi"/>
        </w:rPr>
        <w:t xml:space="preserve"> scholarship administrator </w:t>
      </w:r>
      <w:r w:rsidR="00CD4075" w:rsidRPr="00E8652A">
        <w:rPr>
          <w:rFonts w:asciiTheme="minorHAnsi" w:hAnsiTheme="minorHAnsi"/>
        </w:rPr>
        <w:t xml:space="preserve">may seek advice </w:t>
      </w:r>
      <w:r w:rsidR="00E8652A" w:rsidRPr="00E8652A">
        <w:rPr>
          <w:rFonts w:asciiTheme="minorHAnsi" w:hAnsiTheme="minorHAnsi"/>
        </w:rPr>
        <w:t xml:space="preserve">from </w:t>
      </w:r>
      <w:r w:rsidRPr="00E8652A">
        <w:rPr>
          <w:rFonts w:asciiTheme="minorHAnsi" w:hAnsiTheme="minorHAnsi"/>
        </w:rPr>
        <w:t xml:space="preserve">the Pro-Dean for Student Education in their role as </w:t>
      </w:r>
      <w:r w:rsidR="00CD4075" w:rsidRPr="00E8652A">
        <w:rPr>
          <w:rFonts w:asciiTheme="minorHAnsi" w:hAnsiTheme="minorHAnsi"/>
        </w:rPr>
        <w:t xml:space="preserve">faculty </w:t>
      </w:r>
      <w:r w:rsidRPr="00E8652A">
        <w:rPr>
          <w:rFonts w:asciiTheme="minorHAnsi" w:hAnsiTheme="minorHAnsi"/>
        </w:rPr>
        <w:t>academic lead for the scholarships.</w:t>
      </w:r>
    </w:p>
    <w:p w:rsidR="00122114" w:rsidRPr="00E8652A" w:rsidRDefault="00122114" w:rsidP="00122114">
      <w:pPr>
        <w:spacing w:before="0" w:after="120" w:line="240" w:lineRule="auto"/>
        <w:rPr>
          <w:rFonts w:asciiTheme="minorHAnsi" w:hAnsiTheme="minorHAnsi"/>
        </w:rPr>
      </w:pPr>
      <w:r w:rsidRPr="00E8652A">
        <w:rPr>
          <w:rFonts w:asciiTheme="minorHAnsi" w:hAnsiTheme="minorHAnsi"/>
        </w:rPr>
        <w:t>Where the faculty team is unable to identify a mutually acceptable solution</w:t>
      </w:r>
      <w:r w:rsidR="00E8652A">
        <w:rPr>
          <w:rFonts w:asciiTheme="minorHAnsi" w:hAnsiTheme="minorHAnsi"/>
        </w:rPr>
        <w:t xml:space="preserve"> with you</w:t>
      </w:r>
      <w:r w:rsidRPr="00E8652A">
        <w:rPr>
          <w:rFonts w:asciiTheme="minorHAnsi" w:hAnsiTheme="minorHAnsi"/>
        </w:rPr>
        <w:t xml:space="preserve">, a request for advice </w:t>
      </w:r>
      <w:r w:rsidR="00CD4075" w:rsidRPr="00E8652A">
        <w:rPr>
          <w:rFonts w:asciiTheme="minorHAnsi" w:hAnsiTheme="minorHAnsi"/>
        </w:rPr>
        <w:t>w</w:t>
      </w:r>
      <w:r w:rsidRPr="00E8652A">
        <w:rPr>
          <w:rFonts w:asciiTheme="minorHAnsi" w:hAnsiTheme="minorHAnsi"/>
        </w:rPr>
        <w:t xml:space="preserve">ould be made to the UGRLS Steering Group (contact Rebecca Shaw, </w:t>
      </w:r>
      <w:hyperlink r:id="rId40" w:history="1">
        <w:r w:rsidRPr="00E8652A">
          <w:rPr>
            <w:rStyle w:val="Hyperlink"/>
            <w:rFonts w:asciiTheme="minorHAnsi" w:hAnsiTheme="minorHAnsi"/>
          </w:rPr>
          <w:t>r.l.shaw@leeds.ac.uk</w:t>
        </w:r>
      </w:hyperlink>
      <w:r w:rsidRPr="00E8652A">
        <w:rPr>
          <w:rFonts w:asciiTheme="minorHAnsi" w:hAnsiTheme="minorHAnsi"/>
        </w:rPr>
        <w:t>).</w:t>
      </w:r>
    </w:p>
    <w:p w:rsidR="00122114" w:rsidRDefault="00122114" w:rsidP="00122114">
      <w:pPr>
        <w:spacing w:before="0" w:after="200"/>
        <w:rPr>
          <w:rFonts w:asciiTheme="minorHAnsi" w:hAnsiTheme="minorHAnsi"/>
        </w:rPr>
      </w:pPr>
    </w:p>
    <w:p w:rsidR="00122114" w:rsidRPr="00C0045B" w:rsidRDefault="00122114" w:rsidP="00122114">
      <w:pPr>
        <w:spacing w:before="0" w:after="200"/>
        <w:rPr>
          <w:rFonts w:asciiTheme="minorHAnsi" w:hAnsiTheme="minorHAnsi"/>
          <w:b/>
        </w:rPr>
      </w:pPr>
      <w:r w:rsidRPr="00C0045B">
        <w:rPr>
          <w:rFonts w:asciiTheme="minorHAnsi" w:hAnsiTheme="minorHAnsi"/>
          <w:b/>
        </w:rPr>
        <w:t>Reporting</w:t>
      </w:r>
    </w:p>
    <w:p w:rsidR="00122114" w:rsidRPr="00E8652A" w:rsidRDefault="00122114" w:rsidP="00122114">
      <w:pPr>
        <w:spacing w:before="0" w:after="120" w:line="240" w:lineRule="auto"/>
        <w:rPr>
          <w:rFonts w:asciiTheme="minorHAnsi" w:hAnsiTheme="minorHAnsi"/>
        </w:rPr>
      </w:pPr>
      <w:r w:rsidRPr="00E8652A">
        <w:rPr>
          <w:rFonts w:asciiTheme="minorHAnsi" w:hAnsiTheme="minorHAnsi"/>
        </w:rPr>
        <w:t xml:space="preserve">To be fair to our sponsors it is important that we have a record of any scholarships that don’t go as planned.  </w:t>
      </w:r>
    </w:p>
    <w:p w:rsidR="00122114" w:rsidRPr="00E8652A" w:rsidRDefault="00122114" w:rsidP="00122114">
      <w:pPr>
        <w:spacing w:before="0" w:after="120" w:line="240" w:lineRule="auto"/>
        <w:rPr>
          <w:rFonts w:asciiTheme="minorHAnsi" w:hAnsiTheme="minorHAnsi"/>
        </w:rPr>
      </w:pPr>
      <w:r w:rsidRPr="00E8652A">
        <w:rPr>
          <w:rFonts w:asciiTheme="minorHAnsi" w:hAnsiTheme="minorHAnsi"/>
        </w:rPr>
        <w:t xml:space="preserve">Faculty Scholarship administrators </w:t>
      </w:r>
      <w:r w:rsidR="00CD4075" w:rsidRPr="00E8652A">
        <w:rPr>
          <w:rFonts w:asciiTheme="minorHAnsi" w:hAnsiTheme="minorHAnsi"/>
        </w:rPr>
        <w:t>will</w:t>
      </w:r>
      <w:r w:rsidRPr="00E8652A">
        <w:rPr>
          <w:rFonts w:asciiTheme="minorHAnsi" w:hAnsiTheme="minorHAnsi"/>
        </w:rPr>
        <w:t xml:space="preserve"> let the central team know immediately if situations arise that may lead to the ending of a scholarship (contact Rebecca Shaw, </w:t>
      </w:r>
      <w:hyperlink r:id="rId41" w:history="1">
        <w:r w:rsidRPr="00E8652A">
          <w:rPr>
            <w:rStyle w:val="Hyperlink"/>
            <w:rFonts w:asciiTheme="minorHAnsi" w:hAnsiTheme="minorHAnsi"/>
          </w:rPr>
          <w:t>r.l.shaw@leeds.ac.uk</w:t>
        </w:r>
      </w:hyperlink>
      <w:r w:rsidRPr="00E8652A">
        <w:rPr>
          <w:rFonts w:asciiTheme="minorHAnsi" w:hAnsiTheme="minorHAnsi"/>
        </w:rPr>
        <w:t>).</w:t>
      </w:r>
    </w:p>
    <w:p w:rsidR="00122114" w:rsidRPr="00E8652A" w:rsidRDefault="00122114" w:rsidP="00122114">
      <w:pPr>
        <w:spacing w:before="0" w:after="120" w:line="240" w:lineRule="auto"/>
        <w:rPr>
          <w:rFonts w:asciiTheme="minorHAnsi" w:hAnsiTheme="minorHAnsi"/>
        </w:rPr>
      </w:pPr>
      <w:r w:rsidRPr="00E8652A">
        <w:rPr>
          <w:rFonts w:asciiTheme="minorHAnsi" w:hAnsiTheme="minorHAnsi"/>
        </w:rPr>
        <w:t>Where it is agreed that a scholarship must come to an end</w:t>
      </w:r>
      <w:r w:rsidR="00CD4075" w:rsidRPr="00E8652A">
        <w:rPr>
          <w:rFonts w:asciiTheme="minorHAnsi" w:hAnsiTheme="minorHAnsi"/>
        </w:rPr>
        <w:t xml:space="preserve">, and </w:t>
      </w:r>
      <w:r w:rsidRPr="00E8652A">
        <w:rPr>
          <w:rFonts w:asciiTheme="minorHAnsi" w:hAnsiTheme="minorHAnsi"/>
        </w:rPr>
        <w:t>if at least one period of research has been completed</w:t>
      </w:r>
      <w:r w:rsidR="00CD4075" w:rsidRPr="00E8652A">
        <w:rPr>
          <w:rFonts w:asciiTheme="minorHAnsi" w:hAnsiTheme="minorHAnsi"/>
        </w:rPr>
        <w:t>,</w:t>
      </w:r>
      <w:r w:rsidRPr="00E8652A">
        <w:rPr>
          <w:rFonts w:asciiTheme="minorHAnsi" w:hAnsiTheme="minorHAnsi"/>
        </w:rPr>
        <w:t xml:space="preserve"> the scholar would be expected to write the normal donors letter thanking the donor for their support.  The central team will work with the faculty </w:t>
      </w:r>
      <w:r w:rsidR="00CD4075" w:rsidRPr="00E8652A">
        <w:rPr>
          <w:rFonts w:asciiTheme="minorHAnsi" w:hAnsiTheme="minorHAnsi"/>
        </w:rPr>
        <w:t xml:space="preserve">and the scholar </w:t>
      </w:r>
      <w:r w:rsidRPr="00E8652A">
        <w:rPr>
          <w:rFonts w:asciiTheme="minorHAnsi" w:hAnsiTheme="minorHAnsi"/>
        </w:rPr>
        <w:t>to agree an additional letter explaining the reasons for the scholarship coming to an end prematurely.</w:t>
      </w:r>
      <w:r w:rsidRPr="00E8652A">
        <w:rPr>
          <w:rFonts w:asciiTheme="minorHAnsi" w:hAnsiTheme="minorHAnsi"/>
        </w:rPr>
        <w:br w:type="page"/>
      </w:r>
    </w:p>
    <w:p w:rsidR="00723E84" w:rsidRPr="00FE3041" w:rsidRDefault="00723E84" w:rsidP="00167603">
      <w:pPr>
        <w:pStyle w:val="Heading1"/>
      </w:pPr>
      <w:bookmarkStart w:id="17" w:name="_Toc415491022"/>
      <w:r w:rsidRPr="00FE3041">
        <w:t xml:space="preserve">Annex </w:t>
      </w:r>
      <w:r w:rsidR="00A20159" w:rsidRPr="00FE3041">
        <w:t>4</w:t>
      </w:r>
      <w:r w:rsidRPr="00FE3041">
        <w:t xml:space="preserve">:  </w:t>
      </w:r>
      <w:r w:rsidR="00A20159" w:rsidRPr="00FE3041">
        <w:t>Governance</w:t>
      </w:r>
      <w:bookmarkEnd w:id="17"/>
    </w:p>
    <w:p w:rsidR="00723E84" w:rsidRPr="00DA7966" w:rsidRDefault="00723E84" w:rsidP="00723E84"/>
    <w:p w:rsidR="00723E84" w:rsidRPr="001A3CCA" w:rsidRDefault="007E66E8" w:rsidP="001A3CCA">
      <w:pPr>
        <w:rPr>
          <w:b/>
        </w:rPr>
      </w:pPr>
      <w:r w:rsidRPr="001A3CCA">
        <w:rPr>
          <w:b/>
        </w:rPr>
        <w:t xml:space="preserve">Undergraduate Research and Leadership Scholarship Scheme </w:t>
      </w:r>
      <w:r w:rsidR="00723E84" w:rsidRPr="001A3CCA">
        <w:rPr>
          <w:b/>
        </w:rPr>
        <w:t>Steering Group</w:t>
      </w:r>
    </w:p>
    <w:p w:rsidR="006E299A" w:rsidRPr="003B2054" w:rsidRDefault="00723E84" w:rsidP="006E299A">
      <w:pPr>
        <w:rPr>
          <w:b/>
        </w:rPr>
      </w:pPr>
      <w:r w:rsidRPr="001A3CCA">
        <w:rPr>
          <w:b/>
        </w:rPr>
        <w:t>Terms of Reference and Membership for 2014/15</w:t>
      </w:r>
    </w:p>
    <w:p w:rsidR="00723E84" w:rsidRPr="001D19F0" w:rsidRDefault="00723E84" w:rsidP="007837F6">
      <w:pPr>
        <w:pStyle w:val="ListParagraph"/>
        <w:numPr>
          <w:ilvl w:val="0"/>
          <w:numId w:val="17"/>
        </w:numPr>
        <w:spacing w:before="0" w:after="120" w:line="240" w:lineRule="auto"/>
        <w:ind w:left="714" w:hanging="357"/>
        <w:contextualSpacing w:val="0"/>
        <w:rPr>
          <w:sz w:val="22"/>
          <w:szCs w:val="22"/>
        </w:rPr>
      </w:pPr>
      <w:r>
        <w:rPr>
          <w:sz w:val="22"/>
          <w:szCs w:val="22"/>
        </w:rPr>
        <w:t>The Steering Group</w:t>
      </w:r>
      <w:r w:rsidRPr="001D19F0">
        <w:rPr>
          <w:sz w:val="22"/>
          <w:szCs w:val="22"/>
        </w:rPr>
        <w:t xml:space="preserve"> is responsible for the </w:t>
      </w:r>
      <w:r w:rsidR="006E299A">
        <w:rPr>
          <w:sz w:val="22"/>
          <w:szCs w:val="22"/>
        </w:rPr>
        <w:t>operation</w:t>
      </w:r>
      <w:r>
        <w:rPr>
          <w:sz w:val="22"/>
          <w:szCs w:val="22"/>
        </w:rPr>
        <w:t xml:space="preserve"> </w:t>
      </w:r>
      <w:r w:rsidR="007E66E8">
        <w:rPr>
          <w:sz w:val="22"/>
          <w:szCs w:val="22"/>
        </w:rPr>
        <w:t xml:space="preserve">and development </w:t>
      </w:r>
      <w:r>
        <w:rPr>
          <w:sz w:val="22"/>
          <w:szCs w:val="22"/>
        </w:rPr>
        <w:t xml:space="preserve">of the </w:t>
      </w:r>
      <w:r w:rsidR="006E299A">
        <w:rPr>
          <w:sz w:val="22"/>
          <w:szCs w:val="22"/>
        </w:rPr>
        <w:t xml:space="preserve">University’s </w:t>
      </w:r>
      <w:r w:rsidR="007E66E8">
        <w:rPr>
          <w:sz w:val="22"/>
          <w:szCs w:val="22"/>
        </w:rPr>
        <w:t xml:space="preserve">UGRLS Scheme </w:t>
      </w:r>
      <w:r w:rsidRPr="001D19F0">
        <w:rPr>
          <w:sz w:val="22"/>
          <w:szCs w:val="22"/>
        </w:rPr>
        <w:t>and f</w:t>
      </w:r>
      <w:r>
        <w:rPr>
          <w:sz w:val="22"/>
          <w:szCs w:val="22"/>
        </w:rPr>
        <w:t xml:space="preserve">or ensuring that </w:t>
      </w:r>
      <w:r w:rsidR="00036561">
        <w:rPr>
          <w:sz w:val="22"/>
          <w:szCs w:val="22"/>
        </w:rPr>
        <w:t>programme</w:t>
      </w:r>
      <w:r>
        <w:rPr>
          <w:sz w:val="22"/>
          <w:szCs w:val="22"/>
        </w:rPr>
        <w:t xml:space="preserve"> </w:t>
      </w:r>
      <w:r w:rsidRPr="001D19F0">
        <w:rPr>
          <w:sz w:val="22"/>
          <w:szCs w:val="22"/>
        </w:rPr>
        <w:t>continues to contribute effectively to the University’s strategic aims and objectives.</w:t>
      </w:r>
    </w:p>
    <w:p w:rsidR="00723E84" w:rsidRDefault="00723E84" w:rsidP="007837F6">
      <w:pPr>
        <w:pStyle w:val="ListParagraph"/>
        <w:numPr>
          <w:ilvl w:val="0"/>
          <w:numId w:val="17"/>
        </w:numPr>
        <w:spacing w:before="0" w:after="120" w:line="240" w:lineRule="auto"/>
        <w:ind w:left="714" w:hanging="357"/>
        <w:contextualSpacing w:val="0"/>
        <w:rPr>
          <w:sz w:val="22"/>
          <w:szCs w:val="22"/>
        </w:rPr>
      </w:pPr>
      <w:r>
        <w:rPr>
          <w:sz w:val="22"/>
          <w:szCs w:val="22"/>
        </w:rPr>
        <w:t xml:space="preserve">Membership </w:t>
      </w:r>
      <w:r w:rsidRPr="001D19F0">
        <w:rPr>
          <w:sz w:val="22"/>
          <w:szCs w:val="22"/>
        </w:rPr>
        <w:t>will be reviewed on an annual basis, to take account of the str</w:t>
      </w:r>
      <w:r>
        <w:rPr>
          <w:sz w:val="22"/>
          <w:szCs w:val="22"/>
        </w:rPr>
        <w:t xml:space="preserve">ategic direction of the scheme </w:t>
      </w:r>
      <w:r w:rsidR="006E299A">
        <w:rPr>
          <w:sz w:val="22"/>
          <w:szCs w:val="22"/>
        </w:rPr>
        <w:t>and staff availability.</w:t>
      </w:r>
    </w:p>
    <w:p w:rsidR="006E299A" w:rsidRPr="001D19F0" w:rsidRDefault="00036561" w:rsidP="007837F6">
      <w:pPr>
        <w:pStyle w:val="ListParagraph"/>
        <w:numPr>
          <w:ilvl w:val="0"/>
          <w:numId w:val="17"/>
        </w:numPr>
        <w:spacing w:before="0" w:after="120" w:line="240" w:lineRule="auto"/>
        <w:ind w:left="714" w:hanging="357"/>
        <w:contextualSpacing w:val="0"/>
        <w:rPr>
          <w:sz w:val="22"/>
          <w:szCs w:val="22"/>
        </w:rPr>
      </w:pPr>
      <w:r>
        <w:rPr>
          <w:sz w:val="22"/>
          <w:szCs w:val="22"/>
        </w:rPr>
        <w:t xml:space="preserve">Working </w:t>
      </w:r>
      <w:r w:rsidR="006E299A">
        <w:rPr>
          <w:sz w:val="22"/>
          <w:szCs w:val="22"/>
        </w:rPr>
        <w:t>Groups will be formed as necessary to address specific priorities.</w:t>
      </w:r>
    </w:p>
    <w:p w:rsidR="00723E84" w:rsidRPr="001D19F0" w:rsidRDefault="00723E84" w:rsidP="007837F6">
      <w:pPr>
        <w:pStyle w:val="ListParagraph"/>
        <w:numPr>
          <w:ilvl w:val="0"/>
          <w:numId w:val="17"/>
        </w:numPr>
        <w:spacing w:before="0" w:after="120" w:line="240" w:lineRule="auto"/>
        <w:ind w:left="714" w:hanging="357"/>
        <w:contextualSpacing w:val="0"/>
        <w:rPr>
          <w:sz w:val="22"/>
          <w:szCs w:val="22"/>
        </w:rPr>
      </w:pPr>
      <w:r>
        <w:rPr>
          <w:sz w:val="22"/>
          <w:szCs w:val="22"/>
        </w:rPr>
        <w:t>The Steering Group</w:t>
      </w:r>
      <w:r w:rsidRPr="001D19F0">
        <w:rPr>
          <w:sz w:val="22"/>
          <w:szCs w:val="22"/>
        </w:rPr>
        <w:t xml:space="preserve"> will meet three times a year.</w:t>
      </w:r>
    </w:p>
    <w:p w:rsidR="00723E84" w:rsidRDefault="00723E84" w:rsidP="00723E84">
      <w:pPr>
        <w:rPr>
          <w:sz w:val="22"/>
          <w:szCs w:val="22"/>
        </w:rPr>
      </w:pPr>
    </w:p>
    <w:p w:rsidR="00723E84" w:rsidRDefault="00723E84" w:rsidP="00723E84">
      <w:pPr>
        <w:rPr>
          <w:sz w:val="22"/>
          <w:szCs w:val="22"/>
        </w:rPr>
      </w:pPr>
      <w:r w:rsidRPr="00BB252D">
        <w:rPr>
          <w:b/>
          <w:sz w:val="22"/>
          <w:szCs w:val="22"/>
        </w:rPr>
        <w:t xml:space="preserve">Membership: </w:t>
      </w:r>
      <w:r>
        <w:rPr>
          <w:b/>
          <w:sz w:val="22"/>
          <w:szCs w:val="22"/>
        </w:rPr>
        <w:br/>
      </w:r>
      <w:r>
        <w:rPr>
          <w:sz w:val="22"/>
          <w:szCs w:val="22"/>
        </w:rPr>
        <w:br/>
        <w:t>Norma Martin Clement (chair)</w:t>
      </w:r>
      <w:r>
        <w:rPr>
          <w:sz w:val="22"/>
          <w:szCs w:val="22"/>
        </w:rPr>
        <w:tab/>
        <w:t>Academic Lead for University</w:t>
      </w:r>
    </w:p>
    <w:p w:rsidR="00723E84" w:rsidRPr="004C5F6D" w:rsidRDefault="00723E84" w:rsidP="00723E84">
      <w:pPr>
        <w:tabs>
          <w:tab w:val="left" w:pos="2694"/>
        </w:tabs>
        <w:spacing w:line="360" w:lineRule="auto"/>
        <w:rPr>
          <w:sz w:val="22"/>
          <w:szCs w:val="22"/>
        </w:rPr>
      </w:pPr>
      <w:r>
        <w:rPr>
          <w:sz w:val="22"/>
          <w:szCs w:val="22"/>
        </w:rPr>
        <w:t>Laura Bennett:</w:t>
      </w:r>
      <w:r>
        <w:rPr>
          <w:sz w:val="22"/>
          <w:szCs w:val="22"/>
        </w:rPr>
        <w:tab/>
      </w:r>
      <w:r>
        <w:rPr>
          <w:sz w:val="22"/>
          <w:szCs w:val="22"/>
        </w:rPr>
        <w:tab/>
      </w:r>
      <w:r>
        <w:rPr>
          <w:sz w:val="22"/>
          <w:szCs w:val="22"/>
        </w:rPr>
        <w:tab/>
        <w:t>Alumni Office</w:t>
      </w:r>
    </w:p>
    <w:p w:rsidR="00723E84" w:rsidRDefault="00723E84" w:rsidP="00723E84">
      <w:pPr>
        <w:tabs>
          <w:tab w:val="left" w:pos="2694"/>
        </w:tabs>
        <w:spacing w:line="360" w:lineRule="auto"/>
        <w:ind w:left="2694" w:hanging="2694"/>
        <w:rPr>
          <w:sz w:val="22"/>
          <w:szCs w:val="22"/>
        </w:rPr>
      </w:pPr>
      <w:r>
        <w:rPr>
          <w:sz w:val="22"/>
          <w:szCs w:val="22"/>
        </w:rPr>
        <w:t>David Gardner:</w:t>
      </w:r>
      <w:r>
        <w:rPr>
          <w:sz w:val="22"/>
          <w:szCs w:val="22"/>
        </w:rPr>
        <w:tab/>
      </w:r>
      <w:r>
        <w:rPr>
          <w:sz w:val="22"/>
          <w:szCs w:val="22"/>
        </w:rPr>
        <w:tab/>
      </w:r>
      <w:r>
        <w:rPr>
          <w:sz w:val="22"/>
          <w:szCs w:val="22"/>
        </w:rPr>
        <w:tab/>
      </w:r>
      <w:r w:rsidR="002350E0">
        <w:rPr>
          <w:sz w:val="22"/>
          <w:szCs w:val="22"/>
        </w:rPr>
        <w:t xml:space="preserve">Learning </w:t>
      </w:r>
      <w:r>
        <w:rPr>
          <w:sz w:val="22"/>
          <w:szCs w:val="22"/>
        </w:rPr>
        <w:t xml:space="preserve">Enhancement </w:t>
      </w:r>
    </w:p>
    <w:p w:rsidR="001217CA" w:rsidRDefault="001217CA" w:rsidP="00723E84">
      <w:pPr>
        <w:tabs>
          <w:tab w:val="left" w:pos="2694"/>
        </w:tabs>
        <w:spacing w:line="360" w:lineRule="auto"/>
        <w:ind w:left="2694" w:hanging="2694"/>
        <w:rPr>
          <w:sz w:val="22"/>
          <w:szCs w:val="22"/>
        </w:rPr>
      </w:pPr>
      <w:r>
        <w:rPr>
          <w:sz w:val="22"/>
          <w:szCs w:val="22"/>
        </w:rPr>
        <w:t>Dwayne Heard:</w:t>
      </w:r>
      <w:r>
        <w:rPr>
          <w:sz w:val="22"/>
          <w:szCs w:val="22"/>
        </w:rPr>
        <w:tab/>
      </w:r>
      <w:r>
        <w:rPr>
          <w:sz w:val="22"/>
          <w:szCs w:val="22"/>
        </w:rPr>
        <w:tab/>
      </w:r>
      <w:r>
        <w:rPr>
          <w:sz w:val="22"/>
          <w:szCs w:val="22"/>
        </w:rPr>
        <w:tab/>
        <w:t>Project Leader (MaPS)</w:t>
      </w:r>
    </w:p>
    <w:p w:rsidR="00723E84" w:rsidRDefault="001217CA" w:rsidP="00723E84">
      <w:pPr>
        <w:spacing w:after="120"/>
        <w:rPr>
          <w:sz w:val="22"/>
          <w:szCs w:val="22"/>
        </w:rPr>
      </w:pPr>
      <w:r>
        <w:rPr>
          <w:sz w:val="22"/>
          <w:szCs w:val="22"/>
        </w:rPr>
        <w:t xml:space="preserve">Tess Hornsby </w:t>
      </w:r>
      <w:r w:rsidR="00723E84" w:rsidRPr="00DB4FF3">
        <w:rPr>
          <w:sz w:val="22"/>
          <w:szCs w:val="22"/>
        </w:rPr>
        <w:t>Smith</w:t>
      </w:r>
      <w:r w:rsidR="00723E84">
        <w:rPr>
          <w:sz w:val="22"/>
          <w:szCs w:val="22"/>
        </w:rPr>
        <w:t>:</w:t>
      </w:r>
      <w:r w:rsidR="00723E84">
        <w:rPr>
          <w:sz w:val="22"/>
          <w:szCs w:val="22"/>
        </w:rPr>
        <w:tab/>
      </w:r>
      <w:r w:rsidR="00723E84">
        <w:rPr>
          <w:sz w:val="22"/>
          <w:szCs w:val="22"/>
        </w:rPr>
        <w:tab/>
      </w:r>
      <w:r w:rsidR="00723E84">
        <w:rPr>
          <w:sz w:val="22"/>
          <w:szCs w:val="22"/>
        </w:rPr>
        <w:tab/>
        <w:t>Arts</w:t>
      </w:r>
    </w:p>
    <w:p w:rsidR="00723E84" w:rsidRDefault="00723E84" w:rsidP="00723E84">
      <w:pPr>
        <w:tabs>
          <w:tab w:val="left" w:pos="2694"/>
        </w:tabs>
        <w:spacing w:line="360" w:lineRule="auto"/>
        <w:ind w:left="2694" w:hanging="2694"/>
        <w:rPr>
          <w:sz w:val="22"/>
          <w:szCs w:val="22"/>
        </w:rPr>
      </w:pPr>
      <w:r>
        <w:rPr>
          <w:sz w:val="22"/>
          <w:szCs w:val="22"/>
        </w:rPr>
        <w:t>Andrew Lockwood</w:t>
      </w:r>
      <w:r>
        <w:rPr>
          <w:sz w:val="22"/>
          <w:szCs w:val="22"/>
        </w:rPr>
        <w:tab/>
      </w:r>
      <w:r>
        <w:rPr>
          <w:sz w:val="22"/>
          <w:szCs w:val="22"/>
        </w:rPr>
        <w:tab/>
        <w:t>`</w:t>
      </w:r>
      <w:r>
        <w:rPr>
          <w:sz w:val="22"/>
          <w:szCs w:val="22"/>
        </w:rPr>
        <w:tab/>
        <w:t>Sport and Physical Activity</w:t>
      </w:r>
    </w:p>
    <w:p w:rsidR="008B4823" w:rsidRDefault="008B4823" w:rsidP="00723E84">
      <w:pPr>
        <w:tabs>
          <w:tab w:val="left" w:pos="2694"/>
        </w:tabs>
        <w:spacing w:line="360" w:lineRule="auto"/>
        <w:ind w:left="2694" w:hanging="2694"/>
        <w:rPr>
          <w:sz w:val="22"/>
          <w:szCs w:val="22"/>
        </w:rPr>
      </w:pPr>
      <w:r>
        <w:rPr>
          <w:sz w:val="22"/>
          <w:szCs w:val="22"/>
        </w:rPr>
        <w:t>Damian McDonald</w:t>
      </w:r>
      <w:r>
        <w:rPr>
          <w:sz w:val="22"/>
          <w:szCs w:val="22"/>
        </w:rPr>
        <w:tab/>
      </w:r>
      <w:r>
        <w:rPr>
          <w:sz w:val="22"/>
          <w:szCs w:val="22"/>
        </w:rPr>
        <w:tab/>
      </w:r>
      <w:r>
        <w:rPr>
          <w:sz w:val="22"/>
          <w:szCs w:val="22"/>
        </w:rPr>
        <w:tab/>
        <w:t>PVAC</w:t>
      </w:r>
    </w:p>
    <w:p w:rsidR="00723E84" w:rsidRPr="00DB4FF3" w:rsidRDefault="0022502A" w:rsidP="00723E84">
      <w:pPr>
        <w:tabs>
          <w:tab w:val="left" w:pos="2694"/>
        </w:tabs>
        <w:spacing w:line="360" w:lineRule="auto"/>
        <w:rPr>
          <w:sz w:val="22"/>
          <w:szCs w:val="22"/>
        </w:rPr>
      </w:pPr>
      <w:r>
        <w:rPr>
          <w:sz w:val="22"/>
          <w:szCs w:val="22"/>
        </w:rPr>
        <w:t xml:space="preserve">Rebecca </w:t>
      </w:r>
      <w:r w:rsidR="00723E84">
        <w:rPr>
          <w:sz w:val="22"/>
          <w:szCs w:val="22"/>
        </w:rPr>
        <w:t>Shaw:</w:t>
      </w:r>
      <w:r w:rsidR="00723E84">
        <w:rPr>
          <w:sz w:val="22"/>
          <w:szCs w:val="22"/>
        </w:rPr>
        <w:tab/>
      </w:r>
      <w:r w:rsidR="00723E84">
        <w:rPr>
          <w:sz w:val="22"/>
          <w:szCs w:val="22"/>
        </w:rPr>
        <w:tab/>
      </w:r>
      <w:r w:rsidR="00723E84">
        <w:rPr>
          <w:sz w:val="22"/>
          <w:szCs w:val="22"/>
        </w:rPr>
        <w:tab/>
      </w:r>
      <w:r w:rsidR="002350E0">
        <w:rPr>
          <w:sz w:val="22"/>
          <w:szCs w:val="22"/>
        </w:rPr>
        <w:t>Learning</w:t>
      </w:r>
      <w:r w:rsidR="00723E84">
        <w:rPr>
          <w:sz w:val="22"/>
          <w:szCs w:val="22"/>
        </w:rPr>
        <w:t xml:space="preserve"> Enhancement</w:t>
      </w:r>
    </w:p>
    <w:p w:rsidR="001217CA" w:rsidRDefault="001217CA" w:rsidP="001217CA">
      <w:pPr>
        <w:spacing w:after="120"/>
        <w:rPr>
          <w:sz w:val="22"/>
          <w:szCs w:val="22"/>
        </w:rPr>
      </w:pPr>
      <w:r>
        <w:rPr>
          <w:sz w:val="22"/>
          <w:szCs w:val="22"/>
        </w:rPr>
        <w:t>Dominique Triggs</w:t>
      </w:r>
      <w:r>
        <w:rPr>
          <w:sz w:val="22"/>
          <w:szCs w:val="22"/>
        </w:rPr>
        <w:tab/>
      </w:r>
      <w:r>
        <w:rPr>
          <w:sz w:val="22"/>
          <w:szCs w:val="22"/>
        </w:rPr>
        <w:tab/>
      </w:r>
      <w:r>
        <w:rPr>
          <w:sz w:val="22"/>
          <w:szCs w:val="22"/>
        </w:rPr>
        <w:tab/>
        <w:t>Scholar representati</w:t>
      </w:r>
      <w:r w:rsidR="002350E0">
        <w:rPr>
          <w:sz w:val="22"/>
          <w:szCs w:val="22"/>
        </w:rPr>
        <w:t>ve</w:t>
      </w:r>
      <w:r>
        <w:rPr>
          <w:sz w:val="22"/>
          <w:szCs w:val="22"/>
        </w:rPr>
        <w:t xml:space="preserve"> (Arts)</w:t>
      </w:r>
    </w:p>
    <w:p w:rsidR="001217CA" w:rsidRDefault="001217CA" w:rsidP="001217CA">
      <w:pPr>
        <w:spacing w:after="120"/>
        <w:rPr>
          <w:sz w:val="22"/>
          <w:szCs w:val="22"/>
        </w:rPr>
      </w:pPr>
      <w:r>
        <w:rPr>
          <w:sz w:val="22"/>
          <w:szCs w:val="22"/>
        </w:rPr>
        <w:t>New Scholar</w:t>
      </w:r>
      <w:r>
        <w:rPr>
          <w:sz w:val="22"/>
          <w:szCs w:val="22"/>
        </w:rPr>
        <w:tab/>
      </w:r>
      <w:r>
        <w:rPr>
          <w:sz w:val="22"/>
          <w:szCs w:val="22"/>
        </w:rPr>
        <w:tab/>
      </w:r>
      <w:r>
        <w:rPr>
          <w:sz w:val="22"/>
          <w:szCs w:val="22"/>
        </w:rPr>
        <w:tab/>
      </w:r>
      <w:r>
        <w:rPr>
          <w:sz w:val="22"/>
          <w:szCs w:val="22"/>
        </w:rPr>
        <w:tab/>
        <w:t>Scholar representati</w:t>
      </w:r>
      <w:r w:rsidR="002350E0">
        <w:rPr>
          <w:sz w:val="22"/>
          <w:szCs w:val="22"/>
        </w:rPr>
        <w:t>ve</w:t>
      </w:r>
    </w:p>
    <w:p w:rsidR="00723E84" w:rsidRDefault="00723E84" w:rsidP="00723E84">
      <w:pPr>
        <w:rPr>
          <w:sz w:val="22"/>
          <w:szCs w:val="22"/>
        </w:rPr>
      </w:pPr>
      <w:r>
        <w:rPr>
          <w:sz w:val="22"/>
          <w:szCs w:val="22"/>
        </w:rPr>
        <w:t>Project Leader</w:t>
      </w:r>
      <w:r>
        <w:rPr>
          <w:sz w:val="22"/>
          <w:szCs w:val="22"/>
        </w:rPr>
        <w:tab/>
        <w:t>:</w:t>
      </w:r>
      <w:r>
        <w:rPr>
          <w:sz w:val="22"/>
          <w:szCs w:val="22"/>
        </w:rPr>
        <w:tab/>
      </w:r>
      <w:r>
        <w:rPr>
          <w:sz w:val="22"/>
          <w:szCs w:val="22"/>
        </w:rPr>
        <w:tab/>
      </w:r>
      <w:r>
        <w:rPr>
          <w:sz w:val="22"/>
          <w:szCs w:val="22"/>
        </w:rPr>
        <w:tab/>
        <w:t xml:space="preserve">Project </w:t>
      </w:r>
      <w:r w:rsidR="007E66E8">
        <w:rPr>
          <w:sz w:val="22"/>
          <w:szCs w:val="22"/>
        </w:rPr>
        <w:t>Supervisor representative</w:t>
      </w:r>
    </w:p>
    <w:p w:rsidR="00544EBC" w:rsidRPr="00F61D66" w:rsidRDefault="003F6623" w:rsidP="0022502A">
      <w:pPr>
        <w:rPr>
          <w:rFonts w:asciiTheme="minorHAnsi" w:hAnsiTheme="minorHAnsi"/>
          <w:b/>
          <w:sz w:val="28"/>
          <w:szCs w:val="28"/>
        </w:rPr>
      </w:pPr>
      <w:r>
        <w:rPr>
          <w:rFonts w:asciiTheme="minorHAnsi" w:hAnsiTheme="minorHAnsi"/>
          <w:b/>
          <w:sz w:val="28"/>
          <w:szCs w:val="28"/>
        </w:rPr>
        <w:br/>
      </w:r>
      <w:r w:rsidR="00544EBC" w:rsidRPr="00F61D66">
        <w:rPr>
          <w:rFonts w:asciiTheme="minorHAnsi" w:hAnsiTheme="minorHAnsi"/>
          <w:b/>
          <w:sz w:val="28"/>
          <w:szCs w:val="28"/>
        </w:rPr>
        <w:t>Events Management Team</w:t>
      </w:r>
    </w:p>
    <w:p w:rsidR="00544EBC" w:rsidRPr="00544EBC" w:rsidRDefault="00544EBC" w:rsidP="003F6623">
      <w:pPr>
        <w:spacing w:after="120" w:line="240" w:lineRule="auto"/>
        <w:rPr>
          <w:sz w:val="22"/>
          <w:szCs w:val="22"/>
        </w:rPr>
      </w:pPr>
      <w:r w:rsidRPr="00544EBC">
        <w:rPr>
          <w:sz w:val="22"/>
          <w:szCs w:val="22"/>
        </w:rPr>
        <w:t>Tess Hornsby Smith</w:t>
      </w:r>
      <w:r w:rsidR="001F7697">
        <w:rPr>
          <w:sz w:val="22"/>
          <w:szCs w:val="22"/>
        </w:rPr>
        <w:t xml:space="preserve"> (chair)</w:t>
      </w:r>
      <w:r w:rsidR="001F7697">
        <w:rPr>
          <w:sz w:val="22"/>
          <w:szCs w:val="22"/>
        </w:rPr>
        <w:tab/>
      </w:r>
      <w:r w:rsidR="001F7697">
        <w:rPr>
          <w:sz w:val="22"/>
          <w:szCs w:val="22"/>
        </w:rPr>
        <w:tab/>
      </w:r>
      <w:r w:rsidRPr="00544EBC">
        <w:rPr>
          <w:sz w:val="22"/>
          <w:szCs w:val="22"/>
        </w:rPr>
        <w:t>Arts</w:t>
      </w:r>
    </w:p>
    <w:p w:rsidR="00544EBC" w:rsidRPr="00544EBC" w:rsidRDefault="00544EBC" w:rsidP="003F6623">
      <w:pPr>
        <w:tabs>
          <w:tab w:val="left" w:pos="2694"/>
        </w:tabs>
        <w:spacing w:after="120" w:line="240" w:lineRule="auto"/>
        <w:ind w:left="2694" w:hanging="2694"/>
        <w:rPr>
          <w:sz w:val="22"/>
          <w:szCs w:val="22"/>
        </w:rPr>
      </w:pPr>
      <w:r w:rsidRPr="00544EBC">
        <w:rPr>
          <w:sz w:val="22"/>
          <w:szCs w:val="22"/>
        </w:rPr>
        <w:t>Damian McDonald</w:t>
      </w:r>
      <w:r w:rsidRPr="00544EBC">
        <w:rPr>
          <w:sz w:val="22"/>
          <w:szCs w:val="22"/>
        </w:rPr>
        <w:tab/>
      </w:r>
      <w:r w:rsidRPr="00544EBC">
        <w:rPr>
          <w:sz w:val="22"/>
          <w:szCs w:val="22"/>
        </w:rPr>
        <w:tab/>
      </w:r>
      <w:r w:rsidRPr="00544EBC">
        <w:rPr>
          <w:sz w:val="22"/>
          <w:szCs w:val="22"/>
        </w:rPr>
        <w:tab/>
        <w:t>PVAC</w:t>
      </w:r>
    </w:p>
    <w:p w:rsidR="00544EBC" w:rsidRPr="00544EBC" w:rsidRDefault="00544EBC" w:rsidP="003F6623">
      <w:pPr>
        <w:tabs>
          <w:tab w:val="left" w:pos="2694"/>
        </w:tabs>
        <w:spacing w:after="120" w:line="240" w:lineRule="auto"/>
        <w:rPr>
          <w:sz w:val="22"/>
          <w:szCs w:val="22"/>
        </w:rPr>
      </w:pPr>
      <w:r w:rsidRPr="00544EBC">
        <w:rPr>
          <w:sz w:val="22"/>
          <w:szCs w:val="22"/>
        </w:rPr>
        <w:t>Rebecca Shaw:</w:t>
      </w:r>
      <w:r w:rsidRPr="00544EBC">
        <w:rPr>
          <w:sz w:val="22"/>
          <w:szCs w:val="22"/>
        </w:rPr>
        <w:tab/>
      </w:r>
      <w:r w:rsidRPr="00544EBC">
        <w:rPr>
          <w:sz w:val="22"/>
          <w:szCs w:val="22"/>
        </w:rPr>
        <w:tab/>
      </w:r>
      <w:r w:rsidRPr="00544EBC">
        <w:rPr>
          <w:sz w:val="22"/>
          <w:szCs w:val="22"/>
        </w:rPr>
        <w:tab/>
        <w:t>Learning Enhancement</w:t>
      </w:r>
    </w:p>
    <w:p w:rsidR="00544EBC" w:rsidRPr="00544EBC" w:rsidRDefault="00544EBC" w:rsidP="003F6623">
      <w:pPr>
        <w:spacing w:after="120" w:line="240" w:lineRule="auto"/>
        <w:rPr>
          <w:sz w:val="22"/>
          <w:szCs w:val="22"/>
        </w:rPr>
      </w:pPr>
      <w:r w:rsidRPr="00544EBC">
        <w:rPr>
          <w:sz w:val="22"/>
          <w:szCs w:val="22"/>
        </w:rPr>
        <w:t>Rhiannon Prosser</w:t>
      </w:r>
      <w:r w:rsidRPr="00544EBC">
        <w:rPr>
          <w:sz w:val="22"/>
          <w:szCs w:val="22"/>
        </w:rPr>
        <w:tab/>
      </w:r>
      <w:r w:rsidRPr="00544EBC">
        <w:rPr>
          <w:sz w:val="22"/>
          <w:szCs w:val="22"/>
        </w:rPr>
        <w:tab/>
      </w:r>
      <w:r w:rsidRPr="00544EBC">
        <w:rPr>
          <w:sz w:val="22"/>
          <w:szCs w:val="22"/>
        </w:rPr>
        <w:tab/>
        <w:t>FBS</w:t>
      </w:r>
    </w:p>
    <w:p w:rsidR="00A56378" w:rsidRDefault="00544EBC" w:rsidP="003F6623">
      <w:pPr>
        <w:spacing w:after="120" w:line="240" w:lineRule="auto"/>
        <w:rPr>
          <w:sz w:val="22"/>
          <w:szCs w:val="22"/>
        </w:rPr>
      </w:pPr>
      <w:r w:rsidRPr="00544EBC">
        <w:rPr>
          <w:sz w:val="22"/>
          <w:szCs w:val="22"/>
        </w:rPr>
        <w:t>Michelle Schneider</w:t>
      </w:r>
      <w:r w:rsidRPr="00544EBC">
        <w:rPr>
          <w:sz w:val="22"/>
          <w:szCs w:val="22"/>
        </w:rPr>
        <w:tab/>
      </w:r>
      <w:r w:rsidRPr="00544EBC">
        <w:rPr>
          <w:sz w:val="22"/>
          <w:szCs w:val="22"/>
        </w:rPr>
        <w:tab/>
      </w:r>
      <w:r w:rsidRPr="00544EBC">
        <w:rPr>
          <w:sz w:val="22"/>
          <w:szCs w:val="22"/>
        </w:rPr>
        <w:tab/>
        <w:t>Skills@Library</w:t>
      </w:r>
    </w:p>
    <w:p w:rsidR="009C0701" w:rsidRPr="0079617C" w:rsidRDefault="00F61D66" w:rsidP="003F6623">
      <w:pPr>
        <w:spacing w:after="120" w:line="240" w:lineRule="auto"/>
        <w:rPr>
          <w:rFonts w:asciiTheme="minorHAnsi" w:hAnsiTheme="minorHAnsi"/>
        </w:rPr>
      </w:pPr>
      <w:r>
        <w:rPr>
          <w:sz w:val="22"/>
          <w:szCs w:val="22"/>
        </w:rPr>
        <w:t>Georgia Lea</w:t>
      </w:r>
      <w:r>
        <w:rPr>
          <w:sz w:val="22"/>
          <w:szCs w:val="22"/>
        </w:rPr>
        <w:tab/>
      </w:r>
      <w:r>
        <w:rPr>
          <w:sz w:val="22"/>
          <w:szCs w:val="22"/>
        </w:rPr>
        <w:tab/>
      </w:r>
      <w:r>
        <w:rPr>
          <w:sz w:val="22"/>
          <w:szCs w:val="22"/>
        </w:rPr>
        <w:tab/>
      </w:r>
      <w:r>
        <w:rPr>
          <w:sz w:val="22"/>
          <w:szCs w:val="22"/>
        </w:rPr>
        <w:tab/>
        <w:t>Scholar</w:t>
      </w:r>
      <w:r w:rsidR="009C0701">
        <w:rPr>
          <w:b/>
        </w:rPr>
        <w:br w:type="page"/>
      </w:r>
    </w:p>
    <w:p w:rsidR="00C11530" w:rsidRDefault="00C11530" w:rsidP="003F6623">
      <w:pPr>
        <w:spacing w:before="0" w:after="120" w:line="240" w:lineRule="auto"/>
        <w:rPr>
          <w:b/>
        </w:rPr>
        <w:sectPr w:rsidR="00C11530" w:rsidSect="001526BA">
          <w:footerReference w:type="first" r:id="rId42"/>
          <w:pgSz w:w="11906" w:h="16838"/>
          <w:pgMar w:top="1440" w:right="991" w:bottom="1134" w:left="1440" w:header="708" w:footer="708" w:gutter="0"/>
          <w:pgNumType w:start="1"/>
          <w:cols w:space="708"/>
          <w:titlePg/>
          <w:docGrid w:linePitch="360"/>
        </w:sectPr>
      </w:pPr>
    </w:p>
    <w:p w:rsidR="005C40E5" w:rsidRDefault="00190CB2" w:rsidP="00947930">
      <w:pPr>
        <w:pStyle w:val="Heading1"/>
        <w:tabs>
          <w:tab w:val="left" w:pos="6315"/>
        </w:tabs>
      </w:pPr>
      <w:bookmarkStart w:id="18" w:name="_Toc415491023"/>
      <w:r w:rsidRPr="00FE3041">
        <w:t xml:space="preserve">Annex </w:t>
      </w:r>
      <w:r w:rsidR="00D05718">
        <w:t>5</w:t>
      </w:r>
      <w:r w:rsidRPr="00FE3041">
        <w:t>:  Events</w:t>
      </w:r>
      <w:bookmarkEnd w:id="18"/>
      <w:r w:rsidR="0022502A">
        <w:t xml:space="preserve"> </w:t>
      </w:r>
      <w:r w:rsidR="00947930">
        <w:tab/>
      </w:r>
    </w:p>
    <w:p w:rsidR="00947930" w:rsidRDefault="0022502A" w:rsidP="00167603">
      <w:pPr>
        <w:spacing w:before="0"/>
        <w:rPr>
          <w:sz w:val="22"/>
        </w:rPr>
      </w:pPr>
      <w:r w:rsidRPr="005C40E5">
        <w:rPr>
          <w:sz w:val="22"/>
        </w:rPr>
        <w:t>(this draft is subject to change, please confirm details with your Faculty UGRL Scholarship Administrator)</w:t>
      </w:r>
    </w:p>
    <w:tbl>
      <w:tblPr>
        <w:tblStyle w:val="TableGrid"/>
        <w:tblW w:w="15593" w:type="dxa"/>
        <w:tblInd w:w="-459" w:type="dxa"/>
        <w:tblLook w:val="04A0" w:firstRow="1" w:lastRow="0" w:firstColumn="1" w:lastColumn="0" w:noHBand="0" w:noVBand="1"/>
      </w:tblPr>
      <w:tblGrid>
        <w:gridCol w:w="709"/>
        <w:gridCol w:w="1985"/>
        <w:gridCol w:w="3402"/>
        <w:gridCol w:w="1275"/>
        <w:gridCol w:w="2268"/>
        <w:gridCol w:w="4111"/>
        <w:gridCol w:w="1843"/>
      </w:tblGrid>
      <w:tr w:rsidR="00947930" w:rsidTr="001F3D06">
        <w:tc>
          <w:tcPr>
            <w:tcW w:w="709" w:type="dxa"/>
          </w:tcPr>
          <w:p w:rsidR="00947930" w:rsidRDefault="00947930" w:rsidP="001F3D06">
            <w:pPr>
              <w:spacing w:before="0" w:after="200"/>
              <w:rPr>
                <w:b/>
                <w:sz w:val="28"/>
              </w:rPr>
            </w:pPr>
          </w:p>
        </w:tc>
        <w:tc>
          <w:tcPr>
            <w:tcW w:w="1985" w:type="dxa"/>
          </w:tcPr>
          <w:p w:rsidR="00947930" w:rsidRDefault="00947930" w:rsidP="001F3D06">
            <w:pPr>
              <w:spacing w:before="0" w:after="200"/>
              <w:rPr>
                <w:b/>
                <w:sz w:val="28"/>
              </w:rPr>
            </w:pPr>
            <w:r>
              <w:rPr>
                <w:b/>
                <w:sz w:val="28"/>
              </w:rPr>
              <w:t xml:space="preserve">Purpose </w:t>
            </w:r>
          </w:p>
        </w:tc>
        <w:tc>
          <w:tcPr>
            <w:tcW w:w="3402" w:type="dxa"/>
          </w:tcPr>
          <w:p w:rsidR="00947930" w:rsidRDefault="00947930" w:rsidP="001F3D06">
            <w:pPr>
              <w:spacing w:before="0" w:after="200"/>
              <w:rPr>
                <w:b/>
                <w:sz w:val="28"/>
              </w:rPr>
            </w:pPr>
            <w:r>
              <w:rPr>
                <w:b/>
                <w:sz w:val="28"/>
              </w:rPr>
              <w:t>Description</w:t>
            </w:r>
          </w:p>
        </w:tc>
        <w:tc>
          <w:tcPr>
            <w:tcW w:w="1275" w:type="dxa"/>
          </w:tcPr>
          <w:p w:rsidR="00947930" w:rsidRDefault="00947930" w:rsidP="001F3D06">
            <w:pPr>
              <w:spacing w:before="0" w:after="200"/>
              <w:rPr>
                <w:b/>
                <w:sz w:val="28"/>
              </w:rPr>
            </w:pPr>
            <w:r>
              <w:rPr>
                <w:b/>
                <w:sz w:val="28"/>
              </w:rPr>
              <w:t>Duration</w:t>
            </w:r>
          </w:p>
        </w:tc>
        <w:tc>
          <w:tcPr>
            <w:tcW w:w="2268" w:type="dxa"/>
          </w:tcPr>
          <w:p w:rsidR="00947930" w:rsidRDefault="00947930" w:rsidP="001F3D06">
            <w:pPr>
              <w:spacing w:before="0" w:after="200"/>
              <w:rPr>
                <w:b/>
                <w:sz w:val="28"/>
              </w:rPr>
            </w:pPr>
            <w:r>
              <w:rPr>
                <w:b/>
                <w:sz w:val="28"/>
              </w:rPr>
              <w:t>When</w:t>
            </w:r>
          </w:p>
        </w:tc>
        <w:tc>
          <w:tcPr>
            <w:tcW w:w="4111" w:type="dxa"/>
          </w:tcPr>
          <w:p w:rsidR="00947930" w:rsidRDefault="00947930" w:rsidP="001F3D06">
            <w:pPr>
              <w:spacing w:before="0" w:after="200"/>
              <w:rPr>
                <w:b/>
                <w:sz w:val="28"/>
              </w:rPr>
            </w:pPr>
            <w:r>
              <w:rPr>
                <w:b/>
                <w:sz w:val="28"/>
              </w:rPr>
              <w:t>Who</w:t>
            </w:r>
          </w:p>
        </w:tc>
        <w:tc>
          <w:tcPr>
            <w:tcW w:w="1843" w:type="dxa"/>
          </w:tcPr>
          <w:p w:rsidR="00947930" w:rsidRDefault="00947930" w:rsidP="001F3D06">
            <w:pPr>
              <w:spacing w:before="0" w:after="200"/>
              <w:rPr>
                <w:b/>
                <w:sz w:val="28"/>
              </w:rPr>
            </w:pPr>
            <w:r>
              <w:rPr>
                <w:b/>
                <w:sz w:val="28"/>
              </w:rPr>
              <w:t>Where</w:t>
            </w:r>
          </w:p>
        </w:tc>
      </w:tr>
      <w:tr w:rsidR="00947930" w:rsidRPr="00B80393" w:rsidTr="001F3D06">
        <w:tc>
          <w:tcPr>
            <w:tcW w:w="709" w:type="dxa"/>
          </w:tcPr>
          <w:p w:rsidR="00947930" w:rsidRPr="00B80393" w:rsidRDefault="00947930" w:rsidP="001F3D06">
            <w:pPr>
              <w:spacing w:before="0" w:after="200"/>
              <w:rPr>
                <w:sz w:val="20"/>
                <w:szCs w:val="20"/>
              </w:rPr>
            </w:pPr>
            <w:r w:rsidRPr="00B80393">
              <w:rPr>
                <w:sz w:val="20"/>
                <w:szCs w:val="20"/>
              </w:rPr>
              <w:t>1</w:t>
            </w:r>
          </w:p>
        </w:tc>
        <w:tc>
          <w:tcPr>
            <w:tcW w:w="1985" w:type="dxa"/>
          </w:tcPr>
          <w:p w:rsidR="00947930" w:rsidRPr="00B80393" w:rsidRDefault="00947930" w:rsidP="001F3D06">
            <w:pPr>
              <w:spacing w:before="0" w:after="200"/>
              <w:rPr>
                <w:b/>
                <w:szCs w:val="20"/>
              </w:rPr>
            </w:pPr>
            <w:r w:rsidRPr="00B80393">
              <w:rPr>
                <w:b/>
                <w:szCs w:val="20"/>
              </w:rPr>
              <w:t>Welcome</w:t>
            </w:r>
          </w:p>
        </w:tc>
        <w:tc>
          <w:tcPr>
            <w:tcW w:w="3402" w:type="dxa"/>
          </w:tcPr>
          <w:p w:rsidR="00947930" w:rsidRPr="00B80393" w:rsidRDefault="00947930" w:rsidP="001F3D06">
            <w:pPr>
              <w:spacing w:before="0" w:after="200"/>
              <w:rPr>
                <w:sz w:val="20"/>
                <w:szCs w:val="20"/>
              </w:rPr>
            </w:pPr>
            <w:r w:rsidRPr="00B80393">
              <w:rPr>
                <w:sz w:val="20"/>
                <w:szCs w:val="20"/>
              </w:rPr>
              <w:t>Welcome by PVC to new scholars and their supervisors</w:t>
            </w:r>
          </w:p>
        </w:tc>
        <w:tc>
          <w:tcPr>
            <w:tcW w:w="1275" w:type="dxa"/>
          </w:tcPr>
          <w:p w:rsidR="00947930" w:rsidRPr="00B80393" w:rsidRDefault="00947930" w:rsidP="001F3D06">
            <w:pPr>
              <w:spacing w:before="0" w:after="200"/>
              <w:rPr>
                <w:sz w:val="20"/>
                <w:szCs w:val="20"/>
              </w:rPr>
            </w:pPr>
            <w:r w:rsidRPr="00B80393">
              <w:rPr>
                <w:sz w:val="20"/>
                <w:szCs w:val="20"/>
              </w:rPr>
              <w:t>2hrs</w:t>
            </w:r>
          </w:p>
          <w:p w:rsidR="00947930" w:rsidRPr="00B80393" w:rsidRDefault="00947930" w:rsidP="001F3D06">
            <w:pPr>
              <w:spacing w:before="0" w:after="200"/>
              <w:rPr>
                <w:sz w:val="20"/>
                <w:szCs w:val="20"/>
              </w:rPr>
            </w:pPr>
            <w:r>
              <w:rPr>
                <w:sz w:val="20"/>
                <w:szCs w:val="20"/>
              </w:rPr>
              <w:t>3.00pm – 5.00pm</w:t>
            </w:r>
          </w:p>
        </w:tc>
        <w:tc>
          <w:tcPr>
            <w:tcW w:w="2268" w:type="dxa"/>
          </w:tcPr>
          <w:p w:rsidR="00947930" w:rsidRPr="00B80393" w:rsidRDefault="00947930" w:rsidP="001F3D06">
            <w:pPr>
              <w:spacing w:before="0" w:after="200"/>
              <w:rPr>
                <w:sz w:val="20"/>
                <w:szCs w:val="20"/>
              </w:rPr>
            </w:pPr>
            <w:r>
              <w:rPr>
                <w:sz w:val="20"/>
                <w:szCs w:val="20"/>
              </w:rPr>
              <w:t>5</w:t>
            </w:r>
            <w:r w:rsidRPr="00716A17">
              <w:rPr>
                <w:sz w:val="20"/>
                <w:szCs w:val="20"/>
                <w:vertAlign w:val="superscript"/>
              </w:rPr>
              <w:t>th</w:t>
            </w:r>
            <w:r>
              <w:rPr>
                <w:sz w:val="20"/>
                <w:szCs w:val="20"/>
              </w:rPr>
              <w:t xml:space="preserve"> May 2016</w:t>
            </w:r>
          </w:p>
        </w:tc>
        <w:tc>
          <w:tcPr>
            <w:tcW w:w="4111" w:type="dxa"/>
          </w:tcPr>
          <w:p w:rsidR="00947930" w:rsidRDefault="00947930" w:rsidP="001F3D06">
            <w:pPr>
              <w:spacing w:before="0"/>
              <w:rPr>
                <w:sz w:val="20"/>
                <w:szCs w:val="20"/>
              </w:rPr>
            </w:pPr>
            <w:r>
              <w:rPr>
                <w:sz w:val="20"/>
                <w:szCs w:val="20"/>
              </w:rPr>
              <w:t>35</w:t>
            </w:r>
            <w:r w:rsidRPr="00B80393">
              <w:rPr>
                <w:sz w:val="20"/>
                <w:szCs w:val="20"/>
              </w:rPr>
              <w:t xml:space="preserve"> new scholars</w:t>
            </w:r>
            <w:r>
              <w:rPr>
                <w:sz w:val="20"/>
                <w:szCs w:val="20"/>
              </w:rPr>
              <w:t xml:space="preserve"> </w:t>
            </w:r>
            <w:r>
              <w:rPr>
                <w:sz w:val="20"/>
                <w:szCs w:val="20"/>
              </w:rPr>
              <w:br/>
              <w:t>35</w:t>
            </w:r>
            <w:r w:rsidRPr="00B80393">
              <w:rPr>
                <w:sz w:val="20"/>
                <w:szCs w:val="20"/>
              </w:rPr>
              <w:t xml:space="preserve"> supervisors</w:t>
            </w:r>
          </w:p>
          <w:p w:rsidR="00947930" w:rsidRDefault="00947930" w:rsidP="001F3D06">
            <w:pPr>
              <w:spacing w:before="0" w:after="200"/>
              <w:rPr>
                <w:sz w:val="20"/>
                <w:szCs w:val="20"/>
              </w:rPr>
            </w:pPr>
            <w:r>
              <w:rPr>
                <w:sz w:val="20"/>
                <w:szCs w:val="20"/>
              </w:rPr>
              <w:t xml:space="preserve">49 level 2 and 3 scholars </w:t>
            </w:r>
            <w:r w:rsidRPr="00B80393">
              <w:rPr>
                <w:sz w:val="20"/>
                <w:szCs w:val="20"/>
              </w:rPr>
              <w:br/>
              <w:t>presenting their research work</w:t>
            </w:r>
          </w:p>
          <w:p w:rsidR="00947930" w:rsidRDefault="00947930" w:rsidP="001F3D06">
            <w:pPr>
              <w:spacing w:before="0" w:after="200"/>
              <w:rPr>
                <w:sz w:val="20"/>
                <w:szCs w:val="20"/>
              </w:rPr>
            </w:pPr>
            <w:r>
              <w:rPr>
                <w:sz w:val="20"/>
                <w:szCs w:val="20"/>
              </w:rPr>
              <w:t>Lord LaidLaw</w:t>
            </w:r>
          </w:p>
          <w:p w:rsidR="00947930" w:rsidRPr="00B80393" w:rsidRDefault="00947930" w:rsidP="001F3D06">
            <w:pPr>
              <w:spacing w:before="0" w:after="200"/>
              <w:rPr>
                <w:sz w:val="20"/>
                <w:szCs w:val="20"/>
              </w:rPr>
            </w:pPr>
            <w:r>
              <w:rPr>
                <w:sz w:val="20"/>
                <w:szCs w:val="20"/>
              </w:rPr>
              <w:t>Other guests from the University</w:t>
            </w:r>
          </w:p>
        </w:tc>
        <w:tc>
          <w:tcPr>
            <w:tcW w:w="1843" w:type="dxa"/>
          </w:tcPr>
          <w:p w:rsidR="00947930" w:rsidRPr="00B80393" w:rsidRDefault="00947930" w:rsidP="001F3D06">
            <w:pPr>
              <w:spacing w:before="0" w:after="200"/>
              <w:rPr>
                <w:sz w:val="20"/>
                <w:szCs w:val="20"/>
              </w:rPr>
            </w:pPr>
            <w:r>
              <w:rPr>
                <w:sz w:val="20"/>
                <w:szCs w:val="20"/>
              </w:rPr>
              <w:t>Great Hall</w:t>
            </w:r>
          </w:p>
        </w:tc>
      </w:tr>
      <w:tr w:rsidR="00947930" w:rsidRPr="00B80393" w:rsidTr="001F3D06">
        <w:tc>
          <w:tcPr>
            <w:tcW w:w="709" w:type="dxa"/>
          </w:tcPr>
          <w:p w:rsidR="00947930" w:rsidRPr="00B80393" w:rsidRDefault="00947930" w:rsidP="001F3D06">
            <w:pPr>
              <w:spacing w:before="0" w:after="200"/>
              <w:rPr>
                <w:sz w:val="20"/>
                <w:szCs w:val="20"/>
              </w:rPr>
            </w:pPr>
            <w:r w:rsidRPr="00B80393">
              <w:rPr>
                <w:sz w:val="20"/>
                <w:szCs w:val="20"/>
              </w:rPr>
              <w:t>2</w:t>
            </w:r>
          </w:p>
        </w:tc>
        <w:tc>
          <w:tcPr>
            <w:tcW w:w="1985" w:type="dxa"/>
          </w:tcPr>
          <w:p w:rsidR="00947930" w:rsidRPr="00B80393" w:rsidRDefault="00947930" w:rsidP="001F3D06">
            <w:pPr>
              <w:spacing w:before="0" w:after="200"/>
              <w:rPr>
                <w:b/>
                <w:szCs w:val="20"/>
              </w:rPr>
            </w:pPr>
            <w:r w:rsidRPr="00B80393">
              <w:rPr>
                <w:b/>
                <w:szCs w:val="20"/>
              </w:rPr>
              <w:t>Induction</w:t>
            </w:r>
          </w:p>
        </w:tc>
        <w:tc>
          <w:tcPr>
            <w:tcW w:w="3402" w:type="dxa"/>
          </w:tcPr>
          <w:p w:rsidR="00947930" w:rsidRPr="00B80393" w:rsidRDefault="00947930" w:rsidP="001F3D06">
            <w:pPr>
              <w:spacing w:before="0" w:after="200"/>
              <w:rPr>
                <w:sz w:val="20"/>
                <w:szCs w:val="20"/>
              </w:rPr>
            </w:pPr>
            <w:r w:rsidRPr="00B80393">
              <w:rPr>
                <w:sz w:val="20"/>
                <w:szCs w:val="20"/>
              </w:rPr>
              <w:t>Introduce new scholars to leadership, research methods, examples of excellent projects</w:t>
            </w:r>
          </w:p>
        </w:tc>
        <w:tc>
          <w:tcPr>
            <w:tcW w:w="1275" w:type="dxa"/>
          </w:tcPr>
          <w:p w:rsidR="00947930" w:rsidRPr="00B80393" w:rsidRDefault="00947930" w:rsidP="001F3D06">
            <w:pPr>
              <w:spacing w:before="0" w:after="200"/>
              <w:rPr>
                <w:sz w:val="20"/>
                <w:szCs w:val="20"/>
              </w:rPr>
            </w:pPr>
            <w:r w:rsidRPr="00B80393">
              <w:rPr>
                <w:sz w:val="20"/>
                <w:szCs w:val="20"/>
              </w:rPr>
              <w:t xml:space="preserve">2 days </w:t>
            </w:r>
          </w:p>
          <w:p w:rsidR="00947930" w:rsidRPr="00B80393" w:rsidRDefault="00947930" w:rsidP="001F3D06">
            <w:pPr>
              <w:spacing w:before="0" w:after="200"/>
              <w:rPr>
                <w:sz w:val="20"/>
                <w:szCs w:val="20"/>
              </w:rPr>
            </w:pPr>
            <w:r w:rsidRPr="00B80393">
              <w:rPr>
                <w:sz w:val="20"/>
                <w:szCs w:val="20"/>
              </w:rPr>
              <w:t>1 night</w:t>
            </w:r>
          </w:p>
        </w:tc>
        <w:tc>
          <w:tcPr>
            <w:tcW w:w="2268" w:type="dxa"/>
          </w:tcPr>
          <w:p w:rsidR="00947930" w:rsidRPr="00B80393" w:rsidRDefault="00947930" w:rsidP="001F3D06">
            <w:pPr>
              <w:spacing w:before="0" w:after="200"/>
              <w:rPr>
                <w:sz w:val="20"/>
                <w:szCs w:val="20"/>
              </w:rPr>
            </w:pPr>
            <w:r>
              <w:rPr>
                <w:sz w:val="20"/>
                <w:szCs w:val="20"/>
              </w:rPr>
              <w:t>8</w:t>
            </w:r>
            <w:r w:rsidRPr="00B80393">
              <w:rPr>
                <w:sz w:val="20"/>
                <w:szCs w:val="20"/>
                <w:vertAlign w:val="superscript"/>
              </w:rPr>
              <w:t>th</w:t>
            </w:r>
            <w:r>
              <w:rPr>
                <w:sz w:val="20"/>
                <w:szCs w:val="20"/>
              </w:rPr>
              <w:t xml:space="preserve"> and 9</w:t>
            </w:r>
            <w:r w:rsidRPr="00B80393">
              <w:rPr>
                <w:sz w:val="20"/>
                <w:szCs w:val="20"/>
              </w:rPr>
              <w:t>th June</w:t>
            </w:r>
          </w:p>
        </w:tc>
        <w:tc>
          <w:tcPr>
            <w:tcW w:w="4111" w:type="dxa"/>
          </w:tcPr>
          <w:p w:rsidR="00947930" w:rsidRDefault="00947930" w:rsidP="001F3D06">
            <w:pPr>
              <w:spacing w:before="0" w:after="200"/>
              <w:rPr>
                <w:sz w:val="20"/>
                <w:szCs w:val="20"/>
              </w:rPr>
            </w:pPr>
            <w:r>
              <w:rPr>
                <w:sz w:val="20"/>
                <w:szCs w:val="20"/>
              </w:rPr>
              <w:t>35</w:t>
            </w:r>
            <w:r w:rsidRPr="00B80393">
              <w:rPr>
                <w:sz w:val="20"/>
                <w:szCs w:val="20"/>
              </w:rPr>
              <w:t xml:space="preserve"> new scholars</w:t>
            </w:r>
          </w:p>
          <w:p w:rsidR="00947930" w:rsidRPr="00B80393" w:rsidRDefault="00947930" w:rsidP="001F3D06">
            <w:pPr>
              <w:spacing w:before="0" w:after="200"/>
              <w:rPr>
                <w:sz w:val="20"/>
                <w:szCs w:val="20"/>
              </w:rPr>
            </w:pPr>
            <w:r>
              <w:rPr>
                <w:sz w:val="20"/>
                <w:szCs w:val="20"/>
              </w:rPr>
              <w:t>31 level 2 Scholars</w:t>
            </w:r>
          </w:p>
          <w:p w:rsidR="00947930" w:rsidRPr="00B80393" w:rsidRDefault="00947930" w:rsidP="001F3D06">
            <w:pPr>
              <w:spacing w:before="0" w:after="200"/>
              <w:rPr>
                <w:sz w:val="20"/>
                <w:szCs w:val="20"/>
              </w:rPr>
            </w:pPr>
            <w:r>
              <w:rPr>
                <w:sz w:val="20"/>
                <w:szCs w:val="20"/>
              </w:rPr>
              <w:t>Some</w:t>
            </w:r>
            <w:r w:rsidRPr="00B80393">
              <w:rPr>
                <w:sz w:val="20"/>
                <w:szCs w:val="20"/>
              </w:rPr>
              <w:t xml:space="preserve"> exemplar scholars presenting their research </w:t>
            </w:r>
            <w:r>
              <w:rPr>
                <w:sz w:val="20"/>
                <w:szCs w:val="20"/>
              </w:rPr>
              <w:t>from level 3</w:t>
            </w:r>
          </w:p>
        </w:tc>
        <w:tc>
          <w:tcPr>
            <w:tcW w:w="1843" w:type="dxa"/>
          </w:tcPr>
          <w:p w:rsidR="00947930" w:rsidRPr="00B80393" w:rsidRDefault="00947930" w:rsidP="001F3D06">
            <w:pPr>
              <w:spacing w:before="0" w:after="200"/>
              <w:rPr>
                <w:sz w:val="20"/>
                <w:szCs w:val="20"/>
              </w:rPr>
            </w:pPr>
            <w:r w:rsidRPr="00B80393">
              <w:rPr>
                <w:sz w:val="20"/>
                <w:szCs w:val="20"/>
              </w:rPr>
              <w:t>Residential</w:t>
            </w:r>
          </w:p>
          <w:p w:rsidR="00947930" w:rsidRPr="00B80393" w:rsidRDefault="00947930" w:rsidP="001F3D06">
            <w:pPr>
              <w:spacing w:before="0" w:after="200"/>
              <w:rPr>
                <w:sz w:val="20"/>
                <w:szCs w:val="20"/>
              </w:rPr>
            </w:pPr>
            <w:r w:rsidRPr="00B80393">
              <w:rPr>
                <w:sz w:val="20"/>
                <w:szCs w:val="20"/>
              </w:rPr>
              <w:t>Weetwood</w:t>
            </w:r>
            <w:r>
              <w:rPr>
                <w:sz w:val="20"/>
                <w:szCs w:val="20"/>
              </w:rPr>
              <w:t xml:space="preserve"> Hall</w:t>
            </w:r>
          </w:p>
        </w:tc>
      </w:tr>
      <w:tr w:rsidR="00947930" w:rsidRPr="00B80393" w:rsidTr="001F3D06">
        <w:trPr>
          <w:trHeight w:val="1368"/>
        </w:trPr>
        <w:tc>
          <w:tcPr>
            <w:tcW w:w="709" w:type="dxa"/>
          </w:tcPr>
          <w:p w:rsidR="00947930" w:rsidRPr="00B80393" w:rsidRDefault="00947930" w:rsidP="001F3D06">
            <w:pPr>
              <w:spacing w:before="0" w:after="200"/>
              <w:rPr>
                <w:sz w:val="20"/>
                <w:szCs w:val="20"/>
              </w:rPr>
            </w:pPr>
            <w:r w:rsidRPr="00B80393">
              <w:rPr>
                <w:sz w:val="20"/>
                <w:szCs w:val="20"/>
              </w:rPr>
              <w:t>3</w:t>
            </w:r>
          </w:p>
        </w:tc>
        <w:tc>
          <w:tcPr>
            <w:tcW w:w="1985" w:type="dxa"/>
          </w:tcPr>
          <w:p w:rsidR="00947930" w:rsidRPr="00B80393" w:rsidRDefault="00947930" w:rsidP="001F3D06">
            <w:pPr>
              <w:spacing w:before="0" w:after="200"/>
              <w:rPr>
                <w:b/>
                <w:szCs w:val="20"/>
              </w:rPr>
            </w:pPr>
            <w:r w:rsidRPr="00B80393">
              <w:rPr>
                <w:b/>
                <w:szCs w:val="20"/>
              </w:rPr>
              <w:t>Teambuilding</w:t>
            </w:r>
          </w:p>
        </w:tc>
        <w:tc>
          <w:tcPr>
            <w:tcW w:w="3402" w:type="dxa"/>
          </w:tcPr>
          <w:p w:rsidR="00947930" w:rsidRPr="00B80393" w:rsidRDefault="00947930" w:rsidP="001F3D06">
            <w:pPr>
              <w:spacing w:before="0" w:after="200"/>
              <w:rPr>
                <w:sz w:val="20"/>
                <w:szCs w:val="20"/>
              </w:rPr>
            </w:pPr>
            <w:r w:rsidRPr="00B80393">
              <w:rPr>
                <w:sz w:val="20"/>
                <w:szCs w:val="20"/>
              </w:rPr>
              <w:t>Build the self-help network of Scholars that will help support one another during their first period of research</w:t>
            </w:r>
          </w:p>
        </w:tc>
        <w:tc>
          <w:tcPr>
            <w:tcW w:w="1275" w:type="dxa"/>
          </w:tcPr>
          <w:p w:rsidR="00947930" w:rsidRDefault="008B0626" w:rsidP="001F3D06">
            <w:pPr>
              <w:spacing w:before="0" w:after="200"/>
              <w:rPr>
                <w:sz w:val="20"/>
                <w:szCs w:val="20"/>
              </w:rPr>
            </w:pPr>
            <w:r>
              <w:rPr>
                <w:sz w:val="20"/>
                <w:szCs w:val="20"/>
              </w:rPr>
              <w:t>4</w:t>
            </w:r>
            <w:r w:rsidR="00947930" w:rsidRPr="00B80393">
              <w:rPr>
                <w:sz w:val="20"/>
                <w:szCs w:val="20"/>
              </w:rPr>
              <w:t xml:space="preserve"> days</w:t>
            </w:r>
          </w:p>
          <w:p w:rsidR="00947930" w:rsidRPr="00B80393" w:rsidRDefault="00947930" w:rsidP="001F3D06">
            <w:pPr>
              <w:spacing w:before="0" w:after="200"/>
              <w:rPr>
                <w:sz w:val="20"/>
                <w:szCs w:val="20"/>
              </w:rPr>
            </w:pPr>
          </w:p>
          <w:p w:rsidR="00947930" w:rsidRPr="00B80393" w:rsidRDefault="008B0626" w:rsidP="001F3D06">
            <w:pPr>
              <w:spacing w:before="0" w:after="200"/>
              <w:rPr>
                <w:sz w:val="20"/>
                <w:szCs w:val="20"/>
              </w:rPr>
            </w:pPr>
            <w:r>
              <w:rPr>
                <w:sz w:val="20"/>
                <w:szCs w:val="20"/>
              </w:rPr>
              <w:t>3</w:t>
            </w:r>
            <w:r w:rsidR="00947930" w:rsidRPr="00B80393">
              <w:rPr>
                <w:sz w:val="20"/>
                <w:szCs w:val="20"/>
              </w:rPr>
              <w:t xml:space="preserve"> nights</w:t>
            </w:r>
          </w:p>
        </w:tc>
        <w:tc>
          <w:tcPr>
            <w:tcW w:w="2268" w:type="dxa"/>
          </w:tcPr>
          <w:p w:rsidR="00947930" w:rsidRPr="00B80393" w:rsidRDefault="008B0626" w:rsidP="001F3D06">
            <w:pPr>
              <w:spacing w:before="0" w:after="200"/>
              <w:rPr>
                <w:sz w:val="20"/>
                <w:szCs w:val="20"/>
              </w:rPr>
            </w:pPr>
            <w:r>
              <w:rPr>
                <w:sz w:val="20"/>
                <w:szCs w:val="20"/>
              </w:rPr>
              <w:t>21</w:t>
            </w:r>
            <w:r w:rsidRPr="008B0626">
              <w:rPr>
                <w:sz w:val="20"/>
                <w:szCs w:val="20"/>
                <w:vertAlign w:val="superscript"/>
              </w:rPr>
              <w:t>st</w:t>
            </w:r>
            <w:r>
              <w:rPr>
                <w:sz w:val="20"/>
                <w:szCs w:val="20"/>
              </w:rPr>
              <w:t xml:space="preserve">, </w:t>
            </w:r>
            <w:r w:rsidR="00947930">
              <w:rPr>
                <w:sz w:val="20"/>
                <w:szCs w:val="20"/>
              </w:rPr>
              <w:t>22nd, 23rd, 24</w:t>
            </w:r>
            <w:r w:rsidR="00947930" w:rsidRPr="004714C7">
              <w:rPr>
                <w:sz w:val="20"/>
                <w:szCs w:val="20"/>
                <w:vertAlign w:val="superscript"/>
              </w:rPr>
              <w:t>th</w:t>
            </w:r>
            <w:r w:rsidR="00947930">
              <w:rPr>
                <w:sz w:val="20"/>
                <w:szCs w:val="20"/>
              </w:rPr>
              <w:t xml:space="preserve"> June </w:t>
            </w:r>
          </w:p>
        </w:tc>
        <w:tc>
          <w:tcPr>
            <w:tcW w:w="4111" w:type="dxa"/>
          </w:tcPr>
          <w:p w:rsidR="00947930" w:rsidRDefault="00947930" w:rsidP="001F3D06">
            <w:pPr>
              <w:spacing w:before="0" w:after="200"/>
              <w:rPr>
                <w:sz w:val="20"/>
                <w:szCs w:val="20"/>
              </w:rPr>
            </w:pPr>
            <w:r>
              <w:rPr>
                <w:sz w:val="20"/>
                <w:szCs w:val="20"/>
              </w:rPr>
              <w:t>35 level 1 and level 2 (who missed previous year)</w:t>
            </w:r>
            <w:r w:rsidRPr="00B80393">
              <w:rPr>
                <w:sz w:val="20"/>
                <w:szCs w:val="20"/>
              </w:rPr>
              <w:t xml:space="preserve"> scholars</w:t>
            </w:r>
            <w:r>
              <w:rPr>
                <w:sz w:val="20"/>
                <w:szCs w:val="20"/>
              </w:rPr>
              <w:t xml:space="preserve"> plus Faculty Admins</w:t>
            </w:r>
          </w:p>
          <w:p w:rsidR="008B0626" w:rsidRPr="008B0626" w:rsidRDefault="008B0626" w:rsidP="001F3D06">
            <w:pPr>
              <w:spacing w:before="0" w:after="200"/>
              <w:rPr>
                <w:b/>
                <w:sz w:val="20"/>
                <w:szCs w:val="20"/>
              </w:rPr>
            </w:pPr>
            <w:r w:rsidRPr="008B0626">
              <w:rPr>
                <w:b/>
                <w:sz w:val="20"/>
                <w:szCs w:val="20"/>
              </w:rPr>
              <w:t>Please note each group will only have 1 overnight stay</w:t>
            </w:r>
          </w:p>
          <w:p w:rsidR="00947930" w:rsidRPr="00B80393" w:rsidRDefault="00947930" w:rsidP="001F3D06">
            <w:pPr>
              <w:spacing w:before="0" w:after="200"/>
              <w:rPr>
                <w:sz w:val="20"/>
                <w:szCs w:val="20"/>
              </w:rPr>
            </w:pPr>
            <w:r w:rsidRPr="00B80393">
              <w:rPr>
                <w:sz w:val="20"/>
                <w:szCs w:val="20"/>
              </w:rPr>
              <w:t xml:space="preserve">Led by Will Patterson </w:t>
            </w:r>
          </w:p>
        </w:tc>
        <w:tc>
          <w:tcPr>
            <w:tcW w:w="1843" w:type="dxa"/>
          </w:tcPr>
          <w:p w:rsidR="00947930" w:rsidRPr="00B80393" w:rsidRDefault="00947930" w:rsidP="001F3D06">
            <w:pPr>
              <w:spacing w:before="0" w:after="200"/>
              <w:rPr>
                <w:sz w:val="20"/>
                <w:szCs w:val="20"/>
              </w:rPr>
            </w:pPr>
            <w:r w:rsidRPr="00B80393">
              <w:rPr>
                <w:sz w:val="20"/>
                <w:szCs w:val="20"/>
              </w:rPr>
              <w:t>Outward-bound</w:t>
            </w:r>
          </w:p>
        </w:tc>
      </w:tr>
      <w:tr w:rsidR="00947930" w:rsidRPr="00B80393" w:rsidTr="001F3D06">
        <w:trPr>
          <w:trHeight w:val="300"/>
        </w:trPr>
        <w:tc>
          <w:tcPr>
            <w:tcW w:w="709" w:type="dxa"/>
          </w:tcPr>
          <w:p w:rsidR="00947930" w:rsidRPr="00B80393" w:rsidRDefault="00947930" w:rsidP="001F3D06">
            <w:pPr>
              <w:spacing w:before="0" w:after="200"/>
              <w:rPr>
                <w:b/>
                <w:i/>
                <w:sz w:val="20"/>
                <w:szCs w:val="20"/>
              </w:rPr>
            </w:pPr>
          </w:p>
        </w:tc>
        <w:tc>
          <w:tcPr>
            <w:tcW w:w="1985" w:type="dxa"/>
          </w:tcPr>
          <w:p w:rsidR="00947930" w:rsidRPr="00B80393" w:rsidRDefault="00947930" w:rsidP="001F3D06">
            <w:pPr>
              <w:spacing w:before="0" w:after="200"/>
              <w:rPr>
                <w:b/>
                <w:i/>
                <w:szCs w:val="20"/>
              </w:rPr>
            </w:pPr>
            <w:r w:rsidRPr="00B80393">
              <w:rPr>
                <w:b/>
                <w:i/>
                <w:szCs w:val="20"/>
              </w:rPr>
              <w:t>Research Period 1</w:t>
            </w:r>
          </w:p>
        </w:tc>
        <w:tc>
          <w:tcPr>
            <w:tcW w:w="3402" w:type="dxa"/>
          </w:tcPr>
          <w:p w:rsidR="00947930" w:rsidRPr="00B80393" w:rsidRDefault="00947930" w:rsidP="001F3D06">
            <w:pPr>
              <w:spacing w:before="0" w:after="200"/>
              <w:rPr>
                <w:b/>
                <w:i/>
                <w:sz w:val="20"/>
                <w:szCs w:val="20"/>
              </w:rPr>
            </w:pPr>
          </w:p>
        </w:tc>
        <w:tc>
          <w:tcPr>
            <w:tcW w:w="1275" w:type="dxa"/>
          </w:tcPr>
          <w:p w:rsidR="00947930" w:rsidRPr="00B80393" w:rsidRDefault="00947930" w:rsidP="001F3D06">
            <w:pPr>
              <w:spacing w:before="0" w:after="200"/>
              <w:rPr>
                <w:b/>
                <w:i/>
                <w:sz w:val="20"/>
                <w:szCs w:val="20"/>
              </w:rPr>
            </w:pPr>
          </w:p>
        </w:tc>
        <w:tc>
          <w:tcPr>
            <w:tcW w:w="2268" w:type="dxa"/>
          </w:tcPr>
          <w:p w:rsidR="00947930" w:rsidRPr="00B80393" w:rsidRDefault="00947930" w:rsidP="001F3D06">
            <w:pPr>
              <w:spacing w:before="0" w:after="200"/>
              <w:rPr>
                <w:b/>
                <w:i/>
                <w:sz w:val="20"/>
                <w:szCs w:val="20"/>
              </w:rPr>
            </w:pPr>
          </w:p>
        </w:tc>
        <w:tc>
          <w:tcPr>
            <w:tcW w:w="4111" w:type="dxa"/>
          </w:tcPr>
          <w:p w:rsidR="00947930" w:rsidRPr="00B80393" w:rsidRDefault="00947930" w:rsidP="001F3D06">
            <w:pPr>
              <w:spacing w:before="0" w:after="200"/>
              <w:rPr>
                <w:b/>
                <w:i/>
                <w:sz w:val="20"/>
                <w:szCs w:val="20"/>
              </w:rPr>
            </w:pPr>
          </w:p>
        </w:tc>
        <w:tc>
          <w:tcPr>
            <w:tcW w:w="1843" w:type="dxa"/>
          </w:tcPr>
          <w:p w:rsidR="00947930" w:rsidRPr="00B80393" w:rsidRDefault="00947930" w:rsidP="001F3D06">
            <w:pPr>
              <w:spacing w:before="0" w:after="200"/>
              <w:rPr>
                <w:b/>
                <w:i/>
                <w:sz w:val="20"/>
                <w:szCs w:val="20"/>
              </w:rPr>
            </w:pPr>
          </w:p>
        </w:tc>
      </w:tr>
      <w:tr w:rsidR="00947930" w:rsidRPr="00B80393" w:rsidTr="008B0626">
        <w:trPr>
          <w:trHeight w:val="897"/>
        </w:trPr>
        <w:tc>
          <w:tcPr>
            <w:tcW w:w="709" w:type="dxa"/>
          </w:tcPr>
          <w:p w:rsidR="00947930" w:rsidRPr="00B80393" w:rsidRDefault="00947930" w:rsidP="001F3D06">
            <w:pPr>
              <w:spacing w:before="0" w:after="200"/>
              <w:rPr>
                <w:sz w:val="20"/>
                <w:szCs w:val="20"/>
              </w:rPr>
            </w:pPr>
            <w:r w:rsidRPr="00B80393">
              <w:rPr>
                <w:sz w:val="20"/>
                <w:szCs w:val="20"/>
              </w:rPr>
              <w:t>4</w:t>
            </w:r>
          </w:p>
        </w:tc>
        <w:tc>
          <w:tcPr>
            <w:tcW w:w="1985" w:type="dxa"/>
          </w:tcPr>
          <w:p w:rsidR="00947930" w:rsidRPr="00B80393" w:rsidRDefault="00947930" w:rsidP="001F3D06">
            <w:pPr>
              <w:spacing w:before="0" w:after="200"/>
              <w:rPr>
                <w:b/>
                <w:szCs w:val="20"/>
              </w:rPr>
            </w:pPr>
            <w:r w:rsidRPr="00B80393">
              <w:rPr>
                <w:b/>
                <w:szCs w:val="20"/>
              </w:rPr>
              <w:t>Leadership</w:t>
            </w:r>
          </w:p>
        </w:tc>
        <w:tc>
          <w:tcPr>
            <w:tcW w:w="3402" w:type="dxa"/>
          </w:tcPr>
          <w:p w:rsidR="00947930" w:rsidRPr="00B80393" w:rsidRDefault="00947930" w:rsidP="001F3D06">
            <w:pPr>
              <w:spacing w:before="0" w:after="200"/>
              <w:rPr>
                <w:sz w:val="20"/>
                <w:szCs w:val="20"/>
              </w:rPr>
            </w:pPr>
            <w:r w:rsidRPr="00B80393">
              <w:rPr>
                <w:sz w:val="20"/>
                <w:szCs w:val="20"/>
              </w:rPr>
              <w:t>A focus on developing and demonstrating Leadership skills</w:t>
            </w:r>
          </w:p>
        </w:tc>
        <w:tc>
          <w:tcPr>
            <w:tcW w:w="1275" w:type="dxa"/>
          </w:tcPr>
          <w:p w:rsidR="00947930" w:rsidRPr="00B80393" w:rsidRDefault="00947930" w:rsidP="001F3D06">
            <w:pPr>
              <w:spacing w:before="0" w:after="200"/>
              <w:rPr>
                <w:sz w:val="20"/>
                <w:szCs w:val="20"/>
              </w:rPr>
            </w:pPr>
            <w:r w:rsidRPr="00B80393">
              <w:rPr>
                <w:sz w:val="20"/>
                <w:szCs w:val="20"/>
              </w:rPr>
              <w:t>1 day</w:t>
            </w:r>
          </w:p>
        </w:tc>
        <w:tc>
          <w:tcPr>
            <w:tcW w:w="2268" w:type="dxa"/>
          </w:tcPr>
          <w:p w:rsidR="00947930" w:rsidRPr="00B80393" w:rsidRDefault="00947930" w:rsidP="001F3D06">
            <w:pPr>
              <w:spacing w:before="0" w:after="200"/>
              <w:rPr>
                <w:sz w:val="20"/>
                <w:szCs w:val="20"/>
              </w:rPr>
            </w:pPr>
            <w:r>
              <w:rPr>
                <w:sz w:val="20"/>
                <w:szCs w:val="20"/>
              </w:rPr>
              <w:t>21</w:t>
            </w:r>
            <w:r w:rsidRPr="00466977">
              <w:rPr>
                <w:sz w:val="20"/>
                <w:szCs w:val="20"/>
                <w:vertAlign w:val="superscript"/>
              </w:rPr>
              <w:t>st</w:t>
            </w:r>
            <w:r>
              <w:rPr>
                <w:sz w:val="20"/>
                <w:szCs w:val="20"/>
              </w:rPr>
              <w:t xml:space="preserve">  Sept 2016</w:t>
            </w:r>
          </w:p>
        </w:tc>
        <w:tc>
          <w:tcPr>
            <w:tcW w:w="4111" w:type="dxa"/>
          </w:tcPr>
          <w:p w:rsidR="00947930" w:rsidRDefault="00947930" w:rsidP="001F3D06">
            <w:pPr>
              <w:spacing w:before="0" w:after="200"/>
              <w:rPr>
                <w:sz w:val="20"/>
                <w:szCs w:val="20"/>
              </w:rPr>
            </w:pPr>
            <w:r>
              <w:rPr>
                <w:sz w:val="20"/>
                <w:szCs w:val="20"/>
              </w:rPr>
              <w:t>35 Level 1 scholars and level 2 scholars who missed previous year</w:t>
            </w:r>
          </w:p>
          <w:p w:rsidR="00947930" w:rsidRPr="00B80393" w:rsidRDefault="00947930" w:rsidP="001F3D06">
            <w:pPr>
              <w:spacing w:before="0" w:after="200"/>
              <w:rPr>
                <w:sz w:val="20"/>
                <w:szCs w:val="20"/>
              </w:rPr>
            </w:pPr>
            <w:r w:rsidRPr="00B80393">
              <w:rPr>
                <w:sz w:val="20"/>
                <w:szCs w:val="20"/>
              </w:rPr>
              <w:t>SDDU</w:t>
            </w:r>
            <w:r>
              <w:rPr>
                <w:sz w:val="20"/>
                <w:szCs w:val="20"/>
              </w:rPr>
              <w:t xml:space="preserve"> to deliver event.</w:t>
            </w:r>
          </w:p>
        </w:tc>
        <w:tc>
          <w:tcPr>
            <w:tcW w:w="1843" w:type="dxa"/>
          </w:tcPr>
          <w:p w:rsidR="00947930" w:rsidRDefault="00947930" w:rsidP="001F3D06">
            <w:pPr>
              <w:spacing w:before="0" w:after="200"/>
              <w:rPr>
                <w:sz w:val="20"/>
                <w:szCs w:val="20"/>
              </w:rPr>
            </w:pPr>
            <w:r>
              <w:rPr>
                <w:sz w:val="20"/>
                <w:szCs w:val="20"/>
              </w:rPr>
              <w:t>Devonshire Hall</w:t>
            </w:r>
          </w:p>
          <w:p w:rsidR="00947930" w:rsidRPr="00B80393" w:rsidRDefault="00947930" w:rsidP="001F3D06">
            <w:pPr>
              <w:spacing w:before="0" w:after="200"/>
              <w:rPr>
                <w:sz w:val="20"/>
                <w:szCs w:val="20"/>
              </w:rPr>
            </w:pPr>
          </w:p>
        </w:tc>
      </w:tr>
      <w:tr w:rsidR="00947930" w:rsidRPr="00B80393" w:rsidTr="001F3D06">
        <w:trPr>
          <w:trHeight w:val="317"/>
        </w:trPr>
        <w:tc>
          <w:tcPr>
            <w:tcW w:w="709" w:type="dxa"/>
          </w:tcPr>
          <w:p w:rsidR="00947930" w:rsidRPr="00B80393" w:rsidRDefault="00947930" w:rsidP="001F3D06">
            <w:pPr>
              <w:spacing w:before="0" w:after="200"/>
              <w:rPr>
                <w:b/>
                <w:i/>
                <w:sz w:val="20"/>
                <w:szCs w:val="20"/>
              </w:rPr>
            </w:pPr>
          </w:p>
        </w:tc>
        <w:tc>
          <w:tcPr>
            <w:tcW w:w="1985" w:type="dxa"/>
          </w:tcPr>
          <w:p w:rsidR="00947930" w:rsidRPr="00B80393" w:rsidRDefault="00947930" w:rsidP="001F3D06">
            <w:pPr>
              <w:spacing w:before="0" w:after="200"/>
              <w:rPr>
                <w:b/>
                <w:i/>
                <w:szCs w:val="20"/>
              </w:rPr>
            </w:pPr>
            <w:r w:rsidRPr="00B80393">
              <w:rPr>
                <w:b/>
                <w:i/>
                <w:szCs w:val="20"/>
              </w:rPr>
              <w:t>Research Period 2</w:t>
            </w:r>
          </w:p>
        </w:tc>
        <w:tc>
          <w:tcPr>
            <w:tcW w:w="3402" w:type="dxa"/>
          </w:tcPr>
          <w:p w:rsidR="00947930" w:rsidRPr="00B80393" w:rsidRDefault="00947930" w:rsidP="001F3D06">
            <w:pPr>
              <w:spacing w:before="0" w:after="200"/>
              <w:rPr>
                <w:b/>
                <w:i/>
                <w:sz w:val="20"/>
                <w:szCs w:val="20"/>
              </w:rPr>
            </w:pPr>
          </w:p>
        </w:tc>
        <w:tc>
          <w:tcPr>
            <w:tcW w:w="1275" w:type="dxa"/>
          </w:tcPr>
          <w:p w:rsidR="00947930" w:rsidRPr="00B80393" w:rsidRDefault="00947930" w:rsidP="001F3D06">
            <w:pPr>
              <w:spacing w:before="0" w:after="200"/>
              <w:rPr>
                <w:b/>
                <w:i/>
                <w:sz w:val="20"/>
                <w:szCs w:val="20"/>
              </w:rPr>
            </w:pPr>
          </w:p>
        </w:tc>
        <w:tc>
          <w:tcPr>
            <w:tcW w:w="2268" w:type="dxa"/>
          </w:tcPr>
          <w:p w:rsidR="00947930" w:rsidRPr="00B80393" w:rsidRDefault="00947930" w:rsidP="001F3D06">
            <w:pPr>
              <w:spacing w:before="0" w:after="200"/>
              <w:rPr>
                <w:b/>
                <w:i/>
                <w:sz w:val="20"/>
                <w:szCs w:val="20"/>
              </w:rPr>
            </w:pPr>
          </w:p>
        </w:tc>
        <w:tc>
          <w:tcPr>
            <w:tcW w:w="4111" w:type="dxa"/>
          </w:tcPr>
          <w:p w:rsidR="00947930" w:rsidRPr="00B80393" w:rsidRDefault="00947930" w:rsidP="001F3D06">
            <w:pPr>
              <w:spacing w:before="0" w:after="200"/>
              <w:rPr>
                <w:b/>
                <w:i/>
                <w:sz w:val="20"/>
                <w:szCs w:val="20"/>
              </w:rPr>
            </w:pPr>
          </w:p>
        </w:tc>
        <w:tc>
          <w:tcPr>
            <w:tcW w:w="1843" w:type="dxa"/>
          </w:tcPr>
          <w:p w:rsidR="00947930" w:rsidRPr="00B80393" w:rsidRDefault="00947930" w:rsidP="001F3D06">
            <w:pPr>
              <w:spacing w:before="0" w:after="200"/>
              <w:rPr>
                <w:b/>
                <w:i/>
                <w:sz w:val="20"/>
                <w:szCs w:val="20"/>
              </w:rPr>
            </w:pPr>
          </w:p>
        </w:tc>
      </w:tr>
      <w:tr w:rsidR="00947930" w:rsidRPr="00B80393" w:rsidTr="001F3D06">
        <w:tc>
          <w:tcPr>
            <w:tcW w:w="709" w:type="dxa"/>
          </w:tcPr>
          <w:p w:rsidR="00947930" w:rsidRPr="00B80393" w:rsidRDefault="00947930" w:rsidP="001F3D06">
            <w:pPr>
              <w:spacing w:before="0" w:after="200"/>
              <w:rPr>
                <w:i/>
                <w:sz w:val="20"/>
                <w:szCs w:val="20"/>
              </w:rPr>
            </w:pPr>
            <w:r w:rsidRPr="00B80393">
              <w:rPr>
                <w:i/>
                <w:sz w:val="20"/>
                <w:szCs w:val="20"/>
              </w:rPr>
              <w:t>5</w:t>
            </w:r>
          </w:p>
        </w:tc>
        <w:tc>
          <w:tcPr>
            <w:tcW w:w="1985" w:type="dxa"/>
          </w:tcPr>
          <w:p w:rsidR="00947930" w:rsidRPr="00B80393" w:rsidRDefault="00947930" w:rsidP="001F3D06">
            <w:pPr>
              <w:spacing w:before="0" w:after="200"/>
              <w:rPr>
                <w:b/>
                <w:szCs w:val="20"/>
              </w:rPr>
            </w:pPr>
            <w:r w:rsidRPr="00B80393">
              <w:rPr>
                <w:b/>
                <w:szCs w:val="20"/>
              </w:rPr>
              <w:t>Celebration</w:t>
            </w:r>
          </w:p>
        </w:tc>
        <w:tc>
          <w:tcPr>
            <w:tcW w:w="3402" w:type="dxa"/>
          </w:tcPr>
          <w:p w:rsidR="00947930" w:rsidRPr="00B80393" w:rsidRDefault="00947930" w:rsidP="001F3D06">
            <w:pPr>
              <w:spacing w:before="0" w:after="200"/>
              <w:rPr>
                <w:sz w:val="20"/>
                <w:szCs w:val="20"/>
              </w:rPr>
            </w:pPr>
            <w:r w:rsidRPr="00B80393">
              <w:rPr>
                <w:sz w:val="20"/>
                <w:szCs w:val="20"/>
              </w:rPr>
              <w:t>Celebrate the outcomes of successful projects</w:t>
            </w:r>
          </w:p>
        </w:tc>
        <w:tc>
          <w:tcPr>
            <w:tcW w:w="1275" w:type="dxa"/>
          </w:tcPr>
          <w:p w:rsidR="00947930" w:rsidRDefault="00947930" w:rsidP="001F3D06">
            <w:pPr>
              <w:spacing w:before="0" w:after="200"/>
              <w:rPr>
                <w:sz w:val="20"/>
                <w:szCs w:val="20"/>
              </w:rPr>
            </w:pPr>
            <w:r w:rsidRPr="00B80393">
              <w:rPr>
                <w:sz w:val="20"/>
                <w:szCs w:val="20"/>
              </w:rPr>
              <w:t>2 hrs</w:t>
            </w:r>
          </w:p>
          <w:p w:rsidR="00947930" w:rsidRPr="00B80393" w:rsidRDefault="00947930" w:rsidP="001F3D06">
            <w:pPr>
              <w:spacing w:before="0" w:after="200"/>
              <w:rPr>
                <w:sz w:val="20"/>
                <w:szCs w:val="20"/>
              </w:rPr>
            </w:pPr>
            <w:r>
              <w:rPr>
                <w:sz w:val="20"/>
                <w:szCs w:val="20"/>
              </w:rPr>
              <w:t>5pm  - 7pm</w:t>
            </w:r>
          </w:p>
        </w:tc>
        <w:tc>
          <w:tcPr>
            <w:tcW w:w="2268" w:type="dxa"/>
          </w:tcPr>
          <w:p w:rsidR="00947930" w:rsidRPr="00B80393" w:rsidRDefault="00947930" w:rsidP="001F3D06">
            <w:pPr>
              <w:spacing w:before="0" w:after="200"/>
              <w:rPr>
                <w:i/>
                <w:sz w:val="20"/>
                <w:szCs w:val="20"/>
              </w:rPr>
            </w:pPr>
            <w:r>
              <w:rPr>
                <w:sz w:val="20"/>
                <w:szCs w:val="20"/>
              </w:rPr>
              <w:t>20</w:t>
            </w:r>
            <w:r w:rsidRPr="004714C7">
              <w:rPr>
                <w:sz w:val="20"/>
                <w:szCs w:val="20"/>
                <w:vertAlign w:val="superscript"/>
              </w:rPr>
              <w:t>th</w:t>
            </w:r>
            <w:r>
              <w:rPr>
                <w:sz w:val="20"/>
                <w:szCs w:val="20"/>
              </w:rPr>
              <w:t xml:space="preserve"> </w:t>
            </w:r>
            <w:r w:rsidRPr="00B80393">
              <w:rPr>
                <w:sz w:val="20"/>
                <w:szCs w:val="20"/>
              </w:rPr>
              <w:t>October</w:t>
            </w:r>
            <w:r>
              <w:rPr>
                <w:sz w:val="20"/>
                <w:szCs w:val="20"/>
              </w:rPr>
              <w:t>/ Beginning of Final Year Scholarship</w:t>
            </w:r>
          </w:p>
        </w:tc>
        <w:tc>
          <w:tcPr>
            <w:tcW w:w="4111" w:type="dxa"/>
          </w:tcPr>
          <w:p w:rsidR="00947930" w:rsidRPr="00B80393" w:rsidRDefault="00947930" w:rsidP="001F3D06">
            <w:pPr>
              <w:spacing w:before="0" w:after="200"/>
              <w:rPr>
                <w:sz w:val="20"/>
                <w:szCs w:val="20"/>
              </w:rPr>
            </w:pPr>
            <w:r w:rsidRPr="00B80393">
              <w:rPr>
                <w:sz w:val="20"/>
                <w:szCs w:val="20"/>
              </w:rPr>
              <w:t>Those who will be completing their scholarships</w:t>
            </w:r>
          </w:p>
          <w:p w:rsidR="00947930" w:rsidRPr="00B80393" w:rsidRDefault="00947930" w:rsidP="001F3D06">
            <w:pPr>
              <w:spacing w:before="0" w:after="200"/>
              <w:rPr>
                <w:sz w:val="20"/>
                <w:szCs w:val="20"/>
              </w:rPr>
            </w:pPr>
            <w:r w:rsidRPr="00B80393">
              <w:rPr>
                <w:sz w:val="20"/>
                <w:szCs w:val="20"/>
              </w:rPr>
              <w:t>Open invitation to all staff and scholars</w:t>
            </w:r>
          </w:p>
        </w:tc>
        <w:tc>
          <w:tcPr>
            <w:tcW w:w="1843" w:type="dxa"/>
          </w:tcPr>
          <w:p w:rsidR="00947930" w:rsidRPr="00B80393" w:rsidRDefault="00947930" w:rsidP="001F3D06">
            <w:pPr>
              <w:spacing w:before="0" w:after="200"/>
              <w:rPr>
                <w:i/>
                <w:sz w:val="20"/>
                <w:szCs w:val="20"/>
              </w:rPr>
            </w:pPr>
            <w:r>
              <w:rPr>
                <w:i/>
                <w:sz w:val="20"/>
                <w:szCs w:val="20"/>
              </w:rPr>
              <w:t>Great Hall</w:t>
            </w:r>
          </w:p>
        </w:tc>
      </w:tr>
    </w:tbl>
    <w:p w:rsidR="00C11530" w:rsidRDefault="00C11530" w:rsidP="0048176F">
      <w:pPr>
        <w:spacing w:before="0" w:after="200" w:line="240" w:lineRule="auto"/>
        <w:rPr>
          <w:rFonts w:eastAsiaTheme="minorEastAsia"/>
          <w:b/>
          <w:sz w:val="28"/>
          <w:szCs w:val="28"/>
          <w:lang w:eastAsia="ja-JP"/>
        </w:rPr>
        <w:sectPr w:rsidR="00C11530" w:rsidSect="00947930">
          <w:pgSz w:w="16838" w:h="11906" w:orient="landscape"/>
          <w:pgMar w:top="794" w:right="1440" w:bottom="851" w:left="1134" w:header="709" w:footer="709" w:gutter="0"/>
          <w:cols w:space="708"/>
          <w:docGrid w:linePitch="360"/>
        </w:sectPr>
      </w:pPr>
    </w:p>
    <w:p w:rsidR="0048176F" w:rsidRPr="00FE3041" w:rsidRDefault="0048176F" w:rsidP="00167603">
      <w:pPr>
        <w:pStyle w:val="Heading1"/>
      </w:pPr>
      <w:bookmarkStart w:id="19" w:name="_Toc415491024"/>
      <w:r w:rsidRPr="00FE3041">
        <w:t xml:space="preserve">Annex </w:t>
      </w:r>
      <w:r w:rsidR="00D05718">
        <w:t>6</w:t>
      </w:r>
      <w:r w:rsidRPr="00FE3041">
        <w:t>: Timeline</w:t>
      </w:r>
      <w:bookmarkEnd w:id="19"/>
    </w:p>
    <w:p w:rsidR="0048176F" w:rsidRDefault="0048176F" w:rsidP="0048176F">
      <w:pPr>
        <w:spacing w:before="0" w:after="200" w:line="240" w:lineRule="auto"/>
        <w:rPr>
          <w:rFonts w:eastAsiaTheme="minorEastAsia"/>
          <w:b/>
          <w:sz w:val="28"/>
          <w:szCs w:val="28"/>
          <w:lang w:eastAsia="ja-JP"/>
        </w:rPr>
      </w:pPr>
      <w:r w:rsidRPr="0048176F">
        <w:rPr>
          <w:rFonts w:eastAsiaTheme="minorEastAsia"/>
          <w:b/>
          <w:sz w:val="28"/>
          <w:szCs w:val="28"/>
          <w:lang w:eastAsia="ja-JP"/>
        </w:rPr>
        <w:t>U</w:t>
      </w:r>
      <w:r w:rsidR="00D020F2">
        <w:rPr>
          <w:rFonts w:eastAsiaTheme="minorEastAsia"/>
          <w:b/>
          <w:sz w:val="28"/>
          <w:szCs w:val="28"/>
          <w:lang w:eastAsia="ja-JP"/>
        </w:rPr>
        <w:t xml:space="preserve">GRL Scholarship </w:t>
      </w:r>
      <w:r w:rsidRPr="0048176F">
        <w:rPr>
          <w:rFonts w:eastAsiaTheme="minorEastAsia"/>
          <w:b/>
          <w:sz w:val="28"/>
          <w:szCs w:val="28"/>
          <w:lang w:eastAsia="ja-JP"/>
        </w:rPr>
        <w:t>Scheme</w:t>
      </w:r>
      <w:r w:rsidR="0022502A">
        <w:rPr>
          <w:rFonts w:eastAsiaTheme="minorEastAsia"/>
          <w:b/>
          <w:sz w:val="28"/>
          <w:szCs w:val="28"/>
          <w:lang w:eastAsia="ja-JP"/>
        </w:rPr>
        <w:t xml:space="preserve"> </w:t>
      </w:r>
      <w:r w:rsidR="00D020F2">
        <w:rPr>
          <w:rFonts w:eastAsiaTheme="minorEastAsia"/>
          <w:b/>
          <w:sz w:val="28"/>
          <w:szCs w:val="28"/>
          <w:lang w:eastAsia="ja-JP"/>
        </w:rPr>
        <w:t>Timeline of Activities</w:t>
      </w:r>
      <w:r w:rsidR="00CC7AF9">
        <w:rPr>
          <w:rFonts w:eastAsiaTheme="minorEastAsia"/>
          <w:b/>
          <w:sz w:val="28"/>
          <w:szCs w:val="28"/>
          <w:lang w:eastAsia="ja-JP"/>
        </w:rPr>
        <w:t xml:space="preserve"> 2015 entry</w:t>
      </w:r>
    </w:p>
    <w:p w:rsidR="00947930" w:rsidRPr="0048176F" w:rsidRDefault="00947930" w:rsidP="00947930">
      <w:pPr>
        <w:spacing w:before="0" w:after="200" w:line="240" w:lineRule="auto"/>
        <w:rPr>
          <w:rFonts w:eastAsiaTheme="minorEastAsia"/>
          <w:b/>
          <w:sz w:val="22"/>
          <w:szCs w:val="22"/>
          <w:u w:val="single"/>
          <w:lang w:eastAsia="ja-JP"/>
        </w:rPr>
      </w:pPr>
      <w:r w:rsidRPr="0048176F">
        <w:rPr>
          <w:rFonts w:eastAsiaTheme="minorEastAsia"/>
          <w:b/>
          <w:sz w:val="22"/>
          <w:szCs w:val="22"/>
          <w:u w:val="single"/>
          <w:lang w:eastAsia="ja-JP"/>
        </w:rPr>
        <w:t>Year 1</w:t>
      </w:r>
    </w:p>
    <w:p w:rsidR="00947930" w:rsidRPr="0048176F" w:rsidRDefault="00947930" w:rsidP="00947930">
      <w:pPr>
        <w:spacing w:before="0" w:after="200" w:line="240" w:lineRule="auto"/>
        <w:rPr>
          <w:rFonts w:eastAsiaTheme="minorEastAsia"/>
          <w:sz w:val="22"/>
          <w:szCs w:val="22"/>
          <w:lang w:eastAsia="ja-JP"/>
        </w:rPr>
      </w:pPr>
      <w:r w:rsidRPr="0048176F">
        <w:rPr>
          <w:rFonts w:eastAsiaTheme="minorEastAsia"/>
          <w:sz w:val="22"/>
          <w:szCs w:val="22"/>
          <w:lang w:eastAsia="ja-JP"/>
        </w:rPr>
        <w:t>Term Time:</w:t>
      </w:r>
      <w:r w:rsidRPr="0048176F">
        <w:rPr>
          <w:rFonts w:eastAsiaTheme="minorEastAsia"/>
          <w:sz w:val="22"/>
          <w:szCs w:val="22"/>
          <w:lang w:eastAsia="ja-JP"/>
        </w:rPr>
        <w:tab/>
      </w:r>
      <w:r w:rsidRPr="004F7791">
        <w:rPr>
          <w:rFonts w:eastAsiaTheme="minorEastAsia"/>
          <w:b/>
          <w:sz w:val="22"/>
          <w:szCs w:val="22"/>
          <w:lang w:eastAsia="ja-JP"/>
        </w:rPr>
        <w:t>8</w:t>
      </w:r>
      <w:r w:rsidRPr="004F7791">
        <w:rPr>
          <w:rFonts w:eastAsiaTheme="minorEastAsia"/>
          <w:b/>
          <w:sz w:val="22"/>
          <w:szCs w:val="22"/>
          <w:vertAlign w:val="superscript"/>
          <w:lang w:eastAsia="ja-JP"/>
        </w:rPr>
        <w:t>th</w:t>
      </w:r>
      <w:r w:rsidRPr="004F7791">
        <w:rPr>
          <w:rFonts w:eastAsiaTheme="minorEastAsia"/>
          <w:b/>
          <w:sz w:val="22"/>
          <w:szCs w:val="22"/>
          <w:lang w:eastAsia="ja-JP"/>
        </w:rPr>
        <w:t xml:space="preserve"> </w:t>
      </w:r>
      <w:r>
        <w:rPr>
          <w:rFonts w:eastAsiaTheme="minorEastAsia"/>
          <w:b/>
          <w:sz w:val="22"/>
          <w:szCs w:val="22"/>
          <w:lang w:eastAsia="ja-JP"/>
        </w:rPr>
        <w:t>January</w:t>
      </w:r>
      <w:r w:rsidRPr="0048176F">
        <w:rPr>
          <w:rFonts w:eastAsiaTheme="minorEastAsia"/>
          <w:sz w:val="22"/>
          <w:szCs w:val="22"/>
          <w:lang w:eastAsia="ja-JP"/>
        </w:rPr>
        <w:t xml:space="preserve">: </w:t>
      </w:r>
      <w:r>
        <w:rPr>
          <w:rFonts w:eastAsiaTheme="minorEastAsia"/>
          <w:sz w:val="22"/>
          <w:szCs w:val="22"/>
          <w:lang w:eastAsia="ja-JP"/>
        </w:rPr>
        <w:t xml:space="preserve">deadline of </w:t>
      </w:r>
      <w:r w:rsidRPr="0048176F">
        <w:rPr>
          <w:rFonts w:eastAsiaTheme="minorEastAsia"/>
          <w:sz w:val="22"/>
          <w:szCs w:val="22"/>
          <w:lang w:eastAsia="ja-JP"/>
        </w:rPr>
        <w:t xml:space="preserve">projects invited and considered by UGRL Project Panel </w:t>
      </w:r>
    </w:p>
    <w:p w:rsidR="00947930" w:rsidRDefault="00947930" w:rsidP="00947930">
      <w:pPr>
        <w:spacing w:before="0" w:after="200" w:line="240" w:lineRule="auto"/>
        <w:ind w:left="1440" w:hanging="1440"/>
        <w:rPr>
          <w:rFonts w:eastAsiaTheme="minorEastAsia"/>
          <w:sz w:val="22"/>
          <w:szCs w:val="22"/>
          <w:lang w:eastAsia="ja-JP"/>
        </w:rPr>
      </w:pPr>
      <w:r w:rsidRPr="0048176F">
        <w:rPr>
          <w:rFonts w:eastAsiaTheme="minorEastAsia"/>
          <w:sz w:val="22"/>
          <w:szCs w:val="22"/>
          <w:lang w:eastAsia="ja-JP"/>
        </w:rPr>
        <w:t>Term Time:</w:t>
      </w:r>
      <w:r w:rsidRPr="0048176F">
        <w:rPr>
          <w:rFonts w:eastAsiaTheme="minorEastAsia"/>
          <w:sz w:val="22"/>
          <w:szCs w:val="22"/>
          <w:lang w:eastAsia="ja-JP"/>
        </w:rPr>
        <w:tab/>
      </w:r>
      <w:r w:rsidRPr="004F7791">
        <w:rPr>
          <w:rFonts w:eastAsiaTheme="minorEastAsia"/>
          <w:b/>
          <w:sz w:val="22"/>
          <w:szCs w:val="22"/>
          <w:lang w:eastAsia="ja-JP"/>
        </w:rPr>
        <w:t>1</w:t>
      </w:r>
      <w:r w:rsidRPr="004F7791">
        <w:rPr>
          <w:rFonts w:eastAsiaTheme="minorEastAsia"/>
          <w:b/>
          <w:sz w:val="22"/>
          <w:szCs w:val="22"/>
          <w:vertAlign w:val="superscript"/>
          <w:lang w:eastAsia="ja-JP"/>
        </w:rPr>
        <w:t>st</w:t>
      </w:r>
      <w:r w:rsidRPr="004F7791">
        <w:rPr>
          <w:rFonts w:eastAsiaTheme="minorEastAsia"/>
          <w:b/>
          <w:sz w:val="22"/>
          <w:szCs w:val="22"/>
          <w:lang w:eastAsia="ja-JP"/>
        </w:rPr>
        <w:t xml:space="preserve"> </w:t>
      </w:r>
      <w:r>
        <w:rPr>
          <w:rFonts w:eastAsiaTheme="minorEastAsia"/>
          <w:b/>
          <w:sz w:val="22"/>
          <w:szCs w:val="22"/>
          <w:lang w:eastAsia="ja-JP"/>
        </w:rPr>
        <w:t>February</w:t>
      </w:r>
      <w:r w:rsidRPr="0048176F">
        <w:rPr>
          <w:rFonts w:eastAsiaTheme="minorEastAsia"/>
          <w:sz w:val="22"/>
          <w:szCs w:val="22"/>
          <w:lang w:eastAsia="ja-JP"/>
        </w:rPr>
        <w:t xml:space="preserve">: Invite applications for scholarships.  Applications considered, students interviewed and selected by UGRL Scholarship Panel. </w:t>
      </w:r>
    </w:p>
    <w:p w:rsidR="00947930" w:rsidRPr="0048176F" w:rsidRDefault="00947930" w:rsidP="00947930">
      <w:pPr>
        <w:spacing w:before="0" w:after="200" w:line="240" w:lineRule="auto"/>
        <w:ind w:left="1440" w:hanging="1440"/>
        <w:rPr>
          <w:rFonts w:eastAsiaTheme="minorEastAsia"/>
          <w:sz w:val="22"/>
          <w:szCs w:val="22"/>
          <w:lang w:eastAsia="ja-JP"/>
        </w:rPr>
      </w:pPr>
      <w:r>
        <w:rPr>
          <w:rFonts w:eastAsiaTheme="minorEastAsia"/>
          <w:sz w:val="22"/>
          <w:szCs w:val="22"/>
          <w:lang w:eastAsia="ja-JP"/>
        </w:rPr>
        <w:t>Term Time:</w:t>
      </w:r>
      <w:r>
        <w:rPr>
          <w:rFonts w:eastAsiaTheme="minorEastAsia"/>
          <w:sz w:val="22"/>
          <w:szCs w:val="22"/>
          <w:lang w:eastAsia="ja-JP"/>
        </w:rPr>
        <w:tab/>
      </w:r>
      <w:r w:rsidRPr="00AA3EE6">
        <w:rPr>
          <w:rFonts w:eastAsiaTheme="minorEastAsia"/>
          <w:b/>
          <w:sz w:val="22"/>
          <w:szCs w:val="22"/>
          <w:lang w:eastAsia="ja-JP"/>
        </w:rPr>
        <w:t>31</w:t>
      </w:r>
      <w:r w:rsidRPr="00AA3EE6">
        <w:rPr>
          <w:rFonts w:eastAsiaTheme="minorEastAsia"/>
          <w:b/>
          <w:sz w:val="22"/>
          <w:szCs w:val="22"/>
          <w:vertAlign w:val="superscript"/>
          <w:lang w:eastAsia="ja-JP"/>
        </w:rPr>
        <w:t>st</w:t>
      </w:r>
      <w:r w:rsidRPr="00AA3EE6">
        <w:rPr>
          <w:rFonts w:eastAsiaTheme="minorEastAsia"/>
          <w:b/>
          <w:sz w:val="22"/>
          <w:szCs w:val="22"/>
          <w:lang w:eastAsia="ja-JP"/>
        </w:rPr>
        <w:t xml:space="preserve"> March</w:t>
      </w:r>
      <w:r>
        <w:rPr>
          <w:rFonts w:eastAsiaTheme="minorEastAsia"/>
          <w:sz w:val="22"/>
          <w:szCs w:val="22"/>
          <w:lang w:eastAsia="ja-JP"/>
        </w:rPr>
        <w:t>: Deadline for all Scholarships awarded and confirmed with central teams.</w:t>
      </w:r>
    </w:p>
    <w:p w:rsidR="00947930" w:rsidRPr="0048176F" w:rsidRDefault="00947930" w:rsidP="00947930">
      <w:pPr>
        <w:spacing w:before="0" w:after="200" w:line="240" w:lineRule="auto"/>
        <w:ind w:left="1440" w:hanging="1440"/>
        <w:rPr>
          <w:rFonts w:eastAsiaTheme="minorEastAsia"/>
          <w:sz w:val="22"/>
          <w:szCs w:val="22"/>
          <w:lang w:eastAsia="ja-JP"/>
        </w:rPr>
      </w:pPr>
      <w:r w:rsidRPr="0048176F">
        <w:rPr>
          <w:rFonts w:eastAsiaTheme="minorEastAsia"/>
          <w:sz w:val="22"/>
          <w:szCs w:val="22"/>
          <w:lang w:eastAsia="ja-JP"/>
        </w:rPr>
        <w:t>Term Time</w:t>
      </w:r>
      <w:r w:rsidRPr="0048176F">
        <w:rPr>
          <w:rFonts w:eastAsiaTheme="minorEastAsia"/>
          <w:sz w:val="22"/>
          <w:szCs w:val="22"/>
          <w:lang w:eastAsia="ja-JP"/>
        </w:rPr>
        <w:tab/>
      </w:r>
      <w:r>
        <w:rPr>
          <w:rFonts w:eastAsiaTheme="minorEastAsia"/>
          <w:b/>
          <w:sz w:val="22"/>
          <w:szCs w:val="22"/>
          <w:lang w:eastAsia="ja-JP"/>
        </w:rPr>
        <w:t>5</w:t>
      </w:r>
      <w:r w:rsidRPr="004F7791">
        <w:rPr>
          <w:rFonts w:eastAsiaTheme="minorEastAsia"/>
          <w:b/>
          <w:sz w:val="22"/>
          <w:szCs w:val="22"/>
          <w:vertAlign w:val="superscript"/>
          <w:lang w:eastAsia="ja-JP"/>
        </w:rPr>
        <w:t>th</w:t>
      </w:r>
      <w:r>
        <w:rPr>
          <w:rFonts w:eastAsiaTheme="minorEastAsia"/>
          <w:b/>
          <w:sz w:val="22"/>
          <w:szCs w:val="22"/>
          <w:lang w:eastAsia="ja-JP"/>
        </w:rPr>
        <w:t xml:space="preserve"> May</w:t>
      </w:r>
      <w:r>
        <w:rPr>
          <w:rFonts w:eastAsiaTheme="minorEastAsia"/>
          <w:sz w:val="22"/>
          <w:szCs w:val="22"/>
          <w:lang w:eastAsia="ja-JP"/>
        </w:rPr>
        <w:t>: Welcome</w:t>
      </w:r>
      <w:r w:rsidRPr="0048176F">
        <w:rPr>
          <w:rFonts w:eastAsiaTheme="minorEastAsia"/>
          <w:sz w:val="22"/>
          <w:szCs w:val="22"/>
          <w:lang w:eastAsia="ja-JP"/>
        </w:rPr>
        <w:t xml:space="preserve"> Event with new Scholars, project supervisors and invited 2</w:t>
      </w:r>
      <w:r w:rsidRPr="0048176F">
        <w:rPr>
          <w:rFonts w:eastAsiaTheme="minorEastAsia"/>
          <w:sz w:val="22"/>
          <w:szCs w:val="22"/>
          <w:vertAlign w:val="superscript"/>
          <w:lang w:eastAsia="ja-JP"/>
        </w:rPr>
        <w:t>nd</w:t>
      </w:r>
      <w:r w:rsidRPr="0048176F">
        <w:rPr>
          <w:rFonts w:eastAsiaTheme="minorEastAsia"/>
          <w:sz w:val="22"/>
          <w:szCs w:val="22"/>
          <w:lang w:eastAsia="ja-JP"/>
        </w:rPr>
        <w:t xml:space="preserve"> and 3</w:t>
      </w:r>
      <w:r w:rsidRPr="0048176F">
        <w:rPr>
          <w:rFonts w:eastAsiaTheme="minorEastAsia"/>
          <w:sz w:val="22"/>
          <w:szCs w:val="22"/>
          <w:vertAlign w:val="superscript"/>
          <w:lang w:eastAsia="ja-JP"/>
        </w:rPr>
        <w:t>rd</w:t>
      </w:r>
      <w:r w:rsidRPr="0048176F">
        <w:rPr>
          <w:rFonts w:eastAsiaTheme="minorEastAsia"/>
          <w:sz w:val="22"/>
          <w:szCs w:val="22"/>
          <w:lang w:eastAsia="ja-JP"/>
        </w:rPr>
        <w:t xml:space="preserve"> year scholars.</w:t>
      </w:r>
    </w:p>
    <w:p w:rsidR="00947930" w:rsidRPr="0048176F" w:rsidRDefault="00947930" w:rsidP="00947930">
      <w:pPr>
        <w:spacing w:before="0" w:after="200" w:line="240" w:lineRule="auto"/>
        <w:ind w:left="1440" w:hanging="1440"/>
        <w:rPr>
          <w:rFonts w:eastAsiaTheme="minorEastAsia"/>
          <w:sz w:val="22"/>
          <w:szCs w:val="22"/>
          <w:lang w:eastAsia="ja-JP"/>
        </w:rPr>
      </w:pPr>
      <w:r w:rsidRPr="0048176F">
        <w:rPr>
          <w:rFonts w:eastAsiaTheme="minorEastAsia"/>
          <w:sz w:val="22"/>
          <w:szCs w:val="22"/>
          <w:lang w:eastAsia="ja-JP"/>
        </w:rPr>
        <w:t xml:space="preserve">Summer: </w:t>
      </w:r>
      <w:r w:rsidRPr="0048176F">
        <w:rPr>
          <w:rFonts w:eastAsiaTheme="minorEastAsia"/>
          <w:sz w:val="22"/>
          <w:szCs w:val="22"/>
          <w:lang w:eastAsia="ja-JP"/>
        </w:rPr>
        <w:tab/>
      </w:r>
      <w:r>
        <w:rPr>
          <w:rFonts w:eastAsiaTheme="minorEastAsia"/>
          <w:b/>
          <w:sz w:val="22"/>
          <w:szCs w:val="22"/>
          <w:lang w:eastAsia="ja-JP"/>
        </w:rPr>
        <w:t>8</w:t>
      </w:r>
      <w:r w:rsidRPr="004D1D16">
        <w:rPr>
          <w:rFonts w:eastAsiaTheme="minorEastAsia"/>
          <w:b/>
          <w:sz w:val="22"/>
          <w:szCs w:val="22"/>
          <w:vertAlign w:val="superscript"/>
          <w:lang w:eastAsia="ja-JP"/>
        </w:rPr>
        <w:t>th</w:t>
      </w:r>
      <w:r>
        <w:rPr>
          <w:rFonts w:eastAsiaTheme="minorEastAsia"/>
          <w:b/>
          <w:sz w:val="22"/>
          <w:szCs w:val="22"/>
          <w:lang w:eastAsia="ja-JP"/>
        </w:rPr>
        <w:t xml:space="preserve"> – 9</w:t>
      </w:r>
      <w:r w:rsidRPr="004D1D16">
        <w:rPr>
          <w:rFonts w:eastAsiaTheme="minorEastAsia"/>
          <w:b/>
          <w:sz w:val="22"/>
          <w:szCs w:val="22"/>
          <w:vertAlign w:val="superscript"/>
          <w:lang w:eastAsia="ja-JP"/>
        </w:rPr>
        <w:t>th</w:t>
      </w:r>
      <w:r>
        <w:rPr>
          <w:rFonts w:eastAsiaTheme="minorEastAsia"/>
          <w:sz w:val="22"/>
          <w:szCs w:val="22"/>
          <w:lang w:eastAsia="ja-JP"/>
        </w:rPr>
        <w:t xml:space="preserve"> </w:t>
      </w:r>
      <w:r w:rsidRPr="0048176F">
        <w:rPr>
          <w:rFonts w:eastAsiaTheme="minorEastAsia"/>
          <w:b/>
          <w:sz w:val="22"/>
          <w:szCs w:val="22"/>
          <w:lang w:eastAsia="ja-JP"/>
        </w:rPr>
        <w:t>June:</w:t>
      </w:r>
      <w:r w:rsidRPr="0048176F">
        <w:rPr>
          <w:rFonts w:eastAsiaTheme="minorEastAsia"/>
          <w:sz w:val="22"/>
          <w:szCs w:val="22"/>
          <w:lang w:eastAsia="ja-JP"/>
        </w:rPr>
        <w:t xml:space="preserve"> Residential Induction for Team building,</w:t>
      </w:r>
      <w:r>
        <w:rPr>
          <w:rFonts w:eastAsiaTheme="minorEastAsia"/>
          <w:sz w:val="22"/>
          <w:szCs w:val="22"/>
          <w:lang w:eastAsia="ja-JP"/>
        </w:rPr>
        <w:t xml:space="preserve"> skills sessions and research </w:t>
      </w:r>
      <w:r w:rsidRPr="0048176F">
        <w:rPr>
          <w:rFonts w:eastAsiaTheme="minorEastAsia"/>
          <w:sz w:val="22"/>
          <w:szCs w:val="22"/>
          <w:lang w:eastAsia="ja-JP"/>
        </w:rPr>
        <w:t>skills.</w:t>
      </w:r>
    </w:p>
    <w:p w:rsidR="00947930" w:rsidRPr="0048176F" w:rsidRDefault="00947930" w:rsidP="00947930">
      <w:pPr>
        <w:spacing w:before="0" w:after="200" w:line="240" w:lineRule="auto"/>
        <w:rPr>
          <w:rFonts w:eastAsiaTheme="minorEastAsia"/>
          <w:sz w:val="22"/>
          <w:szCs w:val="22"/>
          <w:lang w:eastAsia="ja-JP"/>
        </w:rPr>
      </w:pPr>
      <w:r>
        <w:rPr>
          <w:rFonts w:eastAsiaTheme="minorEastAsia"/>
          <w:sz w:val="22"/>
          <w:szCs w:val="22"/>
          <w:lang w:eastAsia="ja-JP"/>
        </w:rPr>
        <w:t>Summer:</w:t>
      </w:r>
      <w:r w:rsidRPr="0048176F">
        <w:rPr>
          <w:rFonts w:eastAsiaTheme="minorEastAsia"/>
          <w:sz w:val="22"/>
          <w:szCs w:val="22"/>
          <w:lang w:eastAsia="ja-JP"/>
        </w:rPr>
        <w:tab/>
      </w:r>
      <w:r w:rsidR="008B0626" w:rsidRPr="008B0626">
        <w:rPr>
          <w:rFonts w:eastAsiaTheme="minorEastAsia"/>
          <w:b/>
          <w:sz w:val="22"/>
          <w:szCs w:val="22"/>
          <w:lang w:eastAsia="ja-JP"/>
        </w:rPr>
        <w:t>21</w:t>
      </w:r>
      <w:r w:rsidR="008B0626" w:rsidRPr="008B0626">
        <w:rPr>
          <w:rFonts w:eastAsiaTheme="minorEastAsia"/>
          <w:b/>
          <w:sz w:val="22"/>
          <w:szCs w:val="22"/>
          <w:vertAlign w:val="superscript"/>
          <w:lang w:eastAsia="ja-JP"/>
        </w:rPr>
        <w:t>st</w:t>
      </w:r>
      <w:r w:rsidR="008B0626" w:rsidRPr="008B0626">
        <w:rPr>
          <w:rFonts w:eastAsiaTheme="minorEastAsia"/>
          <w:b/>
          <w:sz w:val="22"/>
          <w:szCs w:val="22"/>
          <w:lang w:eastAsia="ja-JP"/>
        </w:rPr>
        <w:t>, 22</w:t>
      </w:r>
      <w:r w:rsidR="008B0626" w:rsidRPr="008B0626">
        <w:rPr>
          <w:rFonts w:eastAsiaTheme="minorEastAsia"/>
          <w:b/>
          <w:sz w:val="22"/>
          <w:szCs w:val="22"/>
          <w:vertAlign w:val="superscript"/>
          <w:lang w:eastAsia="ja-JP"/>
        </w:rPr>
        <w:t>nd</w:t>
      </w:r>
      <w:r w:rsidR="008B0626" w:rsidRPr="008B0626">
        <w:rPr>
          <w:rFonts w:eastAsiaTheme="minorEastAsia"/>
          <w:b/>
          <w:sz w:val="22"/>
          <w:szCs w:val="22"/>
          <w:lang w:eastAsia="ja-JP"/>
        </w:rPr>
        <w:t>,</w:t>
      </w:r>
      <w:r w:rsidR="008B0626">
        <w:rPr>
          <w:rFonts w:eastAsiaTheme="minorEastAsia"/>
          <w:sz w:val="22"/>
          <w:szCs w:val="22"/>
          <w:lang w:eastAsia="ja-JP"/>
        </w:rPr>
        <w:t xml:space="preserve"> </w:t>
      </w:r>
      <w:r>
        <w:rPr>
          <w:rFonts w:eastAsiaTheme="minorEastAsia"/>
          <w:b/>
          <w:sz w:val="22"/>
          <w:szCs w:val="22"/>
          <w:lang w:eastAsia="ja-JP"/>
        </w:rPr>
        <w:t>23rd, 24</w:t>
      </w:r>
      <w:r w:rsidRPr="004D1D16">
        <w:rPr>
          <w:rFonts w:eastAsiaTheme="minorEastAsia"/>
          <w:b/>
          <w:sz w:val="22"/>
          <w:szCs w:val="22"/>
          <w:vertAlign w:val="superscript"/>
          <w:lang w:eastAsia="ja-JP"/>
        </w:rPr>
        <w:t>th</w:t>
      </w:r>
      <w:r>
        <w:rPr>
          <w:rFonts w:eastAsiaTheme="minorEastAsia"/>
          <w:b/>
          <w:sz w:val="22"/>
          <w:szCs w:val="22"/>
          <w:lang w:eastAsia="ja-JP"/>
        </w:rPr>
        <w:t xml:space="preserve"> June</w:t>
      </w:r>
      <w:r w:rsidRPr="0048176F">
        <w:rPr>
          <w:rFonts w:eastAsiaTheme="minorEastAsia"/>
          <w:sz w:val="22"/>
          <w:szCs w:val="22"/>
          <w:lang w:eastAsia="ja-JP"/>
        </w:rPr>
        <w:t>:</w:t>
      </w:r>
      <w:r>
        <w:rPr>
          <w:rFonts w:eastAsiaTheme="minorEastAsia"/>
          <w:sz w:val="22"/>
          <w:szCs w:val="22"/>
          <w:lang w:eastAsia="ja-JP"/>
        </w:rPr>
        <w:t xml:space="preserve"> </w:t>
      </w:r>
      <w:r w:rsidRPr="0048176F">
        <w:rPr>
          <w:rFonts w:eastAsiaTheme="minorEastAsia"/>
          <w:sz w:val="22"/>
          <w:szCs w:val="22"/>
          <w:lang w:eastAsia="ja-JP"/>
        </w:rPr>
        <w:t xml:space="preserve"> Outward Bound Residential for Team</w:t>
      </w:r>
      <w:r>
        <w:rPr>
          <w:rFonts w:eastAsiaTheme="minorEastAsia"/>
          <w:sz w:val="22"/>
          <w:szCs w:val="22"/>
          <w:lang w:eastAsia="ja-JP"/>
        </w:rPr>
        <w:t xml:space="preserve">building and </w:t>
      </w:r>
      <w:r>
        <w:rPr>
          <w:rFonts w:eastAsiaTheme="minorEastAsia"/>
          <w:sz w:val="22"/>
          <w:szCs w:val="22"/>
          <w:lang w:eastAsia="ja-JP"/>
        </w:rPr>
        <w:tab/>
      </w:r>
      <w:r>
        <w:rPr>
          <w:rFonts w:eastAsiaTheme="minorEastAsia"/>
          <w:sz w:val="22"/>
          <w:szCs w:val="22"/>
          <w:lang w:eastAsia="ja-JP"/>
        </w:rPr>
        <w:tab/>
      </w:r>
      <w:r>
        <w:rPr>
          <w:rFonts w:eastAsiaTheme="minorEastAsia"/>
          <w:sz w:val="22"/>
          <w:szCs w:val="22"/>
          <w:lang w:eastAsia="ja-JP"/>
        </w:rPr>
        <w:tab/>
      </w:r>
      <w:r>
        <w:rPr>
          <w:rFonts w:eastAsiaTheme="minorEastAsia"/>
          <w:sz w:val="22"/>
          <w:szCs w:val="22"/>
          <w:lang w:eastAsia="ja-JP"/>
        </w:rPr>
        <w:tab/>
        <w:t xml:space="preserve">Leadership to </w:t>
      </w:r>
      <w:r w:rsidRPr="0048176F">
        <w:rPr>
          <w:rFonts w:eastAsiaTheme="minorEastAsia"/>
          <w:sz w:val="22"/>
          <w:szCs w:val="22"/>
          <w:lang w:eastAsia="ja-JP"/>
        </w:rPr>
        <w:t xml:space="preserve">prepare for </w:t>
      </w:r>
      <w:r>
        <w:rPr>
          <w:rFonts w:eastAsiaTheme="minorEastAsia"/>
          <w:sz w:val="22"/>
          <w:szCs w:val="22"/>
          <w:lang w:eastAsia="ja-JP"/>
        </w:rPr>
        <w:t xml:space="preserve">research project and </w:t>
      </w:r>
      <w:r w:rsidRPr="0048176F">
        <w:rPr>
          <w:rFonts w:eastAsiaTheme="minorEastAsia"/>
          <w:sz w:val="22"/>
          <w:szCs w:val="22"/>
          <w:lang w:eastAsia="ja-JP"/>
        </w:rPr>
        <w:t>ambassadorial work.</w:t>
      </w:r>
    </w:p>
    <w:p w:rsidR="00947930" w:rsidRPr="005445AD" w:rsidRDefault="00947930" w:rsidP="00947930">
      <w:pPr>
        <w:spacing w:before="0" w:after="200" w:line="240" w:lineRule="auto"/>
        <w:ind w:left="1440" w:hanging="1440"/>
        <w:rPr>
          <w:rFonts w:eastAsiaTheme="minorEastAsia"/>
          <w:sz w:val="22"/>
          <w:szCs w:val="22"/>
          <w:lang w:eastAsia="ja-JP"/>
        </w:rPr>
      </w:pPr>
      <w:r w:rsidRPr="00F13C38">
        <w:rPr>
          <w:rFonts w:eastAsiaTheme="minorEastAsia"/>
          <w:sz w:val="22"/>
          <w:szCs w:val="22"/>
          <w:lang w:eastAsia="ja-JP"/>
        </w:rPr>
        <w:t>Summer:</w:t>
      </w:r>
      <w:r w:rsidRPr="00F13C38">
        <w:rPr>
          <w:rFonts w:eastAsiaTheme="minorEastAsia"/>
          <w:sz w:val="22"/>
          <w:szCs w:val="22"/>
          <w:lang w:eastAsia="ja-JP"/>
        </w:rPr>
        <w:tab/>
      </w:r>
      <w:r w:rsidRPr="00F13C38">
        <w:rPr>
          <w:rFonts w:eastAsiaTheme="minorEastAsia"/>
          <w:b/>
          <w:sz w:val="22"/>
          <w:szCs w:val="22"/>
          <w:lang w:eastAsia="ja-JP"/>
        </w:rPr>
        <w:t>July - September</w:t>
      </w:r>
      <w:r w:rsidRPr="00F13C38">
        <w:rPr>
          <w:rFonts w:eastAsiaTheme="minorEastAsia"/>
          <w:sz w:val="22"/>
          <w:szCs w:val="22"/>
          <w:lang w:eastAsia="ja-JP"/>
        </w:rPr>
        <w:t xml:space="preserve"> 6 weeks Research Project 1</w:t>
      </w:r>
      <w:r w:rsidRPr="00F13C38">
        <w:rPr>
          <w:rFonts w:eastAsiaTheme="minorEastAsia"/>
          <w:sz w:val="22"/>
          <w:szCs w:val="22"/>
          <w:lang w:eastAsia="ja-JP"/>
        </w:rPr>
        <w:br/>
        <w:t>by 20</w:t>
      </w:r>
      <w:r w:rsidRPr="00F13C38">
        <w:rPr>
          <w:rFonts w:eastAsiaTheme="minorEastAsia"/>
          <w:sz w:val="22"/>
          <w:szCs w:val="22"/>
          <w:vertAlign w:val="superscript"/>
          <w:lang w:eastAsia="ja-JP"/>
        </w:rPr>
        <w:t>th</w:t>
      </w:r>
      <w:r w:rsidRPr="00F13C38">
        <w:rPr>
          <w:rFonts w:eastAsiaTheme="minorEastAsia"/>
          <w:sz w:val="22"/>
          <w:szCs w:val="22"/>
          <w:lang w:eastAsia="ja-JP"/>
        </w:rPr>
        <w:t xml:space="preserve"> September Project </w:t>
      </w:r>
      <w:r>
        <w:rPr>
          <w:rFonts w:eastAsiaTheme="minorEastAsia"/>
          <w:sz w:val="22"/>
          <w:szCs w:val="22"/>
          <w:lang w:eastAsia="ja-JP"/>
        </w:rPr>
        <w:t xml:space="preserve">Scholar to provide project </w:t>
      </w:r>
      <w:r w:rsidRPr="00F13C38">
        <w:rPr>
          <w:rFonts w:eastAsiaTheme="minorEastAsia"/>
          <w:sz w:val="22"/>
          <w:szCs w:val="22"/>
          <w:lang w:eastAsia="ja-JP"/>
        </w:rPr>
        <w:t>report and donor letter to Scholarship Administrator</w:t>
      </w:r>
    </w:p>
    <w:p w:rsidR="00947930" w:rsidRPr="0048176F" w:rsidRDefault="00947930" w:rsidP="00947930">
      <w:pPr>
        <w:spacing w:before="0" w:after="200" w:line="240" w:lineRule="auto"/>
        <w:rPr>
          <w:rFonts w:eastAsiaTheme="minorEastAsia"/>
          <w:b/>
          <w:sz w:val="22"/>
          <w:szCs w:val="22"/>
          <w:u w:val="single"/>
          <w:lang w:eastAsia="ja-JP"/>
        </w:rPr>
      </w:pPr>
      <w:r w:rsidRPr="0048176F">
        <w:rPr>
          <w:rFonts w:eastAsiaTheme="minorEastAsia"/>
          <w:b/>
          <w:sz w:val="22"/>
          <w:szCs w:val="22"/>
          <w:u w:val="single"/>
          <w:lang w:eastAsia="ja-JP"/>
        </w:rPr>
        <w:t>Year 2</w:t>
      </w:r>
    </w:p>
    <w:p w:rsidR="00947930" w:rsidRDefault="00947930" w:rsidP="00947930">
      <w:pPr>
        <w:spacing w:before="0" w:after="200" w:line="240" w:lineRule="auto"/>
        <w:rPr>
          <w:rFonts w:eastAsiaTheme="minorEastAsia"/>
          <w:sz w:val="22"/>
          <w:szCs w:val="22"/>
          <w:lang w:eastAsia="ja-JP"/>
        </w:rPr>
      </w:pPr>
      <w:r w:rsidRPr="0048176F">
        <w:rPr>
          <w:rFonts w:eastAsiaTheme="minorEastAsia"/>
          <w:sz w:val="22"/>
          <w:szCs w:val="22"/>
          <w:lang w:eastAsia="ja-JP"/>
        </w:rPr>
        <w:t>Term time:</w:t>
      </w:r>
      <w:r w:rsidRPr="0048176F">
        <w:rPr>
          <w:rFonts w:eastAsiaTheme="minorEastAsia"/>
          <w:sz w:val="22"/>
          <w:szCs w:val="22"/>
          <w:lang w:eastAsia="ja-JP"/>
        </w:rPr>
        <w:tab/>
      </w:r>
      <w:r w:rsidRPr="0048176F">
        <w:rPr>
          <w:rFonts w:eastAsiaTheme="minorEastAsia"/>
          <w:b/>
          <w:sz w:val="22"/>
          <w:szCs w:val="22"/>
          <w:lang w:eastAsia="ja-JP"/>
        </w:rPr>
        <w:t>September – June</w:t>
      </w:r>
      <w:r w:rsidRPr="0048176F">
        <w:rPr>
          <w:rFonts w:eastAsiaTheme="minorEastAsia"/>
          <w:sz w:val="22"/>
          <w:szCs w:val="22"/>
          <w:lang w:eastAsia="ja-JP"/>
        </w:rPr>
        <w:t xml:space="preserve"> Ambassadorial work</w:t>
      </w:r>
    </w:p>
    <w:p w:rsidR="00947930" w:rsidRDefault="00947930" w:rsidP="00947930">
      <w:pPr>
        <w:pStyle w:val="ListParagraph"/>
        <w:numPr>
          <w:ilvl w:val="2"/>
          <w:numId w:val="18"/>
        </w:numPr>
        <w:spacing w:before="0" w:after="200" w:line="240" w:lineRule="auto"/>
        <w:rPr>
          <w:rFonts w:eastAsiaTheme="minorEastAsia"/>
          <w:sz w:val="22"/>
          <w:szCs w:val="22"/>
          <w:lang w:eastAsia="ja-JP"/>
        </w:rPr>
      </w:pPr>
      <w:r w:rsidRPr="002868C0">
        <w:rPr>
          <w:rFonts w:eastAsiaTheme="minorEastAsia"/>
          <w:sz w:val="22"/>
          <w:szCs w:val="22"/>
          <w:lang w:eastAsia="ja-JP"/>
        </w:rPr>
        <w:t>support faculty recruitment, open days, school volunteering, public events</w:t>
      </w:r>
    </w:p>
    <w:p w:rsidR="00947930" w:rsidRDefault="00947930" w:rsidP="00947930">
      <w:pPr>
        <w:pStyle w:val="ListParagraph"/>
        <w:numPr>
          <w:ilvl w:val="2"/>
          <w:numId w:val="18"/>
        </w:numPr>
        <w:spacing w:before="0" w:after="200" w:line="240" w:lineRule="auto"/>
        <w:rPr>
          <w:rFonts w:eastAsiaTheme="minorEastAsia"/>
          <w:sz w:val="22"/>
          <w:szCs w:val="22"/>
          <w:lang w:eastAsia="ja-JP"/>
        </w:rPr>
      </w:pPr>
      <w:r>
        <w:rPr>
          <w:rFonts w:eastAsiaTheme="minorEastAsia"/>
          <w:sz w:val="22"/>
          <w:szCs w:val="22"/>
          <w:lang w:eastAsia="ja-JP"/>
        </w:rPr>
        <w:t xml:space="preserve">support </w:t>
      </w:r>
      <w:r w:rsidRPr="002868C0">
        <w:rPr>
          <w:rFonts w:eastAsiaTheme="minorEastAsia"/>
          <w:sz w:val="22"/>
          <w:szCs w:val="22"/>
          <w:lang w:eastAsia="ja-JP"/>
        </w:rPr>
        <w:t>Alumni Office Donors’ events etc.</w:t>
      </w:r>
    </w:p>
    <w:p w:rsidR="00947930" w:rsidRDefault="00947930" w:rsidP="00947930">
      <w:pPr>
        <w:spacing w:before="0" w:after="200" w:line="240" w:lineRule="auto"/>
        <w:rPr>
          <w:rFonts w:eastAsiaTheme="minorEastAsia"/>
          <w:sz w:val="22"/>
          <w:szCs w:val="22"/>
          <w:lang w:eastAsia="ja-JP"/>
        </w:rPr>
      </w:pPr>
      <w:r w:rsidRPr="0048176F">
        <w:rPr>
          <w:rFonts w:eastAsiaTheme="minorEastAsia"/>
          <w:sz w:val="22"/>
          <w:szCs w:val="22"/>
          <w:lang w:eastAsia="ja-JP"/>
        </w:rPr>
        <w:tab/>
      </w:r>
      <w:r w:rsidRPr="0048176F">
        <w:rPr>
          <w:rFonts w:eastAsiaTheme="minorEastAsia"/>
          <w:sz w:val="22"/>
          <w:szCs w:val="22"/>
          <w:lang w:eastAsia="ja-JP"/>
        </w:rPr>
        <w:tab/>
      </w:r>
      <w:r>
        <w:rPr>
          <w:rFonts w:eastAsiaTheme="minorEastAsia"/>
          <w:b/>
          <w:sz w:val="22"/>
          <w:szCs w:val="22"/>
          <w:lang w:eastAsia="ja-JP"/>
        </w:rPr>
        <w:t>21</w:t>
      </w:r>
      <w:r w:rsidRPr="00AA3EE6">
        <w:rPr>
          <w:rFonts w:eastAsiaTheme="minorEastAsia"/>
          <w:b/>
          <w:sz w:val="22"/>
          <w:szCs w:val="22"/>
          <w:vertAlign w:val="superscript"/>
          <w:lang w:eastAsia="ja-JP"/>
        </w:rPr>
        <w:t>st</w:t>
      </w:r>
      <w:r>
        <w:rPr>
          <w:rFonts w:eastAsiaTheme="minorEastAsia"/>
          <w:b/>
          <w:sz w:val="22"/>
          <w:szCs w:val="22"/>
          <w:lang w:eastAsia="ja-JP"/>
        </w:rPr>
        <w:t xml:space="preserve"> September</w:t>
      </w:r>
      <w:r w:rsidRPr="0048176F">
        <w:rPr>
          <w:rFonts w:eastAsiaTheme="minorEastAsia"/>
          <w:b/>
          <w:sz w:val="22"/>
          <w:szCs w:val="22"/>
          <w:lang w:eastAsia="ja-JP"/>
        </w:rPr>
        <w:t>:</w:t>
      </w:r>
      <w:r w:rsidRPr="0048176F">
        <w:rPr>
          <w:rFonts w:eastAsiaTheme="minorEastAsia"/>
          <w:sz w:val="22"/>
          <w:szCs w:val="22"/>
          <w:lang w:eastAsia="ja-JP"/>
        </w:rPr>
        <w:t xml:space="preserve"> Lea</w:t>
      </w:r>
      <w:r>
        <w:rPr>
          <w:rFonts w:eastAsiaTheme="minorEastAsia"/>
          <w:sz w:val="22"/>
          <w:szCs w:val="22"/>
          <w:lang w:eastAsia="ja-JP"/>
        </w:rPr>
        <w:t>dership T</w:t>
      </w:r>
      <w:r w:rsidRPr="0048176F">
        <w:rPr>
          <w:rFonts w:eastAsiaTheme="minorEastAsia"/>
          <w:sz w:val="22"/>
          <w:szCs w:val="22"/>
          <w:lang w:eastAsia="ja-JP"/>
        </w:rPr>
        <w:t>raining event</w:t>
      </w:r>
    </w:p>
    <w:p w:rsidR="00947930" w:rsidRDefault="00947930" w:rsidP="00947930">
      <w:pPr>
        <w:spacing w:before="0" w:after="200" w:line="240" w:lineRule="auto"/>
        <w:rPr>
          <w:rFonts w:eastAsiaTheme="minorEastAsia"/>
          <w:sz w:val="22"/>
          <w:szCs w:val="22"/>
          <w:lang w:eastAsia="ja-JP"/>
        </w:rPr>
      </w:pPr>
      <w:r>
        <w:rPr>
          <w:rFonts w:eastAsiaTheme="minorEastAsia"/>
          <w:sz w:val="22"/>
          <w:szCs w:val="22"/>
          <w:lang w:eastAsia="ja-JP"/>
        </w:rPr>
        <w:tab/>
      </w:r>
      <w:r>
        <w:rPr>
          <w:rFonts w:eastAsiaTheme="minorEastAsia"/>
          <w:sz w:val="22"/>
          <w:szCs w:val="22"/>
          <w:lang w:eastAsia="ja-JP"/>
        </w:rPr>
        <w:tab/>
      </w:r>
      <w:r>
        <w:rPr>
          <w:rFonts w:eastAsiaTheme="minorEastAsia"/>
          <w:b/>
          <w:sz w:val="22"/>
          <w:szCs w:val="22"/>
          <w:lang w:eastAsia="ja-JP"/>
        </w:rPr>
        <w:t>1</w:t>
      </w:r>
      <w:r w:rsidRPr="00AA3EE6">
        <w:rPr>
          <w:rFonts w:eastAsiaTheme="minorEastAsia"/>
          <w:b/>
          <w:sz w:val="22"/>
          <w:szCs w:val="22"/>
          <w:lang w:eastAsia="ja-JP"/>
        </w:rPr>
        <w:t>8</w:t>
      </w:r>
      <w:r w:rsidRPr="00AA3EE6">
        <w:rPr>
          <w:rFonts w:eastAsiaTheme="minorEastAsia"/>
          <w:b/>
          <w:sz w:val="22"/>
          <w:szCs w:val="22"/>
          <w:vertAlign w:val="superscript"/>
          <w:lang w:eastAsia="ja-JP"/>
        </w:rPr>
        <w:t>th</w:t>
      </w:r>
      <w:r w:rsidRPr="00AA3EE6">
        <w:rPr>
          <w:rFonts w:eastAsiaTheme="minorEastAsia"/>
          <w:b/>
          <w:sz w:val="22"/>
          <w:szCs w:val="22"/>
          <w:lang w:eastAsia="ja-JP"/>
        </w:rPr>
        <w:t xml:space="preserve"> September</w:t>
      </w:r>
      <w:r>
        <w:rPr>
          <w:rFonts w:eastAsiaTheme="minorEastAsia"/>
          <w:sz w:val="22"/>
          <w:szCs w:val="22"/>
          <w:lang w:eastAsia="ja-JP"/>
        </w:rPr>
        <w:t>: Deadline for RSA Award Applications</w:t>
      </w:r>
    </w:p>
    <w:p w:rsidR="00947930" w:rsidRDefault="00947930" w:rsidP="00947930">
      <w:pPr>
        <w:spacing w:before="0" w:after="200" w:line="240" w:lineRule="auto"/>
        <w:rPr>
          <w:rFonts w:eastAsiaTheme="minorEastAsia"/>
          <w:sz w:val="22"/>
          <w:szCs w:val="22"/>
          <w:lang w:eastAsia="ja-JP"/>
        </w:rPr>
      </w:pPr>
      <w:r>
        <w:rPr>
          <w:rFonts w:eastAsiaTheme="minorEastAsia"/>
          <w:sz w:val="22"/>
          <w:szCs w:val="22"/>
          <w:lang w:eastAsia="ja-JP"/>
        </w:rPr>
        <w:tab/>
      </w:r>
      <w:r>
        <w:rPr>
          <w:rFonts w:eastAsiaTheme="minorEastAsia"/>
          <w:sz w:val="22"/>
          <w:szCs w:val="22"/>
          <w:lang w:eastAsia="ja-JP"/>
        </w:rPr>
        <w:tab/>
      </w:r>
      <w:r>
        <w:rPr>
          <w:rFonts w:eastAsiaTheme="minorEastAsia"/>
          <w:b/>
          <w:sz w:val="22"/>
          <w:szCs w:val="22"/>
          <w:lang w:eastAsia="ja-JP"/>
        </w:rPr>
        <w:t>20</w:t>
      </w:r>
      <w:r w:rsidRPr="008A71BE">
        <w:rPr>
          <w:rFonts w:eastAsiaTheme="minorEastAsia"/>
          <w:b/>
          <w:sz w:val="22"/>
          <w:szCs w:val="22"/>
          <w:vertAlign w:val="superscript"/>
          <w:lang w:eastAsia="ja-JP"/>
        </w:rPr>
        <w:t>th</w:t>
      </w:r>
      <w:r w:rsidRPr="008A71BE">
        <w:rPr>
          <w:rFonts w:eastAsiaTheme="minorEastAsia"/>
          <w:b/>
          <w:sz w:val="22"/>
          <w:szCs w:val="22"/>
          <w:lang w:eastAsia="ja-JP"/>
        </w:rPr>
        <w:t xml:space="preserve"> October</w:t>
      </w:r>
      <w:r>
        <w:rPr>
          <w:rFonts w:eastAsiaTheme="minorEastAsia"/>
          <w:sz w:val="22"/>
          <w:szCs w:val="22"/>
          <w:lang w:eastAsia="ja-JP"/>
        </w:rPr>
        <w:t>: Celebration Event for Final Year Scholars. Open Invitation</w:t>
      </w:r>
    </w:p>
    <w:p w:rsidR="00947930" w:rsidRPr="0048176F" w:rsidRDefault="00947930" w:rsidP="00947930">
      <w:pPr>
        <w:spacing w:before="0" w:after="200" w:line="240" w:lineRule="auto"/>
        <w:rPr>
          <w:rFonts w:eastAsiaTheme="minorEastAsia"/>
          <w:sz w:val="22"/>
          <w:szCs w:val="22"/>
          <w:lang w:eastAsia="ja-JP"/>
        </w:rPr>
      </w:pPr>
      <w:r>
        <w:rPr>
          <w:rFonts w:eastAsiaTheme="minorEastAsia"/>
          <w:sz w:val="22"/>
          <w:szCs w:val="22"/>
          <w:lang w:eastAsia="ja-JP"/>
        </w:rPr>
        <w:tab/>
      </w:r>
      <w:r>
        <w:rPr>
          <w:rFonts w:eastAsiaTheme="minorEastAsia"/>
          <w:sz w:val="22"/>
          <w:szCs w:val="22"/>
          <w:lang w:eastAsia="ja-JP"/>
        </w:rPr>
        <w:tab/>
      </w:r>
      <w:r w:rsidRPr="00AA3EE6">
        <w:rPr>
          <w:rFonts w:eastAsiaTheme="minorEastAsia"/>
          <w:b/>
          <w:sz w:val="22"/>
          <w:szCs w:val="22"/>
          <w:lang w:eastAsia="ja-JP"/>
        </w:rPr>
        <w:t>February</w:t>
      </w:r>
      <w:r>
        <w:rPr>
          <w:rFonts w:eastAsiaTheme="minorEastAsia"/>
          <w:sz w:val="22"/>
          <w:szCs w:val="22"/>
          <w:lang w:eastAsia="ja-JP"/>
        </w:rPr>
        <w:t>: Cultural Capital Event</w:t>
      </w:r>
    </w:p>
    <w:p w:rsidR="00947930" w:rsidRPr="008A71BE" w:rsidRDefault="00947930" w:rsidP="00947930">
      <w:pPr>
        <w:spacing w:before="0" w:after="200" w:line="240" w:lineRule="auto"/>
        <w:ind w:left="1440" w:hanging="1440"/>
        <w:rPr>
          <w:rFonts w:eastAsiaTheme="minorEastAsia"/>
          <w:sz w:val="22"/>
          <w:szCs w:val="22"/>
          <w:lang w:eastAsia="ja-JP"/>
        </w:rPr>
      </w:pPr>
      <w:r w:rsidRPr="008A71BE">
        <w:rPr>
          <w:rFonts w:eastAsiaTheme="minorEastAsia"/>
          <w:sz w:val="22"/>
          <w:szCs w:val="22"/>
          <w:lang w:eastAsia="ja-JP"/>
        </w:rPr>
        <w:t>Summer:</w:t>
      </w:r>
      <w:r w:rsidRPr="008A71BE">
        <w:rPr>
          <w:rFonts w:eastAsiaTheme="minorEastAsia"/>
          <w:sz w:val="22"/>
          <w:szCs w:val="22"/>
          <w:lang w:eastAsia="ja-JP"/>
        </w:rPr>
        <w:tab/>
      </w:r>
      <w:r w:rsidRPr="008A71BE">
        <w:rPr>
          <w:rFonts w:eastAsiaTheme="minorEastAsia"/>
          <w:b/>
          <w:sz w:val="22"/>
          <w:szCs w:val="22"/>
          <w:lang w:eastAsia="ja-JP"/>
        </w:rPr>
        <w:t>July – September</w:t>
      </w:r>
      <w:r w:rsidRPr="008A71BE">
        <w:rPr>
          <w:rFonts w:eastAsiaTheme="minorEastAsia"/>
          <w:sz w:val="22"/>
          <w:szCs w:val="22"/>
          <w:lang w:eastAsia="ja-JP"/>
        </w:rPr>
        <w:t xml:space="preserve"> 6 week Research Project 2</w:t>
      </w:r>
      <w:r w:rsidRPr="008A71BE">
        <w:rPr>
          <w:rFonts w:eastAsiaTheme="minorEastAsia"/>
          <w:sz w:val="22"/>
          <w:szCs w:val="22"/>
          <w:lang w:eastAsia="ja-JP"/>
        </w:rPr>
        <w:br/>
        <w:t>by 20</w:t>
      </w:r>
      <w:r w:rsidRPr="008A71BE">
        <w:rPr>
          <w:rFonts w:eastAsiaTheme="minorEastAsia"/>
          <w:sz w:val="22"/>
          <w:szCs w:val="22"/>
          <w:vertAlign w:val="superscript"/>
          <w:lang w:eastAsia="ja-JP"/>
        </w:rPr>
        <w:t>th</w:t>
      </w:r>
      <w:r w:rsidRPr="008A71BE">
        <w:rPr>
          <w:rFonts w:eastAsiaTheme="minorEastAsia"/>
          <w:sz w:val="22"/>
          <w:szCs w:val="22"/>
          <w:lang w:eastAsia="ja-JP"/>
        </w:rPr>
        <w:t xml:space="preserve"> September Project Scholar to provide project report and donor letter to Scholarship Administrator.</w:t>
      </w:r>
    </w:p>
    <w:p w:rsidR="00947930" w:rsidRPr="005445AD" w:rsidRDefault="00947930" w:rsidP="00947930">
      <w:pPr>
        <w:spacing w:before="0" w:after="200" w:line="240" w:lineRule="auto"/>
        <w:rPr>
          <w:rFonts w:eastAsiaTheme="minorEastAsia"/>
          <w:sz w:val="22"/>
          <w:szCs w:val="22"/>
          <w:lang w:eastAsia="ja-JP"/>
        </w:rPr>
      </w:pPr>
      <w:r>
        <w:rPr>
          <w:rFonts w:eastAsiaTheme="minorEastAsia"/>
          <w:sz w:val="22"/>
          <w:szCs w:val="22"/>
          <w:lang w:eastAsia="ja-JP"/>
        </w:rPr>
        <w:t>Term Time:</w:t>
      </w:r>
      <w:r>
        <w:rPr>
          <w:rFonts w:eastAsiaTheme="minorEastAsia"/>
          <w:sz w:val="22"/>
          <w:szCs w:val="22"/>
          <w:lang w:eastAsia="ja-JP"/>
        </w:rPr>
        <w:tab/>
      </w:r>
      <w:r w:rsidRPr="0048176F">
        <w:rPr>
          <w:rFonts w:eastAsiaTheme="minorEastAsia"/>
          <w:b/>
          <w:sz w:val="22"/>
          <w:szCs w:val="22"/>
          <w:lang w:eastAsia="ja-JP"/>
        </w:rPr>
        <w:t>Dec</w:t>
      </w:r>
      <w:r>
        <w:rPr>
          <w:rFonts w:eastAsiaTheme="minorEastAsia"/>
          <w:sz w:val="22"/>
          <w:szCs w:val="22"/>
          <w:lang w:eastAsia="ja-JP"/>
        </w:rPr>
        <w:t>: Attend the Donors Reception</w:t>
      </w:r>
    </w:p>
    <w:p w:rsidR="00947930" w:rsidRPr="0048176F" w:rsidRDefault="00947930" w:rsidP="00947930">
      <w:pPr>
        <w:spacing w:before="0" w:after="200" w:line="240" w:lineRule="auto"/>
        <w:rPr>
          <w:rFonts w:eastAsiaTheme="minorEastAsia"/>
          <w:b/>
          <w:sz w:val="22"/>
          <w:szCs w:val="22"/>
          <w:lang w:eastAsia="ja-JP"/>
        </w:rPr>
      </w:pPr>
      <w:r w:rsidRPr="0048176F">
        <w:rPr>
          <w:rFonts w:eastAsiaTheme="minorEastAsia"/>
          <w:b/>
          <w:sz w:val="22"/>
          <w:szCs w:val="22"/>
          <w:u w:val="single"/>
          <w:lang w:eastAsia="ja-JP"/>
        </w:rPr>
        <w:t>Year 3</w:t>
      </w:r>
      <w:r w:rsidRPr="0048176F">
        <w:rPr>
          <w:rFonts w:eastAsiaTheme="minorEastAsia"/>
          <w:b/>
          <w:sz w:val="22"/>
          <w:szCs w:val="22"/>
          <w:lang w:eastAsia="ja-JP"/>
        </w:rPr>
        <w:tab/>
      </w:r>
    </w:p>
    <w:p w:rsidR="00947930" w:rsidRDefault="00947930" w:rsidP="00947930">
      <w:pPr>
        <w:spacing w:before="0" w:after="200" w:line="240" w:lineRule="auto"/>
        <w:rPr>
          <w:rFonts w:eastAsiaTheme="minorEastAsia"/>
          <w:sz w:val="22"/>
          <w:szCs w:val="22"/>
          <w:lang w:eastAsia="ja-JP"/>
        </w:rPr>
      </w:pPr>
      <w:r w:rsidRPr="0048176F">
        <w:rPr>
          <w:rFonts w:eastAsiaTheme="minorEastAsia"/>
          <w:sz w:val="22"/>
          <w:szCs w:val="22"/>
          <w:lang w:eastAsia="ja-JP"/>
        </w:rPr>
        <w:t>Term time:</w:t>
      </w:r>
      <w:r w:rsidRPr="0048176F">
        <w:rPr>
          <w:rFonts w:eastAsiaTheme="minorEastAsia"/>
          <w:sz w:val="22"/>
          <w:szCs w:val="22"/>
          <w:lang w:eastAsia="ja-JP"/>
        </w:rPr>
        <w:tab/>
      </w:r>
      <w:r w:rsidRPr="0048176F">
        <w:rPr>
          <w:rFonts w:eastAsiaTheme="minorEastAsia"/>
          <w:b/>
          <w:sz w:val="22"/>
          <w:szCs w:val="22"/>
          <w:lang w:eastAsia="ja-JP"/>
        </w:rPr>
        <w:t>September – June</w:t>
      </w:r>
      <w:r w:rsidRPr="0048176F">
        <w:rPr>
          <w:rFonts w:eastAsiaTheme="minorEastAsia"/>
          <w:sz w:val="22"/>
          <w:szCs w:val="22"/>
          <w:lang w:eastAsia="ja-JP"/>
        </w:rPr>
        <w:t xml:space="preserve"> Ambassadorial work</w:t>
      </w:r>
    </w:p>
    <w:p w:rsidR="00947930" w:rsidRDefault="00947930" w:rsidP="00947930">
      <w:pPr>
        <w:pStyle w:val="ListParagraph"/>
        <w:numPr>
          <w:ilvl w:val="2"/>
          <w:numId w:val="18"/>
        </w:numPr>
        <w:spacing w:before="0" w:after="200" w:line="240" w:lineRule="auto"/>
        <w:rPr>
          <w:rFonts w:eastAsiaTheme="minorEastAsia"/>
          <w:sz w:val="22"/>
          <w:szCs w:val="22"/>
          <w:lang w:eastAsia="ja-JP"/>
        </w:rPr>
      </w:pPr>
      <w:r w:rsidRPr="002868C0">
        <w:rPr>
          <w:rFonts w:eastAsiaTheme="minorEastAsia"/>
          <w:sz w:val="22"/>
          <w:szCs w:val="22"/>
          <w:lang w:eastAsia="ja-JP"/>
        </w:rPr>
        <w:t>support faculty recruitment, open days, school volunteering, public events</w:t>
      </w:r>
    </w:p>
    <w:p w:rsidR="00947930" w:rsidRDefault="00947930" w:rsidP="00947930">
      <w:pPr>
        <w:pStyle w:val="ListParagraph"/>
        <w:numPr>
          <w:ilvl w:val="2"/>
          <w:numId w:val="18"/>
        </w:numPr>
        <w:spacing w:before="0" w:after="200" w:line="240" w:lineRule="auto"/>
        <w:rPr>
          <w:rFonts w:eastAsiaTheme="minorEastAsia"/>
          <w:sz w:val="22"/>
          <w:szCs w:val="22"/>
          <w:lang w:eastAsia="ja-JP"/>
        </w:rPr>
      </w:pPr>
      <w:r>
        <w:rPr>
          <w:rFonts w:eastAsiaTheme="minorEastAsia"/>
          <w:sz w:val="22"/>
          <w:szCs w:val="22"/>
          <w:lang w:eastAsia="ja-JP"/>
        </w:rPr>
        <w:t xml:space="preserve">support </w:t>
      </w:r>
      <w:r w:rsidRPr="002868C0">
        <w:rPr>
          <w:rFonts w:eastAsiaTheme="minorEastAsia"/>
          <w:sz w:val="22"/>
          <w:szCs w:val="22"/>
          <w:lang w:eastAsia="ja-JP"/>
        </w:rPr>
        <w:t>Alumni Office Donors’ events etc.</w:t>
      </w:r>
    </w:p>
    <w:p w:rsidR="00947930" w:rsidRDefault="00947930" w:rsidP="00947930">
      <w:pPr>
        <w:pStyle w:val="ListParagraph"/>
        <w:numPr>
          <w:ilvl w:val="2"/>
          <w:numId w:val="18"/>
        </w:numPr>
        <w:spacing w:before="0" w:after="200" w:line="240" w:lineRule="auto"/>
        <w:rPr>
          <w:rFonts w:eastAsiaTheme="minorEastAsia"/>
          <w:sz w:val="22"/>
          <w:szCs w:val="22"/>
          <w:lang w:eastAsia="ja-JP"/>
        </w:rPr>
      </w:pPr>
      <w:r>
        <w:rPr>
          <w:rFonts w:eastAsiaTheme="minorEastAsia"/>
          <w:sz w:val="22"/>
          <w:szCs w:val="22"/>
          <w:lang w:eastAsia="ja-JP"/>
        </w:rPr>
        <w:t>contribute, as required, to launch/induction events for new scholars, celebration events etc</w:t>
      </w:r>
    </w:p>
    <w:p w:rsidR="00947930" w:rsidRDefault="00947930" w:rsidP="00947930">
      <w:pPr>
        <w:pStyle w:val="ListParagraph"/>
        <w:numPr>
          <w:ilvl w:val="2"/>
          <w:numId w:val="18"/>
        </w:numPr>
        <w:spacing w:before="0" w:after="200" w:line="240" w:lineRule="auto"/>
        <w:rPr>
          <w:rFonts w:eastAsiaTheme="minorEastAsia"/>
          <w:sz w:val="22"/>
          <w:szCs w:val="22"/>
          <w:lang w:eastAsia="ja-JP"/>
        </w:rPr>
      </w:pPr>
      <w:r>
        <w:rPr>
          <w:rFonts w:eastAsiaTheme="minorEastAsia"/>
          <w:sz w:val="22"/>
          <w:szCs w:val="22"/>
          <w:lang w:eastAsia="ja-JP"/>
        </w:rPr>
        <w:t xml:space="preserve">by </w:t>
      </w:r>
      <w:r w:rsidRPr="00AA3EE6">
        <w:rPr>
          <w:rFonts w:eastAsiaTheme="minorEastAsia"/>
          <w:b/>
          <w:sz w:val="22"/>
          <w:szCs w:val="22"/>
          <w:lang w:eastAsia="ja-JP"/>
        </w:rPr>
        <w:t>1</w:t>
      </w:r>
      <w:r w:rsidRPr="00AA3EE6">
        <w:rPr>
          <w:rFonts w:eastAsiaTheme="minorEastAsia"/>
          <w:b/>
          <w:sz w:val="22"/>
          <w:szCs w:val="22"/>
          <w:vertAlign w:val="superscript"/>
          <w:lang w:eastAsia="ja-JP"/>
        </w:rPr>
        <w:t>st</w:t>
      </w:r>
      <w:r w:rsidRPr="00AA3EE6">
        <w:rPr>
          <w:rFonts w:eastAsiaTheme="minorEastAsia"/>
          <w:b/>
          <w:sz w:val="22"/>
          <w:szCs w:val="22"/>
          <w:lang w:eastAsia="ja-JP"/>
        </w:rPr>
        <w:t xml:space="preserve"> June</w:t>
      </w:r>
      <w:r>
        <w:rPr>
          <w:rFonts w:eastAsiaTheme="minorEastAsia"/>
          <w:sz w:val="22"/>
          <w:szCs w:val="22"/>
          <w:lang w:eastAsia="ja-JP"/>
        </w:rPr>
        <w:t xml:space="preserve"> provide final project report to Scholarship Administrator</w:t>
      </w:r>
    </w:p>
    <w:p w:rsidR="00947930" w:rsidRDefault="00947930" w:rsidP="00947930">
      <w:pPr>
        <w:spacing w:before="0" w:after="200" w:line="240" w:lineRule="auto"/>
        <w:rPr>
          <w:rFonts w:eastAsiaTheme="minorEastAsia"/>
          <w:sz w:val="22"/>
          <w:szCs w:val="22"/>
          <w:lang w:eastAsia="ja-JP"/>
        </w:rPr>
      </w:pPr>
      <w:r>
        <w:rPr>
          <w:rFonts w:eastAsiaTheme="minorEastAsia"/>
          <w:sz w:val="22"/>
          <w:szCs w:val="22"/>
          <w:lang w:eastAsia="ja-JP"/>
        </w:rPr>
        <w:t>Term Time:</w:t>
      </w:r>
      <w:r>
        <w:rPr>
          <w:rFonts w:eastAsiaTheme="minorEastAsia"/>
          <w:sz w:val="22"/>
          <w:szCs w:val="22"/>
          <w:lang w:eastAsia="ja-JP"/>
        </w:rPr>
        <w:tab/>
      </w:r>
      <w:r>
        <w:rPr>
          <w:rFonts w:eastAsiaTheme="minorEastAsia"/>
          <w:b/>
          <w:sz w:val="22"/>
          <w:szCs w:val="22"/>
          <w:lang w:eastAsia="ja-JP"/>
        </w:rPr>
        <w:t>20</w:t>
      </w:r>
      <w:r w:rsidRPr="00AA3EE6">
        <w:rPr>
          <w:rFonts w:eastAsiaTheme="minorEastAsia"/>
          <w:b/>
          <w:sz w:val="22"/>
          <w:szCs w:val="22"/>
          <w:vertAlign w:val="superscript"/>
          <w:lang w:eastAsia="ja-JP"/>
        </w:rPr>
        <w:t>th</w:t>
      </w:r>
      <w:r>
        <w:rPr>
          <w:rFonts w:eastAsiaTheme="minorEastAsia"/>
          <w:b/>
          <w:sz w:val="22"/>
          <w:szCs w:val="22"/>
          <w:lang w:eastAsia="ja-JP"/>
        </w:rPr>
        <w:t xml:space="preserve"> October:</w:t>
      </w:r>
      <w:r>
        <w:rPr>
          <w:rFonts w:eastAsiaTheme="minorEastAsia"/>
          <w:sz w:val="22"/>
          <w:szCs w:val="22"/>
          <w:lang w:eastAsia="ja-JP"/>
        </w:rPr>
        <w:t xml:space="preserve"> Celebration event</w:t>
      </w:r>
    </w:p>
    <w:p w:rsidR="00D020F2" w:rsidRPr="00947930" w:rsidRDefault="00947930" w:rsidP="0048176F">
      <w:pPr>
        <w:spacing w:before="0" w:after="200" w:line="240" w:lineRule="auto"/>
        <w:rPr>
          <w:rFonts w:eastAsiaTheme="minorEastAsia"/>
          <w:sz w:val="22"/>
          <w:szCs w:val="22"/>
          <w:lang w:eastAsia="ja-JP"/>
        </w:rPr>
      </w:pPr>
      <w:r>
        <w:rPr>
          <w:rFonts w:eastAsiaTheme="minorEastAsia"/>
          <w:b/>
          <w:sz w:val="22"/>
          <w:szCs w:val="22"/>
          <w:lang w:eastAsia="ja-JP"/>
        </w:rPr>
        <w:tab/>
      </w:r>
      <w:r>
        <w:rPr>
          <w:rFonts w:eastAsiaTheme="minorEastAsia"/>
          <w:b/>
          <w:sz w:val="22"/>
          <w:szCs w:val="22"/>
          <w:lang w:eastAsia="ja-JP"/>
        </w:rPr>
        <w:tab/>
      </w:r>
      <w:r w:rsidRPr="0048176F">
        <w:rPr>
          <w:rFonts w:eastAsiaTheme="minorEastAsia"/>
          <w:b/>
          <w:sz w:val="22"/>
          <w:szCs w:val="22"/>
          <w:lang w:eastAsia="ja-JP"/>
        </w:rPr>
        <w:t>Dec</w:t>
      </w:r>
      <w:r>
        <w:rPr>
          <w:rFonts w:eastAsiaTheme="minorEastAsia"/>
          <w:sz w:val="22"/>
          <w:szCs w:val="22"/>
          <w:lang w:eastAsia="ja-JP"/>
        </w:rPr>
        <w:t>: Attend the Donors Reception</w:t>
      </w:r>
    </w:p>
    <w:sectPr w:rsidR="00D020F2" w:rsidRPr="00947930" w:rsidSect="00947930">
      <w:pgSz w:w="11906" w:h="16838"/>
      <w:pgMar w:top="1021" w:right="992" w:bottom="1134" w:left="1440"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6969" w:rsidRDefault="00226969" w:rsidP="00071297">
      <w:pPr>
        <w:spacing w:before="0" w:line="240" w:lineRule="auto"/>
      </w:pPr>
      <w:r>
        <w:separator/>
      </w:r>
    </w:p>
  </w:endnote>
  <w:endnote w:type="continuationSeparator" w:id="0">
    <w:p w:rsidR="00226969" w:rsidRDefault="00226969" w:rsidP="00071297">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4D"/>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725389"/>
      <w:docPartObj>
        <w:docPartGallery w:val="Page Numbers (Bottom of Page)"/>
        <w:docPartUnique/>
      </w:docPartObj>
    </w:sdtPr>
    <w:sdtEndPr/>
    <w:sdtContent>
      <w:p w:rsidR="00226969" w:rsidRDefault="00226969">
        <w:pPr>
          <w:pStyle w:val="Footer"/>
          <w:jc w:val="right"/>
        </w:pPr>
        <w:r>
          <w:fldChar w:fldCharType="begin"/>
        </w:r>
        <w:r>
          <w:instrText xml:space="preserve"> PAGE   \* MERGEFORMAT </w:instrText>
        </w:r>
        <w:r>
          <w:fldChar w:fldCharType="separate"/>
        </w:r>
        <w:r w:rsidR="00A564B7">
          <w:rPr>
            <w:noProof/>
          </w:rPr>
          <w:t>14</w:t>
        </w:r>
        <w:r>
          <w:rPr>
            <w:noProof/>
          </w:rPr>
          <w:fldChar w:fldCharType="end"/>
        </w:r>
      </w:p>
    </w:sdtContent>
  </w:sdt>
  <w:p w:rsidR="00226969" w:rsidRDefault="00226969">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6969" w:rsidRDefault="00226969">
    <w:pPr>
      <w:pStyle w:val="Footer"/>
      <w:jc w:val="right"/>
    </w:pPr>
  </w:p>
  <w:p w:rsidR="00226969" w:rsidRDefault="00226969">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6222793"/>
      <w:docPartObj>
        <w:docPartGallery w:val="Page Numbers (Bottom of Page)"/>
        <w:docPartUnique/>
      </w:docPartObj>
    </w:sdtPr>
    <w:sdtEndPr/>
    <w:sdtContent>
      <w:p w:rsidR="00226969" w:rsidRDefault="00226969">
        <w:pPr>
          <w:pStyle w:val="Footer"/>
          <w:jc w:val="right"/>
        </w:pPr>
        <w:r>
          <w:fldChar w:fldCharType="begin"/>
        </w:r>
        <w:r>
          <w:instrText xml:space="preserve"> PAGE   \* MERGEFORMAT </w:instrText>
        </w:r>
        <w:r>
          <w:fldChar w:fldCharType="separate"/>
        </w:r>
        <w:r w:rsidR="00A564B7">
          <w:rPr>
            <w:noProof/>
          </w:rPr>
          <w:t>1</w:t>
        </w:r>
        <w:r>
          <w:rPr>
            <w:noProof/>
          </w:rPr>
          <w:fldChar w:fldCharType="end"/>
        </w:r>
      </w:p>
    </w:sdtContent>
  </w:sdt>
  <w:p w:rsidR="00226969" w:rsidRDefault="00226969">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6969" w:rsidRDefault="00226969" w:rsidP="00071297">
      <w:pPr>
        <w:spacing w:before="0" w:line="240" w:lineRule="auto"/>
      </w:pPr>
      <w:r>
        <w:separator/>
      </w:r>
    </w:p>
  </w:footnote>
  <w:footnote w:type="continuationSeparator" w:id="0">
    <w:p w:rsidR="00226969" w:rsidRDefault="00226969" w:rsidP="00071297">
      <w:pPr>
        <w:spacing w:before="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0DCCD14A"/>
    <w:lvl w:ilvl="0">
      <w:start w:val="1"/>
      <w:numFmt w:val="decimal"/>
      <w:pStyle w:val="ListNumber"/>
      <w:lvlText w:val="%1."/>
      <w:lvlJc w:val="left"/>
      <w:pPr>
        <w:tabs>
          <w:tab w:val="num" w:pos="360"/>
        </w:tabs>
        <w:ind w:left="360" w:hanging="360"/>
      </w:pPr>
    </w:lvl>
  </w:abstractNum>
  <w:abstractNum w:abstractNumId="1">
    <w:nsid w:val="FFFFFF89"/>
    <w:multiLevelType w:val="singleLevel"/>
    <w:tmpl w:val="65502A54"/>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5472E2F"/>
    <w:multiLevelType w:val="hybridMultilevel"/>
    <w:tmpl w:val="CB1A27E4"/>
    <w:lvl w:ilvl="0" w:tplc="0809001B">
      <w:start w:val="1"/>
      <w:numFmt w:val="lowerRoman"/>
      <w:lvlText w:val="%1."/>
      <w:lvlJc w:val="right"/>
      <w:pPr>
        <w:ind w:left="1440" w:hanging="360"/>
      </w:pPr>
      <w:rPr>
        <w:rFonts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nsid w:val="0668616A"/>
    <w:multiLevelType w:val="hybridMultilevel"/>
    <w:tmpl w:val="C9EC0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AA2071F"/>
    <w:multiLevelType w:val="hybridMultilevel"/>
    <w:tmpl w:val="BFAE1B98"/>
    <w:lvl w:ilvl="0" w:tplc="08090017">
      <w:start w:val="1"/>
      <w:numFmt w:val="lowerLetter"/>
      <w:lvlText w:val="%1)"/>
      <w:lvlJc w:val="left"/>
      <w:pPr>
        <w:ind w:left="1080" w:hanging="360"/>
      </w:pPr>
    </w:lvl>
    <w:lvl w:ilvl="1" w:tplc="0809001B">
      <w:start w:val="1"/>
      <w:numFmt w:val="lowerRoman"/>
      <w:lvlText w:val="%2."/>
      <w:lvlJc w:val="right"/>
      <w:pPr>
        <w:ind w:left="1800" w:hanging="360"/>
      </w:pPr>
      <w:rPr>
        <w:rFonts w:hint="default"/>
      </w:r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nsid w:val="0F072115"/>
    <w:multiLevelType w:val="hybridMultilevel"/>
    <w:tmpl w:val="AED6B3AA"/>
    <w:lvl w:ilvl="0" w:tplc="08090017">
      <w:start w:val="1"/>
      <w:numFmt w:val="lowerLetter"/>
      <w:lvlText w:val="%1)"/>
      <w:lvlJc w:val="left"/>
      <w:pPr>
        <w:ind w:left="1080" w:hanging="360"/>
      </w:p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nsid w:val="181166DF"/>
    <w:multiLevelType w:val="hybridMultilevel"/>
    <w:tmpl w:val="848689AC"/>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91918B6"/>
    <w:multiLevelType w:val="hybridMultilevel"/>
    <w:tmpl w:val="66FC28F8"/>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A5861CD"/>
    <w:multiLevelType w:val="hybridMultilevel"/>
    <w:tmpl w:val="848453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BE722A3"/>
    <w:multiLevelType w:val="hybridMultilevel"/>
    <w:tmpl w:val="CB1A27E4"/>
    <w:lvl w:ilvl="0" w:tplc="0809001B">
      <w:start w:val="1"/>
      <w:numFmt w:val="lowerRoman"/>
      <w:lvlText w:val="%1."/>
      <w:lvlJc w:val="right"/>
      <w:pPr>
        <w:ind w:left="1440" w:hanging="360"/>
      </w:pPr>
      <w:rPr>
        <w:rFonts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nsid w:val="21950EFA"/>
    <w:multiLevelType w:val="multilevel"/>
    <w:tmpl w:val="63564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61686E"/>
    <w:multiLevelType w:val="hybridMultilevel"/>
    <w:tmpl w:val="0DEEEA40"/>
    <w:lvl w:ilvl="0" w:tplc="08090015">
      <w:start w:val="1"/>
      <w:numFmt w:val="upp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08A55A7"/>
    <w:multiLevelType w:val="hybridMultilevel"/>
    <w:tmpl w:val="FB62887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6E41847"/>
    <w:multiLevelType w:val="hybridMultilevel"/>
    <w:tmpl w:val="CB1A27E4"/>
    <w:lvl w:ilvl="0" w:tplc="0809001B">
      <w:start w:val="1"/>
      <w:numFmt w:val="lowerRoman"/>
      <w:lvlText w:val="%1."/>
      <w:lvlJc w:val="right"/>
      <w:pPr>
        <w:ind w:left="1440" w:hanging="360"/>
      </w:pPr>
      <w:rPr>
        <w:rFonts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nsid w:val="390F455B"/>
    <w:multiLevelType w:val="hybridMultilevel"/>
    <w:tmpl w:val="081EAB0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397B53D0"/>
    <w:multiLevelType w:val="hybridMultilevel"/>
    <w:tmpl w:val="48EE291C"/>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6">
    <w:nsid w:val="3A2442EB"/>
    <w:multiLevelType w:val="hybridMultilevel"/>
    <w:tmpl w:val="76446CB0"/>
    <w:lvl w:ilvl="0" w:tplc="3E62BFAA">
      <w:start w:val="1"/>
      <w:numFmt w:val="decimal"/>
      <w:lvlText w:val="%1."/>
      <w:lvlJc w:val="left"/>
      <w:pPr>
        <w:ind w:left="360" w:hanging="360"/>
      </w:pPr>
      <w:rPr>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nsid w:val="4126013C"/>
    <w:multiLevelType w:val="hybridMultilevel"/>
    <w:tmpl w:val="253CFA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2376BD5"/>
    <w:multiLevelType w:val="hybridMultilevel"/>
    <w:tmpl w:val="42EE2C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B327D71"/>
    <w:multiLevelType w:val="hybridMultilevel"/>
    <w:tmpl w:val="77E2906E"/>
    <w:lvl w:ilvl="0" w:tplc="0809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DA61AE0"/>
    <w:multiLevelType w:val="hybridMultilevel"/>
    <w:tmpl w:val="081EAB0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53121CAA"/>
    <w:multiLevelType w:val="hybridMultilevel"/>
    <w:tmpl w:val="AB264F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557A6478"/>
    <w:multiLevelType w:val="hybridMultilevel"/>
    <w:tmpl w:val="AFBE86B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563D241C"/>
    <w:multiLevelType w:val="hybridMultilevel"/>
    <w:tmpl w:val="7ECE1906"/>
    <w:lvl w:ilvl="0" w:tplc="5E50C1E0">
      <w:start w:val="1"/>
      <w:numFmt w:val="lowerRoman"/>
      <w:lvlText w:val="%1."/>
      <w:lvlJc w:val="righ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8626C2C"/>
    <w:multiLevelType w:val="hybridMultilevel"/>
    <w:tmpl w:val="22265354"/>
    <w:lvl w:ilvl="0" w:tplc="08090017">
      <w:start w:val="1"/>
      <w:numFmt w:val="lowerLetter"/>
      <w:lvlText w:val="%1)"/>
      <w:lvlJc w:val="left"/>
      <w:pPr>
        <w:ind w:left="1080" w:hanging="360"/>
      </w:pPr>
    </w:lvl>
    <w:lvl w:ilvl="1" w:tplc="0809001B">
      <w:start w:val="1"/>
      <w:numFmt w:val="lowerRoman"/>
      <w:lvlText w:val="%2."/>
      <w:lvlJc w:val="righ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nsid w:val="62D01933"/>
    <w:multiLevelType w:val="hybridMultilevel"/>
    <w:tmpl w:val="C96AA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660354A6"/>
    <w:multiLevelType w:val="hybridMultilevel"/>
    <w:tmpl w:val="767E2946"/>
    <w:lvl w:ilvl="0" w:tplc="2D4882E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679C222F"/>
    <w:multiLevelType w:val="hybridMultilevel"/>
    <w:tmpl w:val="40F8DE0A"/>
    <w:lvl w:ilvl="0" w:tplc="08090017">
      <w:start w:val="1"/>
      <w:numFmt w:val="lowerLetter"/>
      <w:lvlText w:val="%1)"/>
      <w:lvlJc w:val="left"/>
      <w:pPr>
        <w:ind w:left="1080" w:hanging="360"/>
      </w:pPr>
    </w:lvl>
    <w:lvl w:ilvl="1" w:tplc="08090001">
      <w:start w:val="1"/>
      <w:numFmt w:val="bullet"/>
      <w:lvlText w:val=""/>
      <w:lvlJc w:val="left"/>
      <w:pPr>
        <w:ind w:left="1800" w:hanging="360"/>
      </w:pPr>
      <w:rPr>
        <w:rFonts w:ascii="Symbol" w:hAnsi="Symbol" w:hint="default"/>
      </w:rPr>
    </w:lvl>
    <w:lvl w:ilvl="2" w:tplc="08090001">
      <w:start w:val="1"/>
      <w:numFmt w:val="bullet"/>
      <w:lvlText w:val=""/>
      <w:lvlJc w:val="left"/>
      <w:pPr>
        <w:ind w:left="2520" w:hanging="180"/>
      </w:pPr>
      <w:rPr>
        <w:rFonts w:ascii="Symbol" w:hAnsi="Symbol" w:hint="default"/>
      </w:r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nsid w:val="68420123"/>
    <w:multiLevelType w:val="hybridMultilevel"/>
    <w:tmpl w:val="785E3C02"/>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nsid w:val="69355B92"/>
    <w:multiLevelType w:val="hybridMultilevel"/>
    <w:tmpl w:val="FEEA1C6C"/>
    <w:lvl w:ilvl="0" w:tplc="AFC6E9A8">
      <w:start w:val="1"/>
      <w:numFmt w:val="decimal"/>
      <w:lvlText w:val="%1."/>
      <w:lvlJc w:val="left"/>
      <w:pPr>
        <w:ind w:left="360" w:hanging="360"/>
      </w:pPr>
      <w:rPr>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nsid w:val="6BC947AD"/>
    <w:multiLevelType w:val="hybridMultilevel"/>
    <w:tmpl w:val="34E6EE32"/>
    <w:lvl w:ilvl="0" w:tplc="701EBBEC">
      <w:start w:val="1"/>
      <w:numFmt w:val="decimal"/>
      <w:lvlText w:val="%1."/>
      <w:lvlJc w:val="left"/>
      <w:pPr>
        <w:ind w:left="720" w:hanging="360"/>
      </w:pPr>
      <w:rPr>
        <w:b/>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CB23F0C"/>
    <w:multiLevelType w:val="hybridMultilevel"/>
    <w:tmpl w:val="31AE40BA"/>
    <w:lvl w:ilvl="0" w:tplc="0809001B">
      <w:start w:val="1"/>
      <w:numFmt w:val="lowerRoman"/>
      <w:lvlText w:val="%1."/>
      <w:lvlJc w:val="right"/>
      <w:pPr>
        <w:ind w:left="1440" w:hanging="360"/>
      </w:pPr>
      <w:rPr>
        <w:rFonts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nsid w:val="7188506D"/>
    <w:multiLevelType w:val="hybridMultilevel"/>
    <w:tmpl w:val="CB1A27E4"/>
    <w:lvl w:ilvl="0" w:tplc="0809001B">
      <w:start w:val="1"/>
      <w:numFmt w:val="lowerRoman"/>
      <w:lvlText w:val="%1."/>
      <w:lvlJc w:val="right"/>
      <w:pPr>
        <w:ind w:left="1440" w:hanging="360"/>
      </w:pPr>
      <w:rPr>
        <w:rFonts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nsid w:val="76A30F9F"/>
    <w:multiLevelType w:val="hybridMultilevel"/>
    <w:tmpl w:val="DEE0BB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793B286A"/>
    <w:multiLevelType w:val="hybridMultilevel"/>
    <w:tmpl w:val="45064F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7E7B7786"/>
    <w:multiLevelType w:val="hybridMultilevel"/>
    <w:tmpl w:val="2B803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8"/>
  </w:num>
  <w:num w:numId="4">
    <w:abstractNumId w:val="5"/>
  </w:num>
  <w:num w:numId="5">
    <w:abstractNumId w:val="24"/>
  </w:num>
  <w:num w:numId="6">
    <w:abstractNumId w:val="27"/>
  </w:num>
  <w:num w:numId="7">
    <w:abstractNumId w:val="4"/>
  </w:num>
  <w:num w:numId="8">
    <w:abstractNumId w:val="12"/>
  </w:num>
  <w:num w:numId="9">
    <w:abstractNumId w:val="29"/>
  </w:num>
  <w:num w:numId="10">
    <w:abstractNumId w:val="11"/>
  </w:num>
  <w:num w:numId="11">
    <w:abstractNumId w:val="22"/>
  </w:num>
  <w:num w:numId="12">
    <w:abstractNumId w:val="25"/>
  </w:num>
  <w:num w:numId="13">
    <w:abstractNumId w:val="33"/>
  </w:num>
  <w:num w:numId="14">
    <w:abstractNumId w:val="16"/>
  </w:num>
  <w:num w:numId="15">
    <w:abstractNumId w:val="23"/>
  </w:num>
  <w:num w:numId="16">
    <w:abstractNumId w:val="30"/>
  </w:num>
  <w:num w:numId="17">
    <w:abstractNumId w:val="21"/>
  </w:num>
  <w:num w:numId="18">
    <w:abstractNumId w:val="8"/>
  </w:num>
  <w:num w:numId="19">
    <w:abstractNumId w:val="13"/>
  </w:num>
  <w:num w:numId="20">
    <w:abstractNumId w:val="2"/>
  </w:num>
  <w:num w:numId="21">
    <w:abstractNumId w:val="32"/>
  </w:num>
  <w:num w:numId="22">
    <w:abstractNumId w:val="31"/>
  </w:num>
  <w:num w:numId="23">
    <w:abstractNumId w:val="10"/>
  </w:num>
  <w:num w:numId="24">
    <w:abstractNumId w:val="26"/>
  </w:num>
  <w:num w:numId="25">
    <w:abstractNumId w:val="9"/>
  </w:num>
  <w:num w:numId="26">
    <w:abstractNumId w:val="15"/>
  </w:num>
  <w:num w:numId="27">
    <w:abstractNumId w:val="17"/>
  </w:num>
  <w:num w:numId="28">
    <w:abstractNumId w:val="14"/>
  </w:num>
  <w:num w:numId="29">
    <w:abstractNumId w:val="20"/>
  </w:num>
  <w:num w:numId="30">
    <w:abstractNumId w:val="7"/>
  </w:num>
  <w:num w:numId="31">
    <w:abstractNumId w:val="18"/>
  </w:num>
  <w:num w:numId="32">
    <w:abstractNumId w:val="35"/>
  </w:num>
  <w:num w:numId="33">
    <w:abstractNumId w:val="6"/>
  </w:num>
  <w:num w:numId="34">
    <w:abstractNumId w:val="34"/>
  </w:num>
  <w:num w:numId="35">
    <w:abstractNumId w:val="19"/>
  </w:num>
  <w:num w:numId="36">
    <w:abstractNumId w:val="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4D13"/>
    <w:rsid w:val="000044BD"/>
    <w:rsid w:val="00014131"/>
    <w:rsid w:val="000201A5"/>
    <w:rsid w:val="000315F6"/>
    <w:rsid w:val="00033E84"/>
    <w:rsid w:val="000356BA"/>
    <w:rsid w:val="00035784"/>
    <w:rsid w:val="00036311"/>
    <w:rsid w:val="00036561"/>
    <w:rsid w:val="000439C2"/>
    <w:rsid w:val="00047AE3"/>
    <w:rsid w:val="00052D95"/>
    <w:rsid w:val="00066651"/>
    <w:rsid w:val="000703DE"/>
    <w:rsid w:val="00071297"/>
    <w:rsid w:val="00090C87"/>
    <w:rsid w:val="000950EA"/>
    <w:rsid w:val="000A395C"/>
    <w:rsid w:val="000A6A7B"/>
    <w:rsid w:val="000B3D6D"/>
    <w:rsid w:val="000B54C2"/>
    <w:rsid w:val="000C2DE7"/>
    <w:rsid w:val="000C40A2"/>
    <w:rsid w:val="000D6375"/>
    <w:rsid w:val="000E10EA"/>
    <w:rsid w:val="000F58CF"/>
    <w:rsid w:val="00114DA6"/>
    <w:rsid w:val="00120098"/>
    <w:rsid w:val="001217CA"/>
    <w:rsid w:val="00122114"/>
    <w:rsid w:val="0012330E"/>
    <w:rsid w:val="00132A5A"/>
    <w:rsid w:val="001349C6"/>
    <w:rsid w:val="00135008"/>
    <w:rsid w:val="001440FB"/>
    <w:rsid w:val="001478C0"/>
    <w:rsid w:val="001526BA"/>
    <w:rsid w:val="00160AF4"/>
    <w:rsid w:val="00167603"/>
    <w:rsid w:val="001762F3"/>
    <w:rsid w:val="00176FAF"/>
    <w:rsid w:val="00187E30"/>
    <w:rsid w:val="00190CB2"/>
    <w:rsid w:val="001A3CCA"/>
    <w:rsid w:val="001C193E"/>
    <w:rsid w:val="001C1B72"/>
    <w:rsid w:val="001C2F45"/>
    <w:rsid w:val="001C7186"/>
    <w:rsid w:val="001C7736"/>
    <w:rsid w:val="001D63A5"/>
    <w:rsid w:val="001E56EB"/>
    <w:rsid w:val="001E71B6"/>
    <w:rsid w:val="001F1084"/>
    <w:rsid w:val="001F7697"/>
    <w:rsid w:val="00204D52"/>
    <w:rsid w:val="00205ABD"/>
    <w:rsid w:val="00210226"/>
    <w:rsid w:val="00216434"/>
    <w:rsid w:val="0022502A"/>
    <w:rsid w:val="00226969"/>
    <w:rsid w:val="00231F17"/>
    <w:rsid w:val="002350E0"/>
    <w:rsid w:val="0025242C"/>
    <w:rsid w:val="00252822"/>
    <w:rsid w:val="00273123"/>
    <w:rsid w:val="002868C0"/>
    <w:rsid w:val="00290611"/>
    <w:rsid w:val="002A08E8"/>
    <w:rsid w:val="002A237B"/>
    <w:rsid w:val="002C3330"/>
    <w:rsid w:val="002C4DA6"/>
    <w:rsid w:val="002D7549"/>
    <w:rsid w:val="002E04C0"/>
    <w:rsid w:val="002E3180"/>
    <w:rsid w:val="002E3B92"/>
    <w:rsid w:val="0030384E"/>
    <w:rsid w:val="0031733D"/>
    <w:rsid w:val="00330467"/>
    <w:rsid w:val="003400F1"/>
    <w:rsid w:val="00340A27"/>
    <w:rsid w:val="00340C8B"/>
    <w:rsid w:val="00340CF6"/>
    <w:rsid w:val="00341A81"/>
    <w:rsid w:val="00345CA3"/>
    <w:rsid w:val="00350FCE"/>
    <w:rsid w:val="00352DB5"/>
    <w:rsid w:val="00377863"/>
    <w:rsid w:val="003B1166"/>
    <w:rsid w:val="003B2054"/>
    <w:rsid w:val="003B2E07"/>
    <w:rsid w:val="003B3445"/>
    <w:rsid w:val="003C1285"/>
    <w:rsid w:val="003D505A"/>
    <w:rsid w:val="003E1A53"/>
    <w:rsid w:val="003E2B17"/>
    <w:rsid w:val="003E2D63"/>
    <w:rsid w:val="003F3A36"/>
    <w:rsid w:val="003F6623"/>
    <w:rsid w:val="004141A1"/>
    <w:rsid w:val="00415EDD"/>
    <w:rsid w:val="00416AA0"/>
    <w:rsid w:val="004343B7"/>
    <w:rsid w:val="00440EB0"/>
    <w:rsid w:val="0045529E"/>
    <w:rsid w:val="00471391"/>
    <w:rsid w:val="00473257"/>
    <w:rsid w:val="0047698A"/>
    <w:rsid w:val="0048176F"/>
    <w:rsid w:val="00494941"/>
    <w:rsid w:val="004A2A52"/>
    <w:rsid w:val="004A2C39"/>
    <w:rsid w:val="005009D2"/>
    <w:rsid w:val="00502D15"/>
    <w:rsid w:val="00504FB6"/>
    <w:rsid w:val="00505AD6"/>
    <w:rsid w:val="00510F0B"/>
    <w:rsid w:val="00517C1F"/>
    <w:rsid w:val="005247B7"/>
    <w:rsid w:val="00534FCD"/>
    <w:rsid w:val="00535F1B"/>
    <w:rsid w:val="00540596"/>
    <w:rsid w:val="00544EBC"/>
    <w:rsid w:val="005505EA"/>
    <w:rsid w:val="0056264E"/>
    <w:rsid w:val="005721C8"/>
    <w:rsid w:val="00580642"/>
    <w:rsid w:val="005B0D14"/>
    <w:rsid w:val="005B3F22"/>
    <w:rsid w:val="005C123A"/>
    <w:rsid w:val="005C40E5"/>
    <w:rsid w:val="005F60E6"/>
    <w:rsid w:val="005F6922"/>
    <w:rsid w:val="005F69EB"/>
    <w:rsid w:val="00603723"/>
    <w:rsid w:val="0063056A"/>
    <w:rsid w:val="0063703E"/>
    <w:rsid w:val="006422C8"/>
    <w:rsid w:val="00652438"/>
    <w:rsid w:val="0065297B"/>
    <w:rsid w:val="006730FF"/>
    <w:rsid w:val="00683129"/>
    <w:rsid w:val="006877D6"/>
    <w:rsid w:val="006A6754"/>
    <w:rsid w:val="006C7FDB"/>
    <w:rsid w:val="006D0117"/>
    <w:rsid w:val="006D53AA"/>
    <w:rsid w:val="006E1D36"/>
    <w:rsid w:val="006E288D"/>
    <w:rsid w:val="006E299A"/>
    <w:rsid w:val="006E781A"/>
    <w:rsid w:val="006F163E"/>
    <w:rsid w:val="00713543"/>
    <w:rsid w:val="0071472A"/>
    <w:rsid w:val="007220CA"/>
    <w:rsid w:val="00722D2D"/>
    <w:rsid w:val="00723E84"/>
    <w:rsid w:val="00737713"/>
    <w:rsid w:val="007560AA"/>
    <w:rsid w:val="007639E9"/>
    <w:rsid w:val="00766E4F"/>
    <w:rsid w:val="007837F6"/>
    <w:rsid w:val="0079764B"/>
    <w:rsid w:val="007A3E31"/>
    <w:rsid w:val="007C3784"/>
    <w:rsid w:val="007C3786"/>
    <w:rsid w:val="007E0005"/>
    <w:rsid w:val="007E27A7"/>
    <w:rsid w:val="007E66E8"/>
    <w:rsid w:val="00800B8B"/>
    <w:rsid w:val="0080269E"/>
    <w:rsid w:val="00807949"/>
    <w:rsid w:val="00814EB0"/>
    <w:rsid w:val="0086272F"/>
    <w:rsid w:val="0086702C"/>
    <w:rsid w:val="00873D7B"/>
    <w:rsid w:val="00880119"/>
    <w:rsid w:val="0088328A"/>
    <w:rsid w:val="00883F28"/>
    <w:rsid w:val="008866D7"/>
    <w:rsid w:val="00890E90"/>
    <w:rsid w:val="00891251"/>
    <w:rsid w:val="00895AF0"/>
    <w:rsid w:val="008B0283"/>
    <w:rsid w:val="008B0626"/>
    <w:rsid w:val="008B4823"/>
    <w:rsid w:val="008C1B5C"/>
    <w:rsid w:val="008D1D63"/>
    <w:rsid w:val="008E17A7"/>
    <w:rsid w:val="00907496"/>
    <w:rsid w:val="0091059B"/>
    <w:rsid w:val="00923874"/>
    <w:rsid w:val="009270FA"/>
    <w:rsid w:val="00930063"/>
    <w:rsid w:val="00930117"/>
    <w:rsid w:val="0093473C"/>
    <w:rsid w:val="0094200B"/>
    <w:rsid w:val="00947326"/>
    <w:rsid w:val="00947930"/>
    <w:rsid w:val="009502E4"/>
    <w:rsid w:val="00952FAF"/>
    <w:rsid w:val="009754E5"/>
    <w:rsid w:val="0098151B"/>
    <w:rsid w:val="009C0701"/>
    <w:rsid w:val="009C17E9"/>
    <w:rsid w:val="009C1DF2"/>
    <w:rsid w:val="009D5C65"/>
    <w:rsid w:val="009D74BC"/>
    <w:rsid w:val="009F1392"/>
    <w:rsid w:val="00A0042E"/>
    <w:rsid w:val="00A11D84"/>
    <w:rsid w:val="00A20159"/>
    <w:rsid w:val="00A32A93"/>
    <w:rsid w:val="00A3494A"/>
    <w:rsid w:val="00A36CF5"/>
    <w:rsid w:val="00A36D55"/>
    <w:rsid w:val="00A4480F"/>
    <w:rsid w:val="00A55A75"/>
    <w:rsid w:val="00A561E4"/>
    <w:rsid w:val="00A56378"/>
    <w:rsid w:val="00A564B7"/>
    <w:rsid w:val="00A673DF"/>
    <w:rsid w:val="00A731FE"/>
    <w:rsid w:val="00A74516"/>
    <w:rsid w:val="00A7695F"/>
    <w:rsid w:val="00A81637"/>
    <w:rsid w:val="00A82378"/>
    <w:rsid w:val="00A85D27"/>
    <w:rsid w:val="00AD00F1"/>
    <w:rsid w:val="00AD1B4C"/>
    <w:rsid w:val="00AD3173"/>
    <w:rsid w:val="00B01950"/>
    <w:rsid w:val="00B03532"/>
    <w:rsid w:val="00B06B39"/>
    <w:rsid w:val="00B170A3"/>
    <w:rsid w:val="00B23E4E"/>
    <w:rsid w:val="00B3772F"/>
    <w:rsid w:val="00B55D69"/>
    <w:rsid w:val="00B6153A"/>
    <w:rsid w:val="00B63627"/>
    <w:rsid w:val="00B73992"/>
    <w:rsid w:val="00B7564E"/>
    <w:rsid w:val="00B80393"/>
    <w:rsid w:val="00B81858"/>
    <w:rsid w:val="00B85AAE"/>
    <w:rsid w:val="00B936EB"/>
    <w:rsid w:val="00B95621"/>
    <w:rsid w:val="00BA3ECF"/>
    <w:rsid w:val="00BA631D"/>
    <w:rsid w:val="00BA7101"/>
    <w:rsid w:val="00BA7C6D"/>
    <w:rsid w:val="00BE013F"/>
    <w:rsid w:val="00BE3D4E"/>
    <w:rsid w:val="00BF1437"/>
    <w:rsid w:val="00BF277F"/>
    <w:rsid w:val="00BF7C01"/>
    <w:rsid w:val="00C021EB"/>
    <w:rsid w:val="00C11530"/>
    <w:rsid w:val="00C1496C"/>
    <w:rsid w:val="00C1799D"/>
    <w:rsid w:val="00C267F2"/>
    <w:rsid w:val="00C32569"/>
    <w:rsid w:val="00C3268E"/>
    <w:rsid w:val="00C422DF"/>
    <w:rsid w:val="00C43029"/>
    <w:rsid w:val="00C43089"/>
    <w:rsid w:val="00C52489"/>
    <w:rsid w:val="00C56E2E"/>
    <w:rsid w:val="00C57AC0"/>
    <w:rsid w:val="00C62EE7"/>
    <w:rsid w:val="00C85B63"/>
    <w:rsid w:val="00C95149"/>
    <w:rsid w:val="00C95B37"/>
    <w:rsid w:val="00CA19CD"/>
    <w:rsid w:val="00CB7EC9"/>
    <w:rsid w:val="00CC7AF9"/>
    <w:rsid w:val="00CD4075"/>
    <w:rsid w:val="00CF2CCA"/>
    <w:rsid w:val="00CF454C"/>
    <w:rsid w:val="00CF7A32"/>
    <w:rsid w:val="00D00D33"/>
    <w:rsid w:val="00D020F2"/>
    <w:rsid w:val="00D05718"/>
    <w:rsid w:val="00D12B1D"/>
    <w:rsid w:val="00D22E68"/>
    <w:rsid w:val="00D255E1"/>
    <w:rsid w:val="00D42DB4"/>
    <w:rsid w:val="00D51BF0"/>
    <w:rsid w:val="00D54517"/>
    <w:rsid w:val="00D55143"/>
    <w:rsid w:val="00D60DD0"/>
    <w:rsid w:val="00D73081"/>
    <w:rsid w:val="00D83522"/>
    <w:rsid w:val="00D92882"/>
    <w:rsid w:val="00D97BE7"/>
    <w:rsid w:val="00DA1EF7"/>
    <w:rsid w:val="00DA7966"/>
    <w:rsid w:val="00DB6DD5"/>
    <w:rsid w:val="00DD3A2D"/>
    <w:rsid w:val="00DD6F31"/>
    <w:rsid w:val="00DE59E2"/>
    <w:rsid w:val="00DF0C28"/>
    <w:rsid w:val="00DF4D13"/>
    <w:rsid w:val="00E006C5"/>
    <w:rsid w:val="00E057DF"/>
    <w:rsid w:val="00E209F2"/>
    <w:rsid w:val="00E30C11"/>
    <w:rsid w:val="00E37285"/>
    <w:rsid w:val="00E44691"/>
    <w:rsid w:val="00E6244D"/>
    <w:rsid w:val="00E70E4D"/>
    <w:rsid w:val="00E82A14"/>
    <w:rsid w:val="00E8652A"/>
    <w:rsid w:val="00E913A0"/>
    <w:rsid w:val="00EA1FED"/>
    <w:rsid w:val="00EB66B1"/>
    <w:rsid w:val="00EC70D8"/>
    <w:rsid w:val="00ED0C7D"/>
    <w:rsid w:val="00EE0170"/>
    <w:rsid w:val="00EE2304"/>
    <w:rsid w:val="00EF70F7"/>
    <w:rsid w:val="00F021B8"/>
    <w:rsid w:val="00F12EA8"/>
    <w:rsid w:val="00F13C38"/>
    <w:rsid w:val="00F213CD"/>
    <w:rsid w:val="00F2660E"/>
    <w:rsid w:val="00F342AC"/>
    <w:rsid w:val="00F35787"/>
    <w:rsid w:val="00F367F1"/>
    <w:rsid w:val="00F419B2"/>
    <w:rsid w:val="00F5225A"/>
    <w:rsid w:val="00F52A45"/>
    <w:rsid w:val="00F61D66"/>
    <w:rsid w:val="00F77F8C"/>
    <w:rsid w:val="00F82DCE"/>
    <w:rsid w:val="00F9315F"/>
    <w:rsid w:val="00FA13DA"/>
    <w:rsid w:val="00FA35C3"/>
    <w:rsid w:val="00FA5D33"/>
    <w:rsid w:val="00FB2014"/>
    <w:rsid w:val="00FC0149"/>
    <w:rsid w:val="00FD04CA"/>
    <w:rsid w:val="00FD42D7"/>
    <w:rsid w:val="00FE3041"/>
    <w:rsid w:val="00FE69B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64E"/>
    <w:pPr>
      <w:spacing w:before="120" w:after="0"/>
    </w:pPr>
  </w:style>
  <w:style w:type="paragraph" w:styleId="Heading1">
    <w:name w:val="heading 1"/>
    <w:basedOn w:val="Normal"/>
    <w:next w:val="Normal"/>
    <w:link w:val="Heading1Char"/>
    <w:autoRedefine/>
    <w:qFormat/>
    <w:rsid w:val="00167603"/>
    <w:pPr>
      <w:keepNext/>
      <w:keepLines/>
      <w:spacing w:before="0"/>
      <w:outlineLvl w:val="0"/>
    </w:pPr>
    <w:rPr>
      <w:rFonts w:eastAsiaTheme="majorEastAsia"/>
      <w:b/>
      <w:bCs/>
      <w:sz w:val="36"/>
      <w:szCs w:val="28"/>
    </w:rPr>
  </w:style>
  <w:style w:type="paragraph" w:styleId="Heading2">
    <w:name w:val="heading 2"/>
    <w:basedOn w:val="Normal"/>
    <w:next w:val="Normal"/>
    <w:link w:val="Heading2Char"/>
    <w:autoRedefine/>
    <w:uiPriority w:val="9"/>
    <w:unhideWhenUsed/>
    <w:qFormat/>
    <w:rsid w:val="00A74516"/>
    <w:pPr>
      <w:keepNext/>
      <w:keepLines/>
      <w:spacing w:before="240" w:after="120"/>
      <w:outlineLvl w:val="1"/>
    </w:pPr>
    <w:rPr>
      <w:rFonts w:eastAsiaTheme="majorEastAsia"/>
      <w:bCs/>
      <w:i/>
      <w:szCs w:val="26"/>
    </w:rPr>
  </w:style>
  <w:style w:type="paragraph" w:styleId="Heading3">
    <w:name w:val="heading 3"/>
    <w:basedOn w:val="Normal"/>
    <w:next w:val="Normal"/>
    <w:link w:val="Heading3Char"/>
    <w:autoRedefine/>
    <w:unhideWhenUsed/>
    <w:qFormat/>
    <w:rsid w:val="00EB66B1"/>
    <w:pPr>
      <w:keepNext/>
      <w:keepLines/>
      <w:spacing w:before="240" w:after="120"/>
      <w:outlineLvl w:val="2"/>
    </w:pPr>
    <w:rPr>
      <w:rFonts w:eastAsiaTheme="majorEastAsia"/>
      <w:b/>
      <w:bCs/>
    </w:rPr>
  </w:style>
  <w:style w:type="paragraph" w:styleId="Heading4">
    <w:name w:val="heading 4"/>
    <w:basedOn w:val="Normal"/>
    <w:next w:val="Normal"/>
    <w:link w:val="Heading4Char"/>
    <w:autoRedefine/>
    <w:uiPriority w:val="9"/>
    <w:unhideWhenUsed/>
    <w:qFormat/>
    <w:rsid w:val="00EB66B1"/>
    <w:pPr>
      <w:keepNext/>
      <w:keepLines/>
      <w:spacing w:before="240" w:after="120"/>
      <w:outlineLvl w:val="3"/>
    </w:pPr>
    <w:rPr>
      <w:rFonts w:eastAsiaTheme="majorEastAsia"/>
      <w:b/>
      <w:bCs/>
      <w:iCs/>
    </w:rPr>
  </w:style>
  <w:style w:type="paragraph" w:styleId="Heading5">
    <w:name w:val="heading 5"/>
    <w:basedOn w:val="Normal"/>
    <w:next w:val="Normal"/>
    <w:link w:val="Heading5Char"/>
    <w:autoRedefine/>
    <w:uiPriority w:val="9"/>
    <w:unhideWhenUsed/>
    <w:qFormat/>
    <w:rsid w:val="00273123"/>
    <w:pPr>
      <w:keepNext/>
      <w:keepLines/>
      <w:spacing w:before="240" w:after="120"/>
      <w:outlineLvl w:val="4"/>
    </w:pPr>
    <w:rPr>
      <w:rFonts w:eastAsiaTheme="majorEastAsia"/>
      <w:b/>
    </w:rPr>
  </w:style>
  <w:style w:type="paragraph" w:styleId="Heading6">
    <w:name w:val="heading 6"/>
    <w:basedOn w:val="Normal"/>
    <w:next w:val="Normal"/>
    <w:link w:val="Heading6Char"/>
    <w:uiPriority w:val="9"/>
    <w:unhideWhenUsed/>
    <w:qFormat/>
    <w:rsid w:val="006F163E"/>
    <w:pPr>
      <w:keepNext/>
      <w:keepLines/>
      <w:spacing w:before="240" w:after="120"/>
      <w:outlineLvl w:val="5"/>
    </w:pPr>
    <w:rPr>
      <w:rFonts w:eastAsiaTheme="majorEastAsia"/>
      <w:b/>
      <w:iCs/>
    </w:rPr>
  </w:style>
  <w:style w:type="paragraph" w:styleId="Heading7">
    <w:name w:val="heading 7"/>
    <w:basedOn w:val="Normal"/>
    <w:next w:val="Normal"/>
    <w:link w:val="Heading7Char"/>
    <w:uiPriority w:val="9"/>
    <w:unhideWhenUsed/>
    <w:qFormat/>
    <w:rsid w:val="006F163E"/>
    <w:pPr>
      <w:keepNext/>
      <w:keepLines/>
      <w:spacing w:before="240" w:after="120"/>
      <w:outlineLvl w:val="6"/>
    </w:pPr>
    <w:rPr>
      <w:rFonts w:eastAsiaTheme="majorEastAsia" w:cstheme="majorBidi"/>
      <w:b/>
      <w:i/>
      <w:iCs/>
    </w:rPr>
  </w:style>
  <w:style w:type="paragraph" w:styleId="Heading8">
    <w:name w:val="heading 8"/>
    <w:basedOn w:val="Normal"/>
    <w:next w:val="Normal"/>
    <w:link w:val="Heading8Char"/>
    <w:uiPriority w:val="9"/>
    <w:unhideWhenUsed/>
    <w:qFormat/>
    <w:rsid w:val="006F163E"/>
    <w:pPr>
      <w:keepNext/>
      <w:keepLines/>
      <w:spacing w:before="240" w:after="120"/>
      <w:outlineLvl w:val="7"/>
    </w:pPr>
    <w:rPr>
      <w:rFonts w:eastAsiaTheme="majorEastAsia" w:cstheme="majorBidi"/>
      <w:szCs w:val="20"/>
    </w:rPr>
  </w:style>
  <w:style w:type="paragraph" w:styleId="Heading9">
    <w:name w:val="heading 9"/>
    <w:basedOn w:val="Normal"/>
    <w:next w:val="Normal"/>
    <w:link w:val="Heading9Char"/>
    <w:uiPriority w:val="9"/>
    <w:unhideWhenUsed/>
    <w:qFormat/>
    <w:rsid w:val="006F163E"/>
    <w:pPr>
      <w:keepNext/>
      <w:keepLines/>
      <w:spacing w:before="240" w:after="120"/>
      <w:outlineLvl w:val="8"/>
    </w:pPr>
    <w:rPr>
      <w:rFonts w:eastAsiaTheme="majorEastAsia" w:cstheme="majorBidi"/>
      <w:i/>
      <w:i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heading">
    <w:name w:val="Subheading"/>
    <w:basedOn w:val="Normal"/>
    <w:next w:val="Normal"/>
    <w:link w:val="SubheadingChar"/>
    <w:rsid w:val="00E209F2"/>
    <w:pPr>
      <w:keepNext/>
    </w:pPr>
    <w:rPr>
      <w:b/>
    </w:rPr>
  </w:style>
  <w:style w:type="character" w:customStyle="1" w:styleId="SubheadingChar">
    <w:name w:val="Subheading Char"/>
    <w:basedOn w:val="DefaultParagraphFont"/>
    <w:link w:val="Subheading"/>
    <w:rsid w:val="00E209F2"/>
    <w:rPr>
      <w:rFonts w:ascii="Arial" w:hAnsi="Arial" w:cs="Arial"/>
      <w:b/>
      <w:sz w:val="28"/>
    </w:rPr>
  </w:style>
  <w:style w:type="paragraph" w:styleId="Caption">
    <w:name w:val="caption"/>
    <w:basedOn w:val="Normal"/>
    <w:next w:val="Normal"/>
    <w:uiPriority w:val="35"/>
    <w:unhideWhenUsed/>
    <w:qFormat/>
    <w:rsid w:val="000A395C"/>
    <w:pPr>
      <w:spacing w:line="240" w:lineRule="auto"/>
    </w:pPr>
    <w:rPr>
      <w:b/>
      <w:bCs/>
      <w:szCs w:val="18"/>
    </w:rPr>
  </w:style>
  <w:style w:type="paragraph" w:styleId="Title">
    <w:name w:val="Title"/>
    <w:basedOn w:val="Normal"/>
    <w:next w:val="Normal"/>
    <w:link w:val="TitleChar"/>
    <w:autoRedefine/>
    <w:uiPriority w:val="10"/>
    <w:qFormat/>
    <w:rsid w:val="005B0D14"/>
    <w:pPr>
      <w:keepNext/>
      <w:pBdr>
        <w:bottom w:val="single" w:sz="8" w:space="4" w:color="auto"/>
      </w:pBdr>
      <w:spacing w:before="240" w:after="120" w:line="240" w:lineRule="auto"/>
      <w:contextualSpacing/>
      <w:outlineLvl w:val="0"/>
    </w:pPr>
    <w:rPr>
      <w:rFonts w:eastAsiaTheme="majorEastAsia"/>
      <w:b/>
      <w:spacing w:val="5"/>
      <w:sz w:val="36"/>
      <w:szCs w:val="52"/>
    </w:rPr>
  </w:style>
  <w:style w:type="character" w:customStyle="1" w:styleId="TitleChar">
    <w:name w:val="Title Char"/>
    <w:basedOn w:val="DefaultParagraphFont"/>
    <w:link w:val="Title"/>
    <w:uiPriority w:val="10"/>
    <w:rsid w:val="005B0D14"/>
    <w:rPr>
      <w:rFonts w:eastAsiaTheme="majorEastAsia"/>
      <w:b/>
      <w:spacing w:val="5"/>
      <w:sz w:val="36"/>
      <w:szCs w:val="52"/>
    </w:rPr>
  </w:style>
  <w:style w:type="paragraph" w:styleId="Subtitle">
    <w:name w:val="Subtitle"/>
    <w:basedOn w:val="Normal"/>
    <w:next w:val="Normal"/>
    <w:link w:val="SubtitleChar"/>
    <w:autoRedefine/>
    <w:uiPriority w:val="11"/>
    <w:qFormat/>
    <w:rsid w:val="00EB66B1"/>
    <w:pPr>
      <w:keepNext/>
      <w:numPr>
        <w:ilvl w:val="1"/>
      </w:numPr>
    </w:pPr>
    <w:rPr>
      <w:rFonts w:eastAsiaTheme="majorEastAsia"/>
      <w:iCs/>
      <w:spacing w:val="15"/>
      <w:sz w:val="28"/>
    </w:rPr>
  </w:style>
  <w:style w:type="character" w:customStyle="1" w:styleId="SubtitleChar">
    <w:name w:val="Subtitle Char"/>
    <w:basedOn w:val="DefaultParagraphFont"/>
    <w:link w:val="Subtitle"/>
    <w:uiPriority w:val="11"/>
    <w:rsid w:val="00EB66B1"/>
    <w:rPr>
      <w:rFonts w:ascii="Arial" w:eastAsiaTheme="majorEastAsia" w:hAnsi="Arial" w:cs="Arial"/>
      <w:iCs/>
      <w:spacing w:val="15"/>
      <w:sz w:val="28"/>
      <w:szCs w:val="24"/>
    </w:rPr>
  </w:style>
  <w:style w:type="character" w:customStyle="1" w:styleId="Heading1Char">
    <w:name w:val="Heading 1 Char"/>
    <w:basedOn w:val="DefaultParagraphFont"/>
    <w:link w:val="Heading1"/>
    <w:rsid w:val="00167603"/>
    <w:rPr>
      <w:rFonts w:eastAsiaTheme="majorEastAsia"/>
      <w:b/>
      <w:bCs/>
      <w:sz w:val="36"/>
      <w:szCs w:val="28"/>
    </w:rPr>
  </w:style>
  <w:style w:type="character" w:customStyle="1" w:styleId="Heading2Char">
    <w:name w:val="Heading 2 Char"/>
    <w:basedOn w:val="DefaultParagraphFont"/>
    <w:link w:val="Heading2"/>
    <w:uiPriority w:val="9"/>
    <w:rsid w:val="00A74516"/>
    <w:rPr>
      <w:rFonts w:eastAsiaTheme="majorEastAsia"/>
      <w:bCs/>
      <w:i/>
      <w:szCs w:val="26"/>
    </w:rPr>
  </w:style>
  <w:style w:type="character" w:customStyle="1" w:styleId="Heading3Char">
    <w:name w:val="Heading 3 Char"/>
    <w:basedOn w:val="DefaultParagraphFont"/>
    <w:link w:val="Heading3"/>
    <w:uiPriority w:val="9"/>
    <w:rsid w:val="00EB66B1"/>
    <w:rPr>
      <w:rFonts w:ascii="Arial" w:eastAsiaTheme="majorEastAsia" w:hAnsi="Arial" w:cs="Arial"/>
      <w:b/>
      <w:bCs/>
      <w:sz w:val="24"/>
    </w:rPr>
  </w:style>
  <w:style w:type="character" w:customStyle="1" w:styleId="Heading4Char">
    <w:name w:val="Heading 4 Char"/>
    <w:basedOn w:val="DefaultParagraphFont"/>
    <w:link w:val="Heading4"/>
    <w:uiPriority w:val="9"/>
    <w:rsid w:val="00EB66B1"/>
    <w:rPr>
      <w:rFonts w:ascii="Arial" w:eastAsiaTheme="majorEastAsia" w:hAnsi="Arial" w:cs="Arial"/>
      <w:b/>
      <w:bCs/>
      <w:iCs/>
      <w:sz w:val="24"/>
    </w:rPr>
  </w:style>
  <w:style w:type="character" w:customStyle="1" w:styleId="Heading5Char">
    <w:name w:val="Heading 5 Char"/>
    <w:basedOn w:val="DefaultParagraphFont"/>
    <w:link w:val="Heading5"/>
    <w:uiPriority w:val="9"/>
    <w:rsid w:val="00273123"/>
    <w:rPr>
      <w:rFonts w:ascii="Arial" w:eastAsiaTheme="majorEastAsia" w:hAnsi="Arial" w:cs="Arial"/>
      <w:b/>
      <w:sz w:val="24"/>
    </w:rPr>
  </w:style>
  <w:style w:type="character" w:customStyle="1" w:styleId="Heading6Char">
    <w:name w:val="Heading 6 Char"/>
    <w:basedOn w:val="DefaultParagraphFont"/>
    <w:link w:val="Heading6"/>
    <w:uiPriority w:val="9"/>
    <w:rsid w:val="006F163E"/>
    <w:rPr>
      <w:rFonts w:ascii="Arial" w:eastAsiaTheme="majorEastAsia" w:hAnsi="Arial" w:cs="Arial"/>
      <w:b/>
      <w:iCs/>
      <w:sz w:val="24"/>
    </w:rPr>
  </w:style>
  <w:style w:type="paragraph" w:styleId="Quote">
    <w:name w:val="Quote"/>
    <w:basedOn w:val="Normal"/>
    <w:next w:val="Normal"/>
    <w:link w:val="QuoteChar1"/>
    <w:uiPriority w:val="29"/>
    <w:qFormat/>
    <w:rsid w:val="00AD1B4C"/>
    <w:pPr>
      <w:ind w:left="794" w:right="794"/>
    </w:pPr>
    <w:rPr>
      <w:i/>
      <w:iCs/>
    </w:rPr>
  </w:style>
  <w:style w:type="character" w:customStyle="1" w:styleId="QuoteChar">
    <w:name w:val="Quote Char"/>
    <w:basedOn w:val="DefaultParagraphFont"/>
    <w:uiPriority w:val="29"/>
    <w:rsid w:val="00E209F2"/>
    <w:rPr>
      <w:rFonts w:ascii="Arial" w:hAnsi="Arial" w:cs="Arial"/>
      <w:i/>
      <w:iCs/>
      <w:color w:val="000000" w:themeColor="text1"/>
      <w:sz w:val="28"/>
    </w:rPr>
  </w:style>
  <w:style w:type="character" w:customStyle="1" w:styleId="QuoteChar1">
    <w:name w:val="Quote Char1"/>
    <w:basedOn w:val="DefaultParagraphFont"/>
    <w:link w:val="Quote"/>
    <w:uiPriority w:val="29"/>
    <w:rsid w:val="00AD1B4C"/>
    <w:rPr>
      <w:i/>
      <w:iCs/>
    </w:rPr>
  </w:style>
  <w:style w:type="paragraph" w:styleId="ListBullet">
    <w:name w:val="List Bullet"/>
    <w:basedOn w:val="Normal"/>
    <w:uiPriority w:val="99"/>
    <w:semiHidden/>
    <w:unhideWhenUsed/>
    <w:rsid w:val="00E209F2"/>
    <w:pPr>
      <w:numPr>
        <w:numId w:val="1"/>
      </w:numPr>
      <w:contextualSpacing/>
    </w:pPr>
  </w:style>
  <w:style w:type="paragraph" w:styleId="ListNumber">
    <w:name w:val="List Number"/>
    <w:basedOn w:val="Normal"/>
    <w:uiPriority w:val="99"/>
    <w:semiHidden/>
    <w:unhideWhenUsed/>
    <w:rsid w:val="00E209F2"/>
    <w:pPr>
      <w:numPr>
        <w:numId w:val="2"/>
      </w:numPr>
      <w:contextualSpacing/>
    </w:pPr>
  </w:style>
  <w:style w:type="paragraph" w:styleId="TableofFigures">
    <w:name w:val="table of figures"/>
    <w:basedOn w:val="Normal"/>
    <w:next w:val="Normal"/>
    <w:uiPriority w:val="99"/>
    <w:semiHidden/>
    <w:unhideWhenUsed/>
    <w:rsid w:val="00E209F2"/>
  </w:style>
  <w:style w:type="character" w:styleId="IntenseEmphasis">
    <w:name w:val="Intense Emphasis"/>
    <w:basedOn w:val="DefaultParagraphFont"/>
    <w:uiPriority w:val="21"/>
    <w:qFormat/>
    <w:rsid w:val="00416AA0"/>
    <w:rPr>
      <w:b/>
      <w:bCs/>
      <w:i/>
      <w:iCs/>
      <w:color w:val="auto"/>
    </w:rPr>
  </w:style>
  <w:style w:type="paragraph" w:styleId="IntenseQuote">
    <w:name w:val="Intense Quote"/>
    <w:basedOn w:val="Normal"/>
    <w:next w:val="Normal"/>
    <w:link w:val="IntenseQuoteChar"/>
    <w:uiPriority w:val="30"/>
    <w:qFormat/>
    <w:rsid w:val="001C2F45"/>
    <w:pPr>
      <w:pBdr>
        <w:bottom w:val="single" w:sz="4" w:space="4" w:color="4F81BD" w:themeColor="accent1"/>
      </w:pBdr>
      <w:spacing w:before="200" w:after="280"/>
      <w:ind w:left="936" w:right="936"/>
    </w:pPr>
    <w:rPr>
      <w:b/>
      <w:bCs/>
      <w:i/>
      <w:iCs/>
    </w:rPr>
  </w:style>
  <w:style w:type="character" w:customStyle="1" w:styleId="IntenseQuoteChar">
    <w:name w:val="Intense Quote Char"/>
    <w:basedOn w:val="DefaultParagraphFont"/>
    <w:link w:val="IntenseQuote"/>
    <w:uiPriority w:val="30"/>
    <w:rsid w:val="001C2F45"/>
    <w:rPr>
      <w:rFonts w:ascii="Arial" w:hAnsi="Arial" w:cs="Arial"/>
      <w:b/>
      <w:bCs/>
      <w:i/>
      <w:iCs/>
      <w:sz w:val="24"/>
    </w:rPr>
  </w:style>
  <w:style w:type="character" w:styleId="SubtleReference">
    <w:name w:val="Subtle Reference"/>
    <w:basedOn w:val="DefaultParagraphFont"/>
    <w:uiPriority w:val="31"/>
    <w:qFormat/>
    <w:rsid w:val="00B7564E"/>
    <w:rPr>
      <w:smallCaps/>
      <w:color w:val="auto"/>
      <w:u w:val="single"/>
    </w:rPr>
  </w:style>
  <w:style w:type="character" w:customStyle="1" w:styleId="Heading7Char">
    <w:name w:val="Heading 7 Char"/>
    <w:basedOn w:val="DefaultParagraphFont"/>
    <w:link w:val="Heading7"/>
    <w:uiPriority w:val="9"/>
    <w:rsid w:val="006F163E"/>
    <w:rPr>
      <w:rFonts w:ascii="Arial" w:eastAsiaTheme="majorEastAsia" w:hAnsi="Arial" w:cstheme="majorBidi"/>
      <w:b/>
      <w:i/>
      <w:iCs/>
      <w:sz w:val="24"/>
    </w:rPr>
  </w:style>
  <w:style w:type="character" w:customStyle="1" w:styleId="Heading8Char">
    <w:name w:val="Heading 8 Char"/>
    <w:basedOn w:val="DefaultParagraphFont"/>
    <w:link w:val="Heading8"/>
    <w:uiPriority w:val="9"/>
    <w:rsid w:val="006F163E"/>
    <w:rPr>
      <w:rFonts w:ascii="Arial" w:eastAsiaTheme="majorEastAsia" w:hAnsi="Arial" w:cstheme="majorBidi"/>
      <w:sz w:val="24"/>
      <w:szCs w:val="20"/>
    </w:rPr>
  </w:style>
  <w:style w:type="character" w:customStyle="1" w:styleId="Heading9Char">
    <w:name w:val="Heading 9 Char"/>
    <w:basedOn w:val="DefaultParagraphFont"/>
    <w:link w:val="Heading9"/>
    <w:uiPriority w:val="9"/>
    <w:rsid w:val="006F163E"/>
    <w:rPr>
      <w:rFonts w:ascii="Arial" w:eastAsiaTheme="majorEastAsia" w:hAnsi="Arial" w:cstheme="majorBidi"/>
      <w:i/>
      <w:iCs/>
      <w:sz w:val="24"/>
      <w:szCs w:val="20"/>
    </w:rPr>
  </w:style>
  <w:style w:type="character" w:styleId="IntenseReference">
    <w:name w:val="Intense Reference"/>
    <w:basedOn w:val="DefaultParagraphFont"/>
    <w:uiPriority w:val="32"/>
    <w:qFormat/>
    <w:rsid w:val="00AD1B4C"/>
    <w:rPr>
      <w:b/>
      <w:bCs/>
      <w:smallCaps/>
      <w:color w:val="auto"/>
      <w:spacing w:val="5"/>
      <w:u w:val="single"/>
    </w:rPr>
  </w:style>
  <w:style w:type="paragraph" w:styleId="TOCHeading">
    <w:name w:val="TOC Heading"/>
    <w:basedOn w:val="Heading1"/>
    <w:next w:val="Normal"/>
    <w:uiPriority w:val="39"/>
    <w:unhideWhenUsed/>
    <w:qFormat/>
    <w:rsid w:val="002A237B"/>
    <w:pPr>
      <w:spacing w:before="480"/>
      <w:outlineLvl w:val="9"/>
    </w:pPr>
    <w:rPr>
      <w:rFonts w:cstheme="majorBidi"/>
      <w:sz w:val="28"/>
    </w:rPr>
  </w:style>
  <w:style w:type="paragraph" w:styleId="BlockText">
    <w:name w:val="Block Text"/>
    <w:basedOn w:val="Normal"/>
    <w:uiPriority w:val="99"/>
    <w:semiHidden/>
    <w:unhideWhenUsed/>
    <w:rsid w:val="00B23E4E"/>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cstheme="minorBidi"/>
      <w:i/>
      <w:iCs/>
    </w:rPr>
  </w:style>
  <w:style w:type="character" w:styleId="PlaceholderText">
    <w:name w:val="Placeholder Text"/>
    <w:basedOn w:val="DefaultParagraphFont"/>
    <w:uiPriority w:val="99"/>
    <w:semiHidden/>
    <w:rsid w:val="00AD3173"/>
    <w:rPr>
      <w:color w:val="auto"/>
    </w:rPr>
  </w:style>
  <w:style w:type="paragraph" w:styleId="TOAHeading">
    <w:name w:val="toa heading"/>
    <w:basedOn w:val="Normal"/>
    <w:next w:val="Normal"/>
    <w:uiPriority w:val="99"/>
    <w:semiHidden/>
    <w:unhideWhenUsed/>
    <w:rsid w:val="00BF7C01"/>
    <w:rPr>
      <w:rFonts w:eastAsiaTheme="majorEastAsia" w:cstheme="majorBidi"/>
      <w:b/>
      <w:bCs/>
      <w:sz w:val="28"/>
    </w:rPr>
  </w:style>
  <w:style w:type="paragraph" w:styleId="PlainText">
    <w:name w:val="Plain Text"/>
    <w:basedOn w:val="Normal"/>
    <w:link w:val="PlainTextChar"/>
    <w:uiPriority w:val="99"/>
    <w:semiHidden/>
    <w:unhideWhenUsed/>
    <w:rsid w:val="00330467"/>
    <w:pPr>
      <w:spacing w:before="0" w:line="240" w:lineRule="auto"/>
    </w:pPr>
    <w:rPr>
      <w:rFonts w:ascii="Consolas" w:hAnsi="Consolas"/>
      <w:szCs w:val="21"/>
    </w:rPr>
  </w:style>
  <w:style w:type="character" w:customStyle="1" w:styleId="PlainTextChar">
    <w:name w:val="Plain Text Char"/>
    <w:basedOn w:val="DefaultParagraphFont"/>
    <w:link w:val="PlainText"/>
    <w:uiPriority w:val="99"/>
    <w:semiHidden/>
    <w:rsid w:val="00330467"/>
    <w:rPr>
      <w:rFonts w:ascii="Consolas" w:hAnsi="Consolas"/>
      <w:szCs w:val="21"/>
    </w:rPr>
  </w:style>
  <w:style w:type="paragraph" w:styleId="BodyText3">
    <w:name w:val="Body Text 3"/>
    <w:basedOn w:val="Normal"/>
    <w:link w:val="BodyText3Char"/>
    <w:uiPriority w:val="99"/>
    <w:semiHidden/>
    <w:unhideWhenUsed/>
    <w:rsid w:val="00890E90"/>
    <w:pPr>
      <w:spacing w:after="120"/>
    </w:pPr>
    <w:rPr>
      <w:sz w:val="20"/>
      <w:szCs w:val="16"/>
    </w:rPr>
  </w:style>
  <w:style w:type="character" w:customStyle="1" w:styleId="BodyText3Char">
    <w:name w:val="Body Text 3 Char"/>
    <w:basedOn w:val="DefaultParagraphFont"/>
    <w:link w:val="BodyText3"/>
    <w:uiPriority w:val="99"/>
    <w:semiHidden/>
    <w:rsid w:val="00890E90"/>
    <w:rPr>
      <w:sz w:val="20"/>
      <w:szCs w:val="16"/>
    </w:rPr>
  </w:style>
  <w:style w:type="paragraph" w:styleId="BodyText">
    <w:name w:val="Body Text"/>
    <w:basedOn w:val="Normal"/>
    <w:link w:val="BodyTextChar"/>
    <w:uiPriority w:val="99"/>
    <w:semiHidden/>
    <w:unhideWhenUsed/>
    <w:rsid w:val="00890E90"/>
    <w:pPr>
      <w:spacing w:after="120"/>
    </w:pPr>
  </w:style>
  <w:style w:type="character" w:customStyle="1" w:styleId="BodyTextChar">
    <w:name w:val="Body Text Char"/>
    <w:basedOn w:val="DefaultParagraphFont"/>
    <w:link w:val="BodyText"/>
    <w:uiPriority w:val="99"/>
    <w:semiHidden/>
    <w:rsid w:val="00890E90"/>
  </w:style>
  <w:style w:type="paragraph" w:styleId="BodyTextFirstIndent">
    <w:name w:val="Body Text First Indent"/>
    <w:basedOn w:val="BodyText"/>
    <w:link w:val="BodyTextFirstIndentChar"/>
    <w:uiPriority w:val="99"/>
    <w:unhideWhenUsed/>
    <w:rsid w:val="00890E90"/>
    <w:pPr>
      <w:spacing w:after="320"/>
      <w:ind w:firstLine="360"/>
    </w:pPr>
  </w:style>
  <w:style w:type="character" w:customStyle="1" w:styleId="BodyTextFirstIndentChar">
    <w:name w:val="Body Text First Indent Char"/>
    <w:basedOn w:val="BodyTextChar"/>
    <w:link w:val="BodyTextFirstIndent"/>
    <w:uiPriority w:val="99"/>
    <w:rsid w:val="00890E90"/>
  </w:style>
  <w:style w:type="paragraph" w:styleId="BodyTextIndent3">
    <w:name w:val="Body Text Indent 3"/>
    <w:basedOn w:val="Normal"/>
    <w:link w:val="BodyTextIndent3Char"/>
    <w:uiPriority w:val="99"/>
    <w:unhideWhenUsed/>
    <w:rsid w:val="00D00D33"/>
    <w:pPr>
      <w:spacing w:after="120"/>
      <w:ind w:left="283"/>
    </w:pPr>
    <w:rPr>
      <w:sz w:val="20"/>
      <w:szCs w:val="16"/>
    </w:rPr>
  </w:style>
  <w:style w:type="character" w:customStyle="1" w:styleId="BodyTextIndent3Char">
    <w:name w:val="Body Text Indent 3 Char"/>
    <w:basedOn w:val="DefaultParagraphFont"/>
    <w:link w:val="BodyTextIndent3"/>
    <w:uiPriority w:val="99"/>
    <w:rsid w:val="00D00D33"/>
    <w:rPr>
      <w:sz w:val="20"/>
      <w:szCs w:val="16"/>
    </w:rPr>
  </w:style>
  <w:style w:type="paragraph" w:styleId="DocumentMap">
    <w:name w:val="Document Map"/>
    <w:basedOn w:val="Normal"/>
    <w:link w:val="DocumentMapChar"/>
    <w:uiPriority w:val="99"/>
    <w:semiHidden/>
    <w:unhideWhenUsed/>
    <w:rsid w:val="00B3772F"/>
    <w:pPr>
      <w:spacing w:before="0" w:line="240" w:lineRule="auto"/>
    </w:pPr>
    <w:rPr>
      <w:rFonts w:cs="Tahoma"/>
      <w:szCs w:val="16"/>
    </w:rPr>
  </w:style>
  <w:style w:type="character" w:customStyle="1" w:styleId="DocumentMapChar">
    <w:name w:val="Document Map Char"/>
    <w:basedOn w:val="DefaultParagraphFont"/>
    <w:link w:val="DocumentMap"/>
    <w:uiPriority w:val="99"/>
    <w:semiHidden/>
    <w:rsid w:val="00B3772F"/>
    <w:rPr>
      <w:rFonts w:cs="Tahoma"/>
      <w:szCs w:val="16"/>
    </w:rPr>
  </w:style>
  <w:style w:type="paragraph" w:styleId="EndnoteText">
    <w:name w:val="endnote text"/>
    <w:basedOn w:val="Normal"/>
    <w:link w:val="EndnoteTextChar"/>
    <w:uiPriority w:val="99"/>
    <w:unhideWhenUsed/>
    <w:rsid w:val="00B3772F"/>
    <w:pPr>
      <w:spacing w:before="0" w:line="240" w:lineRule="auto"/>
    </w:pPr>
    <w:rPr>
      <w:szCs w:val="20"/>
    </w:rPr>
  </w:style>
  <w:style w:type="character" w:customStyle="1" w:styleId="EndnoteTextChar">
    <w:name w:val="Endnote Text Char"/>
    <w:basedOn w:val="DefaultParagraphFont"/>
    <w:link w:val="EndnoteText"/>
    <w:uiPriority w:val="99"/>
    <w:rsid w:val="00B3772F"/>
    <w:rPr>
      <w:szCs w:val="20"/>
    </w:rPr>
  </w:style>
  <w:style w:type="character" w:styleId="Emphasis">
    <w:name w:val="Emphasis"/>
    <w:basedOn w:val="DefaultParagraphFont"/>
    <w:uiPriority w:val="20"/>
    <w:qFormat/>
    <w:rsid w:val="00B3772F"/>
    <w:rPr>
      <w:i/>
      <w:iCs/>
    </w:rPr>
  </w:style>
  <w:style w:type="paragraph" w:styleId="EnvelopeReturn">
    <w:name w:val="envelope return"/>
    <w:basedOn w:val="Normal"/>
    <w:uiPriority w:val="99"/>
    <w:semiHidden/>
    <w:unhideWhenUsed/>
    <w:rsid w:val="00B3772F"/>
    <w:pPr>
      <w:spacing w:before="0" w:line="240" w:lineRule="auto"/>
    </w:pPr>
    <w:rPr>
      <w:rFonts w:eastAsiaTheme="majorEastAsia" w:cstheme="majorBidi"/>
      <w:szCs w:val="20"/>
    </w:rPr>
  </w:style>
  <w:style w:type="paragraph" w:styleId="MessageHeader">
    <w:name w:val="Message Header"/>
    <w:basedOn w:val="Normal"/>
    <w:link w:val="MessageHeaderChar"/>
    <w:uiPriority w:val="99"/>
    <w:semiHidden/>
    <w:unhideWhenUsed/>
    <w:rsid w:val="003400F1"/>
    <w:pPr>
      <w:pBdr>
        <w:top w:val="single" w:sz="6" w:space="1" w:color="auto"/>
        <w:left w:val="single" w:sz="6" w:space="1" w:color="auto"/>
        <w:bottom w:val="single" w:sz="6" w:space="1" w:color="auto"/>
        <w:right w:val="single" w:sz="6" w:space="1" w:color="auto"/>
      </w:pBdr>
      <w:shd w:val="pct20" w:color="auto" w:fill="auto"/>
      <w:spacing w:before="0" w:line="240" w:lineRule="auto"/>
      <w:ind w:left="1134" w:hanging="1134"/>
    </w:pPr>
    <w:rPr>
      <w:rFonts w:eastAsiaTheme="majorEastAsia" w:cstheme="majorBidi"/>
    </w:rPr>
  </w:style>
  <w:style w:type="character" w:customStyle="1" w:styleId="MessageHeaderChar">
    <w:name w:val="Message Header Char"/>
    <w:basedOn w:val="DefaultParagraphFont"/>
    <w:link w:val="MessageHeader"/>
    <w:uiPriority w:val="99"/>
    <w:semiHidden/>
    <w:rsid w:val="003400F1"/>
    <w:rPr>
      <w:rFonts w:eastAsiaTheme="majorEastAsia" w:cstheme="majorBidi"/>
      <w:shd w:val="pct20" w:color="auto" w:fill="auto"/>
    </w:rPr>
  </w:style>
  <w:style w:type="paragraph" w:styleId="NoSpacing">
    <w:name w:val="No Spacing"/>
    <w:uiPriority w:val="1"/>
    <w:qFormat/>
    <w:rsid w:val="003400F1"/>
    <w:pPr>
      <w:spacing w:after="0" w:line="240" w:lineRule="auto"/>
    </w:pPr>
  </w:style>
  <w:style w:type="paragraph" w:styleId="NormalWeb">
    <w:name w:val="Normal (Web)"/>
    <w:basedOn w:val="Normal"/>
    <w:uiPriority w:val="99"/>
    <w:unhideWhenUsed/>
    <w:rsid w:val="00930117"/>
    <w:rPr>
      <w:rFonts w:cs="Times New Roman"/>
    </w:rPr>
  </w:style>
  <w:style w:type="paragraph" w:styleId="Index1">
    <w:name w:val="index 1"/>
    <w:basedOn w:val="Normal"/>
    <w:next w:val="Normal"/>
    <w:autoRedefine/>
    <w:uiPriority w:val="99"/>
    <w:semiHidden/>
    <w:unhideWhenUsed/>
    <w:rsid w:val="00873D7B"/>
    <w:pPr>
      <w:spacing w:before="0" w:line="240" w:lineRule="auto"/>
      <w:ind w:left="240" w:hanging="240"/>
    </w:pPr>
  </w:style>
  <w:style w:type="paragraph" w:styleId="IndexHeading">
    <w:name w:val="index heading"/>
    <w:basedOn w:val="Normal"/>
    <w:next w:val="Index1"/>
    <w:uiPriority w:val="99"/>
    <w:semiHidden/>
    <w:unhideWhenUsed/>
    <w:rsid w:val="00873D7B"/>
    <w:rPr>
      <w:rFonts w:eastAsiaTheme="majorEastAsia" w:cstheme="majorBidi"/>
      <w:b/>
      <w:bCs/>
    </w:rPr>
  </w:style>
  <w:style w:type="paragraph" w:styleId="ListParagraph">
    <w:name w:val="List Paragraph"/>
    <w:basedOn w:val="Normal"/>
    <w:uiPriority w:val="34"/>
    <w:qFormat/>
    <w:rsid w:val="00DF4D13"/>
    <w:pPr>
      <w:ind w:left="720"/>
      <w:contextualSpacing/>
    </w:pPr>
  </w:style>
  <w:style w:type="paragraph" w:styleId="Header">
    <w:name w:val="header"/>
    <w:basedOn w:val="Normal"/>
    <w:link w:val="HeaderChar"/>
    <w:uiPriority w:val="99"/>
    <w:unhideWhenUsed/>
    <w:rsid w:val="00071297"/>
    <w:pPr>
      <w:tabs>
        <w:tab w:val="center" w:pos="4513"/>
        <w:tab w:val="right" w:pos="9026"/>
      </w:tabs>
      <w:spacing w:before="0" w:line="240" w:lineRule="auto"/>
    </w:pPr>
  </w:style>
  <w:style w:type="character" w:customStyle="1" w:styleId="HeaderChar">
    <w:name w:val="Header Char"/>
    <w:basedOn w:val="DefaultParagraphFont"/>
    <w:link w:val="Header"/>
    <w:uiPriority w:val="99"/>
    <w:rsid w:val="00071297"/>
  </w:style>
  <w:style w:type="paragraph" w:styleId="Footer">
    <w:name w:val="footer"/>
    <w:basedOn w:val="Normal"/>
    <w:link w:val="FooterChar"/>
    <w:uiPriority w:val="99"/>
    <w:unhideWhenUsed/>
    <w:rsid w:val="00071297"/>
    <w:pPr>
      <w:tabs>
        <w:tab w:val="center" w:pos="4513"/>
        <w:tab w:val="right" w:pos="9026"/>
      </w:tabs>
      <w:spacing w:before="0" w:line="240" w:lineRule="auto"/>
    </w:pPr>
  </w:style>
  <w:style w:type="character" w:customStyle="1" w:styleId="FooterChar">
    <w:name w:val="Footer Char"/>
    <w:basedOn w:val="DefaultParagraphFont"/>
    <w:link w:val="Footer"/>
    <w:uiPriority w:val="99"/>
    <w:rsid w:val="00071297"/>
  </w:style>
  <w:style w:type="paragraph" w:styleId="BalloonText">
    <w:name w:val="Balloon Text"/>
    <w:basedOn w:val="Normal"/>
    <w:link w:val="BalloonTextChar"/>
    <w:uiPriority w:val="99"/>
    <w:semiHidden/>
    <w:unhideWhenUsed/>
    <w:rsid w:val="00071297"/>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297"/>
    <w:rPr>
      <w:rFonts w:ascii="Tahoma" w:hAnsi="Tahoma" w:cs="Tahoma"/>
      <w:sz w:val="16"/>
      <w:szCs w:val="16"/>
    </w:rPr>
  </w:style>
  <w:style w:type="paragraph" w:customStyle="1" w:styleId="Default">
    <w:name w:val="Default"/>
    <w:rsid w:val="003E2B17"/>
    <w:pPr>
      <w:autoSpaceDE w:val="0"/>
      <w:autoSpaceDN w:val="0"/>
      <w:adjustRightInd w:val="0"/>
      <w:spacing w:after="0" w:line="240" w:lineRule="auto"/>
    </w:pPr>
    <w:rPr>
      <w:color w:val="000000"/>
    </w:rPr>
  </w:style>
  <w:style w:type="table" w:styleId="TableGrid">
    <w:name w:val="Table Grid"/>
    <w:basedOn w:val="TableNormal"/>
    <w:uiPriority w:val="59"/>
    <w:rsid w:val="005F6922"/>
    <w:pPr>
      <w:spacing w:after="0" w:line="240" w:lineRule="auto"/>
    </w:pPr>
    <w:rPr>
      <w:rFonts w:ascii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7220CA"/>
    <w:rPr>
      <w:color w:val="0000FF" w:themeColor="hyperlink"/>
      <w:u w:val="single"/>
    </w:rPr>
  </w:style>
  <w:style w:type="character" w:styleId="FollowedHyperlink">
    <w:name w:val="FollowedHyperlink"/>
    <w:basedOn w:val="DefaultParagraphFont"/>
    <w:uiPriority w:val="99"/>
    <w:semiHidden/>
    <w:unhideWhenUsed/>
    <w:rsid w:val="00883F28"/>
    <w:rPr>
      <w:color w:val="800080" w:themeColor="followedHyperlink"/>
      <w:u w:val="single"/>
    </w:rPr>
  </w:style>
  <w:style w:type="paragraph" w:customStyle="1" w:styleId="Body1">
    <w:name w:val="Body 1"/>
    <w:rsid w:val="00603723"/>
    <w:pPr>
      <w:spacing w:after="0" w:line="240" w:lineRule="auto"/>
    </w:pPr>
    <w:rPr>
      <w:rFonts w:ascii="Helvetica" w:eastAsia="Arial Unicode MS" w:hAnsi="Helvetica" w:cs="Times New Roman"/>
      <w:color w:val="000000"/>
      <w:szCs w:val="20"/>
    </w:rPr>
  </w:style>
  <w:style w:type="paragraph" w:styleId="TOC1">
    <w:name w:val="toc 1"/>
    <w:basedOn w:val="Normal"/>
    <w:next w:val="Normal"/>
    <w:autoRedefine/>
    <w:uiPriority w:val="39"/>
    <w:unhideWhenUsed/>
    <w:rsid w:val="00FE3041"/>
    <w:pPr>
      <w:spacing w:after="100"/>
    </w:pPr>
  </w:style>
  <w:style w:type="paragraph" w:styleId="TOC2">
    <w:name w:val="toc 2"/>
    <w:basedOn w:val="Normal"/>
    <w:next w:val="Normal"/>
    <w:autoRedefine/>
    <w:uiPriority w:val="39"/>
    <w:unhideWhenUsed/>
    <w:rsid w:val="00FE3041"/>
    <w:pPr>
      <w:spacing w:after="100"/>
      <w:ind w:left="24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64E"/>
    <w:pPr>
      <w:spacing w:before="120" w:after="0"/>
    </w:pPr>
  </w:style>
  <w:style w:type="paragraph" w:styleId="Heading1">
    <w:name w:val="heading 1"/>
    <w:basedOn w:val="Normal"/>
    <w:next w:val="Normal"/>
    <w:link w:val="Heading1Char"/>
    <w:autoRedefine/>
    <w:qFormat/>
    <w:rsid w:val="00167603"/>
    <w:pPr>
      <w:keepNext/>
      <w:keepLines/>
      <w:spacing w:before="0"/>
      <w:outlineLvl w:val="0"/>
    </w:pPr>
    <w:rPr>
      <w:rFonts w:eastAsiaTheme="majorEastAsia"/>
      <w:b/>
      <w:bCs/>
      <w:sz w:val="36"/>
      <w:szCs w:val="28"/>
    </w:rPr>
  </w:style>
  <w:style w:type="paragraph" w:styleId="Heading2">
    <w:name w:val="heading 2"/>
    <w:basedOn w:val="Normal"/>
    <w:next w:val="Normal"/>
    <w:link w:val="Heading2Char"/>
    <w:autoRedefine/>
    <w:uiPriority w:val="9"/>
    <w:unhideWhenUsed/>
    <w:qFormat/>
    <w:rsid w:val="00A74516"/>
    <w:pPr>
      <w:keepNext/>
      <w:keepLines/>
      <w:spacing w:before="240" w:after="120"/>
      <w:outlineLvl w:val="1"/>
    </w:pPr>
    <w:rPr>
      <w:rFonts w:eastAsiaTheme="majorEastAsia"/>
      <w:bCs/>
      <w:i/>
      <w:szCs w:val="26"/>
    </w:rPr>
  </w:style>
  <w:style w:type="paragraph" w:styleId="Heading3">
    <w:name w:val="heading 3"/>
    <w:basedOn w:val="Normal"/>
    <w:next w:val="Normal"/>
    <w:link w:val="Heading3Char"/>
    <w:autoRedefine/>
    <w:unhideWhenUsed/>
    <w:qFormat/>
    <w:rsid w:val="00EB66B1"/>
    <w:pPr>
      <w:keepNext/>
      <w:keepLines/>
      <w:spacing w:before="240" w:after="120"/>
      <w:outlineLvl w:val="2"/>
    </w:pPr>
    <w:rPr>
      <w:rFonts w:eastAsiaTheme="majorEastAsia"/>
      <w:b/>
      <w:bCs/>
    </w:rPr>
  </w:style>
  <w:style w:type="paragraph" w:styleId="Heading4">
    <w:name w:val="heading 4"/>
    <w:basedOn w:val="Normal"/>
    <w:next w:val="Normal"/>
    <w:link w:val="Heading4Char"/>
    <w:autoRedefine/>
    <w:uiPriority w:val="9"/>
    <w:unhideWhenUsed/>
    <w:qFormat/>
    <w:rsid w:val="00EB66B1"/>
    <w:pPr>
      <w:keepNext/>
      <w:keepLines/>
      <w:spacing w:before="240" w:after="120"/>
      <w:outlineLvl w:val="3"/>
    </w:pPr>
    <w:rPr>
      <w:rFonts w:eastAsiaTheme="majorEastAsia"/>
      <w:b/>
      <w:bCs/>
      <w:iCs/>
    </w:rPr>
  </w:style>
  <w:style w:type="paragraph" w:styleId="Heading5">
    <w:name w:val="heading 5"/>
    <w:basedOn w:val="Normal"/>
    <w:next w:val="Normal"/>
    <w:link w:val="Heading5Char"/>
    <w:autoRedefine/>
    <w:uiPriority w:val="9"/>
    <w:unhideWhenUsed/>
    <w:qFormat/>
    <w:rsid w:val="00273123"/>
    <w:pPr>
      <w:keepNext/>
      <w:keepLines/>
      <w:spacing w:before="240" w:after="120"/>
      <w:outlineLvl w:val="4"/>
    </w:pPr>
    <w:rPr>
      <w:rFonts w:eastAsiaTheme="majorEastAsia"/>
      <w:b/>
    </w:rPr>
  </w:style>
  <w:style w:type="paragraph" w:styleId="Heading6">
    <w:name w:val="heading 6"/>
    <w:basedOn w:val="Normal"/>
    <w:next w:val="Normal"/>
    <w:link w:val="Heading6Char"/>
    <w:uiPriority w:val="9"/>
    <w:unhideWhenUsed/>
    <w:qFormat/>
    <w:rsid w:val="006F163E"/>
    <w:pPr>
      <w:keepNext/>
      <w:keepLines/>
      <w:spacing w:before="240" w:after="120"/>
      <w:outlineLvl w:val="5"/>
    </w:pPr>
    <w:rPr>
      <w:rFonts w:eastAsiaTheme="majorEastAsia"/>
      <w:b/>
      <w:iCs/>
    </w:rPr>
  </w:style>
  <w:style w:type="paragraph" w:styleId="Heading7">
    <w:name w:val="heading 7"/>
    <w:basedOn w:val="Normal"/>
    <w:next w:val="Normal"/>
    <w:link w:val="Heading7Char"/>
    <w:uiPriority w:val="9"/>
    <w:unhideWhenUsed/>
    <w:qFormat/>
    <w:rsid w:val="006F163E"/>
    <w:pPr>
      <w:keepNext/>
      <w:keepLines/>
      <w:spacing w:before="240" w:after="120"/>
      <w:outlineLvl w:val="6"/>
    </w:pPr>
    <w:rPr>
      <w:rFonts w:eastAsiaTheme="majorEastAsia" w:cstheme="majorBidi"/>
      <w:b/>
      <w:i/>
      <w:iCs/>
    </w:rPr>
  </w:style>
  <w:style w:type="paragraph" w:styleId="Heading8">
    <w:name w:val="heading 8"/>
    <w:basedOn w:val="Normal"/>
    <w:next w:val="Normal"/>
    <w:link w:val="Heading8Char"/>
    <w:uiPriority w:val="9"/>
    <w:unhideWhenUsed/>
    <w:qFormat/>
    <w:rsid w:val="006F163E"/>
    <w:pPr>
      <w:keepNext/>
      <w:keepLines/>
      <w:spacing w:before="240" w:after="120"/>
      <w:outlineLvl w:val="7"/>
    </w:pPr>
    <w:rPr>
      <w:rFonts w:eastAsiaTheme="majorEastAsia" w:cstheme="majorBidi"/>
      <w:szCs w:val="20"/>
    </w:rPr>
  </w:style>
  <w:style w:type="paragraph" w:styleId="Heading9">
    <w:name w:val="heading 9"/>
    <w:basedOn w:val="Normal"/>
    <w:next w:val="Normal"/>
    <w:link w:val="Heading9Char"/>
    <w:uiPriority w:val="9"/>
    <w:unhideWhenUsed/>
    <w:qFormat/>
    <w:rsid w:val="006F163E"/>
    <w:pPr>
      <w:keepNext/>
      <w:keepLines/>
      <w:spacing w:before="240" w:after="120"/>
      <w:outlineLvl w:val="8"/>
    </w:pPr>
    <w:rPr>
      <w:rFonts w:eastAsiaTheme="majorEastAsia" w:cstheme="majorBidi"/>
      <w:i/>
      <w:i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heading">
    <w:name w:val="Subheading"/>
    <w:basedOn w:val="Normal"/>
    <w:next w:val="Normal"/>
    <w:link w:val="SubheadingChar"/>
    <w:rsid w:val="00E209F2"/>
    <w:pPr>
      <w:keepNext/>
    </w:pPr>
    <w:rPr>
      <w:b/>
    </w:rPr>
  </w:style>
  <w:style w:type="character" w:customStyle="1" w:styleId="SubheadingChar">
    <w:name w:val="Subheading Char"/>
    <w:basedOn w:val="DefaultParagraphFont"/>
    <w:link w:val="Subheading"/>
    <w:rsid w:val="00E209F2"/>
    <w:rPr>
      <w:rFonts w:ascii="Arial" w:hAnsi="Arial" w:cs="Arial"/>
      <w:b/>
      <w:sz w:val="28"/>
    </w:rPr>
  </w:style>
  <w:style w:type="paragraph" w:styleId="Caption">
    <w:name w:val="caption"/>
    <w:basedOn w:val="Normal"/>
    <w:next w:val="Normal"/>
    <w:uiPriority w:val="35"/>
    <w:unhideWhenUsed/>
    <w:qFormat/>
    <w:rsid w:val="000A395C"/>
    <w:pPr>
      <w:spacing w:line="240" w:lineRule="auto"/>
    </w:pPr>
    <w:rPr>
      <w:b/>
      <w:bCs/>
      <w:szCs w:val="18"/>
    </w:rPr>
  </w:style>
  <w:style w:type="paragraph" w:styleId="Title">
    <w:name w:val="Title"/>
    <w:basedOn w:val="Normal"/>
    <w:next w:val="Normal"/>
    <w:link w:val="TitleChar"/>
    <w:autoRedefine/>
    <w:uiPriority w:val="10"/>
    <w:qFormat/>
    <w:rsid w:val="005B0D14"/>
    <w:pPr>
      <w:keepNext/>
      <w:pBdr>
        <w:bottom w:val="single" w:sz="8" w:space="4" w:color="auto"/>
      </w:pBdr>
      <w:spacing w:before="240" w:after="120" w:line="240" w:lineRule="auto"/>
      <w:contextualSpacing/>
      <w:outlineLvl w:val="0"/>
    </w:pPr>
    <w:rPr>
      <w:rFonts w:eastAsiaTheme="majorEastAsia"/>
      <w:b/>
      <w:spacing w:val="5"/>
      <w:sz w:val="36"/>
      <w:szCs w:val="52"/>
    </w:rPr>
  </w:style>
  <w:style w:type="character" w:customStyle="1" w:styleId="TitleChar">
    <w:name w:val="Title Char"/>
    <w:basedOn w:val="DefaultParagraphFont"/>
    <w:link w:val="Title"/>
    <w:uiPriority w:val="10"/>
    <w:rsid w:val="005B0D14"/>
    <w:rPr>
      <w:rFonts w:eastAsiaTheme="majorEastAsia"/>
      <w:b/>
      <w:spacing w:val="5"/>
      <w:sz w:val="36"/>
      <w:szCs w:val="52"/>
    </w:rPr>
  </w:style>
  <w:style w:type="paragraph" w:styleId="Subtitle">
    <w:name w:val="Subtitle"/>
    <w:basedOn w:val="Normal"/>
    <w:next w:val="Normal"/>
    <w:link w:val="SubtitleChar"/>
    <w:autoRedefine/>
    <w:uiPriority w:val="11"/>
    <w:qFormat/>
    <w:rsid w:val="00EB66B1"/>
    <w:pPr>
      <w:keepNext/>
      <w:numPr>
        <w:ilvl w:val="1"/>
      </w:numPr>
    </w:pPr>
    <w:rPr>
      <w:rFonts w:eastAsiaTheme="majorEastAsia"/>
      <w:iCs/>
      <w:spacing w:val="15"/>
      <w:sz w:val="28"/>
    </w:rPr>
  </w:style>
  <w:style w:type="character" w:customStyle="1" w:styleId="SubtitleChar">
    <w:name w:val="Subtitle Char"/>
    <w:basedOn w:val="DefaultParagraphFont"/>
    <w:link w:val="Subtitle"/>
    <w:uiPriority w:val="11"/>
    <w:rsid w:val="00EB66B1"/>
    <w:rPr>
      <w:rFonts w:ascii="Arial" w:eastAsiaTheme="majorEastAsia" w:hAnsi="Arial" w:cs="Arial"/>
      <w:iCs/>
      <w:spacing w:val="15"/>
      <w:sz w:val="28"/>
      <w:szCs w:val="24"/>
    </w:rPr>
  </w:style>
  <w:style w:type="character" w:customStyle="1" w:styleId="Heading1Char">
    <w:name w:val="Heading 1 Char"/>
    <w:basedOn w:val="DefaultParagraphFont"/>
    <w:link w:val="Heading1"/>
    <w:rsid w:val="00167603"/>
    <w:rPr>
      <w:rFonts w:eastAsiaTheme="majorEastAsia"/>
      <w:b/>
      <w:bCs/>
      <w:sz w:val="36"/>
      <w:szCs w:val="28"/>
    </w:rPr>
  </w:style>
  <w:style w:type="character" w:customStyle="1" w:styleId="Heading2Char">
    <w:name w:val="Heading 2 Char"/>
    <w:basedOn w:val="DefaultParagraphFont"/>
    <w:link w:val="Heading2"/>
    <w:uiPriority w:val="9"/>
    <w:rsid w:val="00A74516"/>
    <w:rPr>
      <w:rFonts w:eastAsiaTheme="majorEastAsia"/>
      <w:bCs/>
      <w:i/>
      <w:szCs w:val="26"/>
    </w:rPr>
  </w:style>
  <w:style w:type="character" w:customStyle="1" w:styleId="Heading3Char">
    <w:name w:val="Heading 3 Char"/>
    <w:basedOn w:val="DefaultParagraphFont"/>
    <w:link w:val="Heading3"/>
    <w:uiPriority w:val="9"/>
    <w:rsid w:val="00EB66B1"/>
    <w:rPr>
      <w:rFonts w:ascii="Arial" w:eastAsiaTheme="majorEastAsia" w:hAnsi="Arial" w:cs="Arial"/>
      <w:b/>
      <w:bCs/>
      <w:sz w:val="24"/>
    </w:rPr>
  </w:style>
  <w:style w:type="character" w:customStyle="1" w:styleId="Heading4Char">
    <w:name w:val="Heading 4 Char"/>
    <w:basedOn w:val="DefaultParagraphFont"/>
    <w:link w:val="Heading4"/>
    <w:uiPriority w:val="9"/>
    <w:rsid w:val="00EB66B1"/>
    <w:rPr>
      <w:rFonts w:ascii="Arial" w:eastAsiaTheme="majorEastAsia" w:hAnsi="Arial" w:cs="Arial"/>
      <w:b/>
      <w:bCs/>
      <w:iCs/>
      <w:sz w:val="24"/>
    </w:rPr>
  </w:style>
  <w:style w:type="character" w:customStyle="1" w:styleId="Heading5Char">
    <w:name w:val="Heading 5 Char"/>
    <w:basedOn w:val="DefaultParagraphFont"/>
    <w:link w:val="Heading5"/>
    <w:uiPriority w:val="9"/>
    <w:rsid w:val="00273123"/>
    <w:rPr>
      <w:rFonts w:ascii="Arial" w:eastAsiaTheme="majorEastAsia" w:hAnsi="Arial" w:cs="Arial"/>
      <w:b/>
      <w:sz w:val="24"/>
    </w:rPr>
  </w:style>
  <w:style w:type="character" w:customStyle="1" w:styleId="Heading6Char">
    <w:name w:val="Heading 6 Char"/>
    <w:basedOn w:val="DefaultParagraphFont"/>
    <w:link w:val="Heading6"/>
    <w:uiPriority w:val="9"/>
    <w:rsid w:val="006F163E"/>
    <w:rPr>
      <w:rFonts w:ascii="Arial" w:eastAsiaTheme="majorEastAsia" w:hAnsi="Arial" w:cs="Arial"/>
      <w:b/>
      <w:iCs/>
      <w:sz w:val="24"/>
    </w:rPr>
  </w:style>
  <w:style w:type="paragraph" w:styleId="Quote">
    <w:name w:val="Quote"/>
    <w:basedOn w:val="Normal"/>
    <w:next w:val="Normal"/>
    <w:link w:val="QuoteChar1"/>
    <w:uiPriority w:val="29"/>
    <w:qFormat/>
    <w:rsid w:val="00AD1B4C"/>
    <w:pPr>
      <w:ind w:left="794" w:right="794"/>
    </w:pPr>
    <w:rPr>
      <w:i/>
      <w:iCs/>
    </w:rPr>
  </w:style>
  <w:style w:type="character" w:customStyle="1" w:styleId="QuoteChar">
    <w:name w:val="Quote Char"/>
    <w:basedOn w:val="DefaultParagraphFont"/>
    <w:uiPriority w:val="29"/>
    <w:rsid w:val="00E209F2"/>
    <w:rPr>
      <w:rFonts w:ascii="Arial" w:hAnsi="Arial" w:cs="Arial"/>
      <w:i/>
      <w:iCs/>
      <w:color w:val="000000" w:themeColor="text1"/>
      <w:sz w:val="28"/>
    </w:rPr>
  </w:style>
  <w:style w:type="character" w:customStyle="1" w:styleId="QuoteChar1">
    <w:name w:val="Quote Char1"/>
    <w:basedOn w:val="DefaultParagraphFont"/>
    <w:link w:val="Quote"/>
    <w:uiPriority w:val="29"/>
    <w:rsid w:val="00AD1B4C"/>
    <w:rPr>
      <w:i/>
      <w:iCs/>
    </w:rPr>
  </w:style>
  <w:style w:type="paragraph" w:styleId="ListBullet">
    <w:name w:val="List Bullet"/>
    <w:basedOn w:val="Normal"/>
    <w:uiPriority w:val="99"/>
    <w:semiHidden/>
    <w:unhideWhenUsed/>
    <w:rsid w:val="00E209F2"/>
    <w:pPr>
      <w:numPr>
        <w:numId w:val="1"/>
      </w:numPr>
      <w:contextualSpacing/>
    </w:pPr>
  </w:style>
  <w:style w:type="paragraph" w:styleId="ListNumber">
    <w:name w:val="List Number"/>
    <w:basedOn w:val="Normal"/>
    <w:uiPriority w:val="99"/>
    <w:semiHidden/>
    <w:unhideWhenUsed/>
    <w:rsid w:val="00E209F2"/>
    <w:pPr>
      <w:numPr>
        <w:numId w:val="2"/>
      </w:numPr>
      <w:contextualSpacing/>
    </w:pPr>
  </w:style>
  <w:style w:type="paragraph" w:styleId="TableofFigures">
    <w:name w:val="table of figures"/>
    <w:basedOn w:val="Normal"/>
    <w:next w:val="Normal"/>
    <w:uiPriority w:val="99"/>
    <w:semiHidden/>
    <w:unhideWhenUsed/>
    <w:rsid w:val="00E209F2"/>
  </w:style>
  <w:style w:type="character" w:styleId="IntenseEmphasis">
    <w:name w:val="Intense Emphasis"/>
    <w:basedOn w:val="DefaultParagraphFont"/>
    <w:uiPriority w:val="21"/>
    <w:qFormat/>
    <w:rsid w:val="00416AA0"/>
    <w:rPr>
      <w:b/>
      <w:bCs/>
      <w:i/>
      <w:iCs/>
      <w:color w:val="auto"/>
    </w:rPr>
  </w:style>
  <w:style w:type="paragraph" w:styleId="IntenseQuote">
    <w:name w:val="Intense Quote"/>
    <w:basedOn w:val="Normal"/>
    <w:next w:val="Normal"/>
    <w:link w:val="IntenseQuoteChar"/>
    <w:uiPriority w:val="30"/>
    <w:qFormat/>
    <w:rsid w:val="001C2F45"/>
    <w:pPr>
      <w:pBdr>
        <w:bottom w:val="single" w:sz="4" w:space="4" w:color="4F81BD" w:themeColor="accent1"/>
      </w:pBdr>
      <w:spacing w:before="200" w:after="280"/>
      <w:ind w:left="936" w:right="936"/>
    </w:pPr>
    <w:rPr>
      <w:b/>
      <w:bCs/>
      <w:i/>
      <w:iCs/>
    </w:rPr>
  </w:style>
  <w:style w:type="character" w:customStyle="1" w:styleId="IntenseQuoteChar">
    <w:name w:val="Intense Quote Char"/>
    <w:basedOn w:val="DefaultParagraphFont"/>
    <w:link w:val="IntenseQuote"/>
    <w:uiPriority w:val="30"/>
    <w:rsid w:val="001C2F45"/>
    <w:rPr>
      <w:rFonts w:ascii="Arial" w:hAnsi="Arial" w:cs="Arial"/>
      <w:b/>
      <w:bCs/>
      <w:i/>
      <w:iCs/>
      <w:sz w:val="24"/>
    </w:rPr>
  </w:style>
  <w:style w:type="character" w:styleId="SubtleReference">
    <w:name w:val="Subtle Reference"/>
    <w:basedOn w:val="DefaultParagraphFont"/>
    <w:uiPriority w:val="31"/>
    <w:qFormat/>
    <w:rsid w:val="00B7564E"/>
    <w:rPr>
      <w:smallCaps/>
      <w:color w:val="auto"/>
      <w:u w:val="single"/>
    </w:rPr>
  </w:style>
  <w:style w:type="character" w:customStyle="1" w:styleId="Heading7Char">
    <w:name w:val="Heading 7 Char"/>
    <w:basedOn w:val="DefaultParagraphFont"/>
    <w:link w:val="Heading7"/>
    <w:uiPriority w:val="9"/>
    <w:rsid w:val="006F163E"/>
    <w:rPr>
      <w:rFonts w:ascii="Arial" w:eastAsiaTheme="majorEastAsia" w:hAnsi="Arial" w:cstheme="majorBidi"/>
      <w:b/>
      <w:i/>
      <w:iCs/>
      <w:sz w:val="24"/>
    </w:rPr>
  </w:style>
  <w:style w:type="character" w:customStyle="1" w:styleId="Heading8Char">
    <w:name w:val="Heading 8 Char"/>
    <w:basedOn w:val="DefaultParagraphFont"/>
    <w:link w:val="Heading8"/>
    <w:uiPriority w:val="9"/>
    <w:rsid w:val="006F163E"/>
    <w:rPr>
      <w:rFonts w:ascii="Arial" w:eastAsiaTheme="majorEastAsia" w:hAnsi="Arial" w:cstheme="majorBidi"/>
      <w:sz w:val="24"/>
      <w:szCs w:val="20"/>
    </w:rPr>
  </w:style>
  <w:style w:type="character" w:customStyle="1" w:styleId="Heading9Char">
    <w:name w:val="Heading 9 Char"/>
    <w:basedOn w:val="DefaultParagraphFont"/>
    <w:link w:val="Heading9"/>
    <w:uiPriority w:val="9"/>
    <w:rsid w:val="006F163E"/>
    <w:rPr>
      <w:rFonts w:ascii="Arial" w:eastAsiaTheme="majorEastAsia" w:hAnsi="Arial" w:cstheme="majorBidi"/>
      <w:i/>
      <w:iCs/>
      <w:sz w:val="24"/>
      <w:szCs w:val="20"/>
    </w:rPr>
  </w:style>
  <w:style w:type="character" w:styleId="IntenseReference">
    <w:name w:val="Intense Reference"/>
    <w:basedOn w:val="DefaultParagraphFont"/>
    <w:uiPriority w:val="32"/>
    <w:qFormat/>
    <w:rsid w:val="00AD1B4C"/>
    <w:rPr>
      <w:b/>
      <w:bCs/>
      <w:smallCaps/>
      <w:color w:val="auto"/>
      <w:spacing w:val="5"/>
      <w:u w:val="single"/>
    </w:rPr>
  </w:style>
  <w:style w:type="paragraph" w:styleId="TOCHeading">
    <w:name w:val="TOC Heading"/>
    <w:basedOn w:val="Heading1"/>
    <w:next w:val="Normal"/>
    <w:uiPriority w:val="39"/>
    <w:unhideWhenUsed/>
    <w:qFormat/>
    <w:rsid w:val="002A237B"/>
    <w:pPr>
      <w:spacing w:before="480"/>
      <w:outlineLvl w:val="9"/>
    </w:pPr>
    <w:rPr>
      <w:rFonts w:cstheme="majorBidi"/>
      <w:sz w:val="28"/>
    </w:rPr>
  </w:style>
  <w:style w:type="paragraph" w:styleId="BlockText">
    <w:name w:val="Block Text"/>
    <w:basedOn w:val="Normal"/>
    <w:uiPriority w:val="99"/>
    <w:semiHidden/>
    <w:unhideWhenUsed/>
    <w:rsid w:val="00B23E4E"/>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cstheme="minorBidi"/>
      <w:i/>
      <w:iCs/>
    </w:rPr>
  </w:style>
  <w:style w:type="character" w:styleId="PlaceholderText">
    <w:name w:val="Placeholder Text"/>
    <w:basedOn w:val="DefaultParagraphFont"/>
    <w:uiPriority w:val="99"/>
    <w:semiHidden/>
    <w:rsid w:val="00AD3173"/>
    <w:rPr>
      <w:color w:val="auto"/>
    </w:rPr>
  </w:style>
  <w:style w:type="paragraph" w:styleId="TOAHeading">
    <w:name w:val="toa heading"/>
    <w:basedOn w:val="Normal"/>
    <w:next w:val="Normal"/>
    <w:uiPriority w:val="99"/>
    <w:semiHidden/>
    <w:unhideWhenUsed/>
    <w:rsid w:val="00BF7C01"/>
    <w:rPr>
      <w:rFonts w:eastAsiaTheme="majorEastAsia" w:cstheme="majorBidi"/>
      <w:b/>
      <w:bCs/>
      <w:sz w:val="28"/>
    </w:rPr>
  </w:style>
  <w:style w:type="paragraph" w:styleId="PlainText">
    <w:name w:val="Plain Text"/>
    <w:basedOn w:val="Normal"/>
    <w:link w:val="PlainTextChar"/>
    <w:uiPriority w:val="99"/>
    <w:semiHidden/>
    <w:unhideWhenUsed/>
    <w:rsid w:val="00330467"/>
    <w:pPr>
      <w:spacing w:before="0" w:line="240" w:lineRule="auto"/>
    </w:pPr>
    <w:rPr>
      <w:rFonts w:ascii="Consolas" w:hAnsi="Consolas"/>
      <w:szCs w:val="21"/>
    </w:rPr>
  </w:style>
  <w:style w:type="character" w:customStyle="1" w:styleId="PlainTextChar">
    <w:name w:val="Plain Text Char"/>
    <w:basedOn w:val="DefaultParagraphFont"/>
    <w:link w:val="PlainText"/>
    <w:uiPriority w:val="99"/>
    <w:semiHidden/>
    <w:rsid w:val="00330467"/>
    <w:rPr>
      <w:rFonts w:ascii="Consolas" w:hAnsi="Consolas"/>
      <w:szCs w:val="21"/>
    </w:rPr>
  </w:style>
  <w:style w:type="paragraph" w:styleId="BodyText3">
    <w:name w:val="Body Text 3"/>
    <w:basedOn w:val="Normal"/>
    <w:link w:val="BodyText3Char"/>
    <w:uiPriority w:val="99"/>
    <w:semiHidden/>
    <w:unhideWhenUsed/>
    <w:rsid w:val="00890E90"/>
    <w:pPr>
      <w:spacing w:after="120"/>
    </w:pPr>
    <w:rPr>
      <w:sz w:val="20"/>
      <w:szCs w:val="16"/>
    </w:rPr>
  </w:style>
  <w:style w:type="character" w:customStyle="1" w:styleId="BodyText3Char">
    <w:name w:val="Body Text 3 Char"/>
    <w:basedOn w:val="DefaultParagraphFont"/>
    <w:link w:val="BodyText3"/>
    <w:uiPriority w:val="99"/>
    <w:semiHidden/>
    <w:rsid w:val="00890E90"/>
    <w:rPr>
      <w:sz w:val="20"/>
      <w:szCs w:val="16"/>
    </w:rPr>
  </w:style>
  <w:style w:type="paragraph" w:styleId="BodyText">
    <w:name w:val="Body Text"/>
    <w:basedOn w:val="Normal"/>
    <w:link w:val="BodyTextChar"/>
    <w:uiPriority w:val="99"/>
    <w:semiHidden/>
    <w:unhideWhenUsed/>
    <w:rsid w:val="00890E90"/>
    <w:pPr>
      <w:spacing w:after="120"/>
    </w:pPr>
  </w:style>
  <w:style w:type="character" w:customStyle="1" w:styleId="BodyTextChar">
    <w:name w:val="Body Text Char"/>
    <w:basedOn w:val="DefaultParagraphFont"/>
    <w:link w:val="BodyText"/>
    <w:uiPriority w:val="99"/>
    <w:semiHidden/>
    <w:rsid w:val="00890E90"/>
  </w:style>
  <w:style w:type="paragraph" w:styleId="BodyTextFirstIndent">
    <w:name w:val="Body Text First Indent"/>
    <w:basedOn w:val="BodyText"/>
    <w:link w:val="BodyTextFirstIndentChar"/>
    <w:uiPriority w:val="99"/>
    <w:unhideWhenUsed/>
    <w:rsid w:val="00890E90"/>
    <w:pPr>
      <w:spacing w:after="320"/>
      <w:ind w:firstLine="360"/>
    </w:pPr>
  </w:style>
  <w:style w:type="character" w:customStyle="1" w:styleId="BodyTextFirstIndentChar">
    <w:name w:val="Body Text First Indent Char"/>
    <w:basedOn w:val="BodyTextChar"/>
    <w:link w:val="BodyTextFirstIndent"/>
    <w:uiPriority w:val="99"/>
    <w:rsid w:val="00890E90"/>
  </w:style>
  <w:style w:type="paragraph" w:styleId="BodyTextIndent3">
    <w:name w:val="Body Text Indent 3"/>
    <w:basedOn w:val="Normal"/>
    <w:link w:val="BodyTextIndent3Char"/>
    <w:uiPriority w:val="99"/>
    <w:unhideWhenUsed/>
    <w:rsid w:val="00D00D33"/>
    <w:pPr>
      <w:spacing w:after="120"/>
      <w:ind w:left="283"/>
    </w:pPr>
    <w:rPr>
      <w:sz w:val="20"/>
      <w:szCs w:val="16"/>
    </w:rPr>
  </w:style>
  <w:style w:type="character" w:customStyle="1" w:styleId="BodyTextIndent3Char">
    <w:name w:val="Body Text Indent 3 Char"/>
    <w:basedOn w:val="DefaultParagraphFont"/>
    <w:link w:val="BodyTextIndent3"/>
    <w:uiPriority w:val="99"/>
    <w:rsid w:val="00D00D33"/>
    <w:rPr>
      <w:sz w:val="20"/>
      <w:szCs w:val="16"/>
    </w:rPr>
  </w:style>
  <w:style w:type="paragraph" w:styleId="DocumentMap">
    <w:name w:val="Document Map"/>
    <w:basedOn w:val="Normal"/>
    <w:link w:val="DocumentMapChar"/>
    <w:uiPriority w:val="99"/>
    <w:semiHidden/>
    <w:unhideWhenUsed/>
    <w:rsid w:val="00B3772F"/>
    <w:pPr>
      <w:spacing w:before="0" w:line="240" w:lineRule="auto"/>
    </w:pPr>
    <w:rPr>
      <w:rFonts w:cs="Tahoma"/>
      <w:szCs w:val="16"/>
    </w:rPr>
  </w:style>
  <w:style w:type="character" w:customStyle="1" w:styleId="DocumentMapChar">
    <w:name w:val="Document Map Char"/>
    <w:basedOn w:val="DefaultParagraphFont"/>
    <w:link w:val="DocumentMap"/>
    <w:uiPriority w:val="99"/>
    <w:semiHidden/>
    <w:rsid w:val="00B3772F"/>
    <w:rPr>
      <w:rFonts w:cs="Tahoma"/>
      <w:szCs w:val="16"/>
    </w:rPr>
  </w:style>
  <w:style w:type="paragraph" w:styleId="EndnoteText">
    <w:name w:val="endnote text"/>
    <w:basedOn w:val="Normal"/>
    <w:link w:val="EndnoteTextChar"/>
    <w:uiPriority w:val="99"/>
    <w:unhideWhenUsed/>
    <w:rsid w:val="00B3772F"/>
    <w:pPr>
      <w:spacing w:before="0" w:line="240" w:lineRule="auto"/>
    </w:pPr>
    <w:rPr>
      <w:szCs w:val="20"/>
    </w:rPr>
  </w:style>
  <w:style w:type="character" w:customStyle="1" w:styleId="EndnoteTextChar">
    <w:name w:val="Endnote Text Char"/>
    <w:basedOn w:val="DefaultParagraphFont"/>
    <w:link w:val="EndnoteText"/>
    <w:uiPriority w:val="99"/>
    <w:rsid w:val="00B3772F"/>
    <w:rPr>
      <w:szCs w:val="20"/>
    </w:rPr>
  </w:style>
  <w:style w:type="character" w:styleId="Emphasis">
    <w:name w:val="Emphasis"/>
    <w:basedOn w:val="DefaultParagraphFont"/>
    <w:uiPriority w:val="20"/>
    <w:qFormat/>
    <w:rsid w:val="00B3772F"/>
    <w:rPr>
      <w:i/>
      <w:iCs/>
    </w:rPr>
  </w:style>
  <w:style w:type="paragraph" w:styleId="EnvelopeReturn">
    <w:name w:val="envelope return"/>
    <w:basedOn w:val="Normal"/>
    <w:uiPriority w:val="99"/>
    <w:semiHidden/>
    <w:unhideWhenUsed/>
    <w:rsid w:val="00B3772F"/>
    <w:pPr>
      <w:spacing w:before="0" w:line="240" w:lineRule="auto"/>
    </w:pPr>
    <w:rPr>
      <w:rFonts w:eastAsiaTheme="majorEastAsia" w:cstheme="majorBidi"/>
      <w:szCs w:val="20"/>
    </w:rPr>
  </w:style>
  <w:style w:type="paragraph" w:styleId="MessageHeader">
    <w:name w:val="Message Header"/>
    <w:basedOn w:val="Normal"/>
    <w:link w:val="MessageHeaderChar"/>
    <w:uiPriority w:val="99"/>
    <w:semiHidden/>
    <w:unhideWhenUsed/>
    <w:rsid w:val="003400F1"/>
    <w:pPr>
      <w:pBdr>
        <w:top w:val="single" w:sz="6" w:space="1" w:color="auto"/>
        <w:left w:val="single" w:sz="6" w:space="1" w:color="auto"/>
        <w:bottom w:val="single" w:sz="6" w:space="1" w:color="auto"/>
        <w:right w:val="single" w:sz="6" w:space="1" w:color="auto"/>
      </w:pBdr>
      <w:shd w:val="pct20" w:color="auto" w:fill="auto"/>
      <w:spacing w:before="0" w:line="240" w:lineRule="auto"/>
      <w:ind w:left="1134" w:hanging="1134"/>
    </w:pPr>
    <w:rPr>
      <w:rFonts w:eastAsiaTheme="majorEastAsia" w:cstheme="majorBidi"/>
    </w:rPr>
  </w:style>
  <w:style w:type="character" w:customStyle="1" w:styleId="MessageHeaderChar">
    <w:name w:val="Message Header Char"/>
    <w:basedOn w:val="DefaultParagraphFont"/>
    <w:link w:val="MessageHeader"/>
    <w:uiPriority w:val="99"/>
    <w:semiHidden/>
    <w:rsid w:val="003400F1"/>
    <w:rPr>
      <w:rFonts w:eastAsiaTheme="majorEastAsia" w:cstheme="majorBidi"/>
      <w:shd w:val="pct20" w:color="auto" w:fill="auto"/>
    </w:rPr>
  </w:style>
  <w:style w:type="paragraph" w:styleId="NoSpacing">
    <w:name w:val="No Spacing"/>
    <w:uiPriority w:val="1"/>
    <w:qFormat/>
    <w:rsid w:val="003400F1"/>
    <w:pPr>
      <w:spacing w:after="0" w:line="240" w:lineRule="auto"/>
    </w:pPr>
  </w:style>
  <w:style w:type="paragraph" w:styleId="NormalWeb">
    <w:name w:val="Normal (Web)"/>
    <w:basedOn w:val="Normal"/>
    <w:uiPriority w:val="99"/>
    <w:unhideWhenUsed/>
    <w:rsid w:val="00930117"/>
    <w:rPr>
      <w:rFonts w:cs="Times New Roman"/>
    </w:rPr>
  </w:style>
  <w:style w:type="paragraph" w:styleId="Index1">
    <w:name w:val="index 1"/>
    <w:basedOn w:val="Normal"/>
    <w:next w:val="Normal"/>
    <w:autoRedefine/>
    <w:uiPriority w:val="99"/>
    <w:semiHidden/>
    <w:unhideWhenUsed/>
    <w:rsid w:val="00873D7B"/>
    <w:pPr>
      <w:spacing w:before="0" w:line="240" w:lineRule="auto"/>
      <w:ind w:left="240" w:hanging="240"/>
    </w:pPr>
  </w:style>
  <w:style w:type="paragraph" w:styleId="IndexHeading">
    <w:name w:val="index heading"/>
    <w:basedOn w:val="Normal"/>
    <w:next w:val="Index1"/>
    <w:uiPriority w:val="99"/>
    <w:semiHidden/>
    <w:unhideWhenUsed/>
    <w:rsid w:val="00873D7B"/>
    <w:rPr>
      <w:rFonts w:eastAsiaTheme="majorEastAsia" w:cstheme="majorBidi"/>
      <w:b/>
      <w:bCs/>
    </w:rPr>
  </w:style>
  <w:style w:type="paragraph" w:styleId="ListParagraph">
    <w:name w:val="List Paragraph"/>
    <w:basedOn w:val="Normal"/>
    <w:uiPriority w:val="34"/>
    <w:qFormat/>
    <w:rsid w:val="00DF4D13"/>
    <w:pPr>
      <w:ind w:left="720"/>
      <w:contextualSpacing/>
    </w:pPr>
  </w:style>
  <w:style w:type="paragraph" w:styleId="Header">
    <w:name w:val="header"/>
    <w:basedOn w:val="Normal"/>
    <w:link w:val="HeaderChar"/>
    <w:uiPriority w:val="99"/>
    <w:unhideWhenUsed/>
    <w:rsid w:val="00071297"/>
    <w:pPr>
      <w:tabs>
        <w:tab w:val="center" w:pos="4513"/>
        <w:tab w:val="right" w:pos="9026"/>
      </w:tabs>
      <w:spacing w:before="0" w:line="240" w:lineRule="auto"/>
    </w:pPr>
  </w:style>
  <w:style w:type="character" w:customStyle="1" w:styleId="HeaderChar">
    <w:name w:val="Header Char"/>
    <w:basedOn w:val="DefaultParagraphFont"/>
    <w:link w:val="Header"/>
    <w:uiPriority w:val="99"/>
    <w:rsid w:val="00071297"/>
  </w:style>
  <w:style w:type="paragraph" w:styleId="Footer">
    <w:name w:val="footer"/>
    <w:basedOn w:val="Normal"/>
    <w:link w:val="FooterChar"/>
    <w:uiPriority w:val="99"/>
    <w:unhideWhenUsed/>
    <w:rsid w:val="00071297"/>
    <w:pPr>
      <w:tabs>
        <w:tab w:val="center" w:pos="4513"/>
        <w:tab w:val="right" w:pos="9026"/>
      </w:tabs>
      <w:spacing w:before="0" w:line="240" w:lineRule="auto"/>
    </w:pPr>
  </w:style>
  <w:style w:type="character" w:customStyle="1" w:styleId="FooterChar">
    <w:name w:val="Footer Char"/>
    <w:basedOn w:val="DefaultParagraphFont"/>
    <w:link w:val="Footer"/>
    <w:uiPriority w:val="99"/>
    <w:rsid w:val="00071297"/>
  </w:style>
  <w:style w:type="paragraph" w:styleId="BalloonText">
    <w:name w:val="Balloon Text"/>
    <w:basedOn w:val="Normal"/>
    <w:link w:val="BalloonTextChar"/>
    <w:uiPriority w:val="99"/>
    <w:semiHidden/>
    <w:unhideWhenUsed/>
    <w:rsid w:val="00071297"/>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297"/>
    <w:rPr>
      <w:rFonts w:ascii="Tahoma" w:hAnsi="Tahoma" w:cs="Tahoma"/>
      <w:sz w:val="16"/>
      <w:szCs w:val="16"/>
    </w:rPr>
  </w:style>
  <w:style w:type="paragraph" w:customStyle="1" w:styleId="Default">
    <w:name w:val="Default"/>
    <w:rsid w:val="003E2B17"/>
    <w:pPr>
      <w:autoSpaceDE w:val="0"/>
      <w:autoSpaceDN w:val="0"/>
      <w:adjustRightInd w:val="0"/>
      <w:spacing w:after="0" w:line="240" w:lineRule="auto"/>
    </w:pPr>
    <w:rPr>
      <w:color w:val="000000"/>
    </w:rPr>
  </w:style>
  <w:style w:type="table" w:styleId="TableGrid">
    <w:name w:val="Table Grid"/>
    <w:basedOn w:val="TableNormal"/>
    <w:uiPriority w:val="59"/>
    <w:rsid w:val="005F6922"/>
    <w:pPr>
      <w:spacing w:after="0" w:line="240" w:lineRule="auto"/>
    </w:pPr>
    <w:rPr>
      <w:rFonts w:ascii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7220CA"/>
    <w:rPr>
      <w:color w:val="0000FF" w:themeColor="hyperlink"/>
      <w:u w:val="single"/>
    </w:rPr>
  </w:style>
  <w:style w:type="character" w:styleId="FollowedHyperlink">
    <w:name w:val="FollowedHyperlink"/>
    <w:basedOn w:val="DefaultParagraphFont"/>
    <w:uiPriority w:val="99"/>
    <w:semiHidden/>
    <w:unhideWhenUsed/>
    <w:rsid w:val="00883F28"/>
    <w:rPr>
      <w:color w:val="800080" w:themeColor="followedHyperlink"/>
      <w:u w:val="single"/>
    </w:rPr>
  </w:style>
  <w:style w:type="paragraph" w:customStyle="1" w:styleId="Body1">
    <w:name w:val="Body 1"/>
    <w:rsid w:val="00603723"/>
    <w:pPr>
      <w:spacing w:after="0" w:line="240" w:lineRule="auto"/>
    </w:pPr>
    <w:rPr>
      <w:rFonts w:ascii="Helvetica" w:eastAsia="Arial Unicode MS" w:hAnsi="Helvetica" w:cs="Times New Roman"/>
      <w:color w:val="000000"/>
      <w:szCs w:val="20"/>
    </w:rPr>
  </w:style>
  <w:style w:type="paragraph" w:styleId="TOC1">
    <w:name w:val="toc 1"/>
    <w:basedOn w:val="Normal"/>
    <w:next w:val="Normal"/>
    <w:autoRedefine/>
    <w:uiPriority w:val="39"/>
    <w:unhideWhenUsed/>
    <w:rsid w:val="00FE3041"/>
    <w:pPr>
      <w:spacing w:after="100"/>
    </w:pPr>
  </w:style>
  <w:style w:type="paragraph" w:styleId="TOC2">
    <w:name w:val="toc 2"/>
    <w:basedOn w:val="Normal"/>
    <w:next w:val="Normal"/>
    <w:autoRedefine/>
    <w:uiPriority w:val="39"/>
    <w:unhideWhenUsed/>
    <w:rsid w:val="00FE3041"/>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962192">
      <w:bodyDiv w:val="1"/>
      <w:marLeft w:val="0"/>
      <w:marRight w:val="0"/>
      <w:marTop w:val="0"/>
      <w:marBottom w:val="0"/>
      <w:divBdr>
        <w:top w:val="none" w:sz="0" w:space="0" w:color="auto"/>
        <w:left w:val="none" w:sz="0" w:space="0" w:color="auto"/>
        <w:bottom w:val="none" w:sz="0" w:space="0" w:color="auto"/>
        <w:right w:val="none" w:sz="0" w:space="0" w:color="auto"/>
      </w:divBdr>
    </w:div>
    <w:div w:id="675808624">
      <w:bodyDiv w:val="1"/>
      <w:marLeft w:val="0"/>
      <w:marRight w:val="0"/>
      <w:marTop w:val="0"/>
      <w:marBottom w:val="0"/>
      <w:divBdr>
        <w:top w:val="none" w:sz="0" w:space="0" w:color="auto"/>
        <w:left w:val="none" w:sz="0" w:space="0" w:color="auto"/>
        <w:bottom w:val="none" w:sz="0" w:space="0" w:color="auto"/>
        <w:right w:val="none" w:sz="0" w:space="0" w:color="auto"/>
      </w:divBdr>
    </w:div>
    <w:div w:id="131572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mailto:r.l.shaw@leeds.ac.uk" TargetMode="External"/><Relationship Id="rId21" Type="http://schemas.openxmlformats.org/officeDocument/2006/relationships/image" Target="media/image10.jpeg"/><Relationship Id="rId22" Type="http://schemas.openxmlformats.org/officeDocument/2006/relationships/hyperlink" Target="mailto:stewardship@leeds.ac.uk" TargetMode="External"/><Relationship Id="rId23" Type="http://schemas.openxmlformats.org/officeDocument/2006/relationships/hyperlink" Target="mailto:stewardship@leeds.ac.uk" TargetMode="External"/><Relationship Id="rId24" Type="http://schemas.openxmlformats.org/officeDocument/2006/relationships/hyperlink" Target="mailto:???@leeds.ac.uk" TargetMode="External"/><Relationship Id="rId25" Type="http://schemas.openxmlformats.org/officeDocument/2006/relationships/image" Target="media/image11.jpeg"/><Relationship Id="rId26" Type="http://schemas.openxmlformats.org/officeDocument/2006/relationships/hyperlink" Target="mailto:???@leeds.ac.uk" TargetMode="External"/><Relationship Id="rId27" Type="http://schemas.openxmlformats.org/officeDocument/2006/relationships/hyperlink" Target="mailto:t.r.hornsby-smith@leeds.ac.uk" TargetMode="External"/><Relationship Id="rId28" Type="http://schemas.openxmlformats.org/officeDocument/2006/relationships/hyperlink" Target="mailto:r.prosser@leeds.ac.uk" TargetMode="External"/><Relationship Id="rId29" Type="http://schemas.openxmlformats.org/officeDocument/2006/relationships/hyperlink" Target="mailto:k.livesey@leeds.ac.uk"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mailto:j.a.coupe@leeds.ac.uk" TargetMode="External"/><Relationship Id="rId31" Type="http://schemas.openxmlformats.org/officeDocument/2006/relationships/hyperlink" Target="mailto:m.pelan@leeds.ac.uk" TargetMode="External"/><Relationship Id="rId32" Type="http://schemas.openxmlformats.org/officeDocument/2006/relationships/hyperlink" Target="mailto:j.h.dickinson@leeds.ac.uk" TargetMode="External"/><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hyperlink" Target="mailto:H.L.Billington@leeds.ac.uk" TargetMode="External"/><Relationship Id="rId34" Type="http://schemas.openxmlformats.org/officeDocument/2006/relationships/hyperlink" Target="mailto:c.avison@leeds.ac.uk" TargetMode="External"/><Relationship Id="rId35" Type="http://schemas.openxmlformats.org/officeDocument/2006/relationships/hyperlink" Target="mailto:k.e.lee@leeds.ac.uk" TargetMode="External"/><Relationship Id="rId36" Type="http://schemas.openxmlformats.org/officeDocument/2006/relationships/hyperlink" Target="mailto:d.mcdonald@leeds.ac.uk" TargetMode="Externa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image" Target="media/image7.jpeg"/><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yperlink" Target="http://students.leeds.ac.uk/" TargetMode="External"/><Relationship Id="rId18" Type="http://schemas.openxmlformats.org/officeDocument/2006/relationships/image" Target="media/image8.jpeg"/><Relationship Id="rId19" Type="http://schemas.openxmlformats.org/officeDocument/2006/relationships/image" Target="media/image9.jpeg"/><Relationship Id="rId37" Type="http://schemas.openxmlformats.org/officeDocument/2006/relationships/hyperlink" Target="mailto:r.k.jelbert@leeds.ac.uk" TargetMode="External"/><Relationship Id="rId38" Type="http://schemas.openxmlformats.org/officeDocument/2006/relationships/hyperlink" Target="mailto:j.wickham@leeds.ac.uk" TargetMode="External"/><Relationship Id="rId39" Type="http://schemas.openxmlformats.org/officeDocument/2006/relationships/hyperlink" Target="mailto:r.l.shaw@leeds.ac.uk" TargetMode="External"/><Relationship Id="rId40" Type="http://schemas.openxmlformats.org/officeDocument/2006/relationships/hyperlink" Target="mailto:r.l.shaw@leeds.ac.uk" TargetMode="External"/><Relationship Id="rId41" Type="http://schemas.openxmlformats.org/officeDocument/2006/relationships/hyperlink" Target="mailto:r.l.shaw@leeds.ac.uk" TargetMode="External"/><Relationship Id="rId42" Type="http://schemas.openxmlformats.org/officeDocument/2006/relationships/footer" Target="footer3.xml"/><Relationship Id="rId43" Type="http://schemas.openxmlformats.org/officeDocument/2006/relationships/fontTable" Target="fontTable.xml"/><Relationship Id="rId4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7511</Words>
  <Characters>42819</Characters>
  <Application>Microsoft Macintosh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University of Leeds</Company>
  <LinksUpToDate>false</LinksUpToDate>
  <CharactersWithSpaces>50230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acdrlw</dc:creator>
  <cp:lastModifiedBy>MBA Staff Master</cp:lastModifiedBy>
  <cp:revision>2</cp:revision>
  <cp:lastPrinted>2015-03-31T09:10:00Z</cp:lastPrinted>
  <dcterms:created xsi:type="dcterms:W3CDTF">2016-05-16T08:23:00Z</dcterms:created>
  <dcterms:modified xsi:type="dcterms:W3CDTF">2016-05-16T08:23:00Z</dcterms:modified>
</cp:coreProperties>
</file>